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6FE81267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E515A4">
        <w:rPr>
          <w:b/>
          <w:i/>
          <w:noProof/>
          <w:sz w:val="28"/>
        </w:rPr>
        <w:t>6071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C1385B" w:rsidR="001E41F3" w:rsidRPr="00410371" w:rsidRDefault="00334B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5EE5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CADED1" w:rsidR="001E41F3" w:rsidRPr="00410371" w:rsidRDefault="005C51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15A4" w:rsidRPr="00B80D3F">
                <w:rPr>
                  <w:b/>
                  <w:noProof/>
                  <w:sz w:val="28"/>
                </w:rPr>
                <w:t>0194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06B8D6" w:rsidR="001E41F3" w:rsidRPr="00410371" w:rsidRDefault="00334B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09D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1D6043" w:rsidR="001E41F3" w:rsidRPr="00410371" w:rsidRDefault="00334B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09D1">
              <w:rPr>
                <w:b/>
                <w:noProof/>
                <w:sz w:val="28"/>
              </w:rPr>
              <w:t>18.0.2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02C30E" w:rsidR="00F25D98" w:rsidRDefault="00A209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01CC52" w:rsidR="00F25D98" w:rsidRDefault="00A209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294F8" w:rsidR="001E41F3" w:rsidRDefault="00334B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09D1" w:rsidRPr="00C30BF6">
              <w:t>Add YANG for ManagementDataCollection</w:t>
            </w:r>
            <w:r w:rsidR="00A209D1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9F616" w:rsidR="001E41F3" w:rsidRDefault="00A94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85CCFF" w:rsidR="001E41F3" w:rsidRDefault="00A947AF">
            <w:pPr>
              <w:pStyle w:val="CRCoverPage"/>
              <w:spacing w:after="0"/>
              <w:ind w:left="100"/>
              <w:rPr>
                <w:noProof/>
              </w:rPr>
            </w:pPr>
            <w:r w:rsidRPr="00A209D1">
              <w:rPr>
                <w:highlight w:val="yellow"/>
              </w:rPr>
              <w:fldChar w:fldCharType="begin"/>
            </w:r>
            <w:r w:rsidRPr="00A209D1">
              <w:rPr>
                <w:highlight w:val="yellow"/>
              </w:rPr>
              <w:instrText xml:space="preserve"> DOCPROPERTY  RelatedWis  \* MERGEFORMAT </w:instrText>
            </w:r>
            <w:r w:rsidRPr="00A209D1">
              <w:rPr>
                <w:highlight w:val="yellow"/>
              </w:rPr>
              <w:fldChar w:fldCharType="separate"/>
            </w:r>
            <w:fldSimple w:instr=" DOCPROPERTY  RelatedWis  \* MERGEFORMAT ">
              <w:r w:rsidR="00031B70">
                <w:rPr>
                  <w:noProof/>
                </w:rPr>
                <w:t>MADCOL</w:t>
              </w:r>
            </w:fldSimple>
            <w:r w:rsidRPr="00A209D1">
              <w:rPr>
                <w:noProof/>
                <w:highlight w:val="yellow"/>
              </w:rPr>
              <w:fldChar w:fldCharType="end"/>
            </w:r>
            <w:r w:rsidR="00031B70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0F9B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96DD5">
              <w:t>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8E140D" w:rsidR="001E41F3" w:rsidRDefault="00334B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09D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C2EE7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209D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91CFB" w14:textId="77777777" w:rsidR="001E41F3" w:rsidRDefault="00A20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for IOC ManagementDataCollection is missing.</w:t>
            </w:r>
          </w:p>
          <w:p w14:paraId="708AA7DE" w14:textId="1FB98534" w:rsidR="00266885" w:rsidRDefault="0026688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ReportingCtrl</w:t>
            </w:r>
            <w:proofErr w:type="spellEnd"/>
            <w:r>
              <w:t xml:space="preserve"> was defined in two modules.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B6FC9F" w14:textId="77777777" w:rsidR="00266885" w:rsidRDefault="00266885" w:rsidP="00266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Created YANG to support ManagementDataCollection.</w:t>
            </w:r>
          </w:p>
          <w:p w14:paraId="5D062C90" w14:textId="77777777" w:rsidR="00266885" w:rsidRDefault="00266885" w:rsidP="002668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Moved grouping </w:t>
            </w:r>
            <w:proofErr w:type="spellStart"/>
            <w:r>
              <w:t>ReportingCtrl</w:t>
            </w:r>
            <w:proofErr w:type="spellEnd"/>
            <w:r>
              <w:t xml:space="preserve"> to </w:t>
            </w:r>
            <w:r>
              <w:rPr>
                <w:lang w:eastAsia="zh-CN"/>
              </w:rPr>
              <w:t>_3gpp-common-</w:t>
            </w:r>
            <w:proofErr w:type="gramStart"/>
            <w:r w:rsidRPr="00301480">
              <w:rPr>
                <w:lang w:eastAsia="zh-CN"/>
              </w:rPr>
              <w:t>measurements</w:t>
            </w:r>
            <w:r w:rsidRPr="00AE0B3E">
              <w:rPr>
                <w:lang w:eastAsia="zh-CN"/>
              </w:rPr>
              <w:t>.yang</w:t>
            </w:r>
            <w:proofErr w:type="gramEnd"/>
            <w:r>
              <w:rPr>
                <w:lang w:eastAsia="zh-CN"/>
              </w:rPr>
              <w:t>, and used by two modules.</w:t>
            </w:r>
          </w:p>
          <w:p w14:paraId="31C656EC" w14:textId="50E8711F" w:rsidR="001E41F3" w:rsidRDefault="00266885" w:rsidP="00266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Added missing &lt;CODE ENDS&gt;.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C77E3E" w:rsidR="001E41F3" w:rsidRDefault="00A20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interoperability between MnS producer and consumer for ManagementDataCollection.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7D15F2" w:rsidR="001E41F3" w:rsidRDefault="00266885" w:rsidP="00D53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D.2.4,</w:t>
            </w:r>
            <w:r w:rsidR="00D53691">
              <w:rPr>
                <w:noProof/>
              </w:rPr>
              <w:t xml:space="preserve"> </w:t>
            </w:r>
            <w:r w:rsidR="00D7482E" w:rsidRPr="00131958">
              <w:rPr>
                <w:noProof/>
              </w:rPr>
              <w:t>D.2.8, D.2.x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6AE2DA" w:rsidR="001E41F3" w:rsidRDefault="00A20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1A5BA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8D9FDD" w:rsidR="001E41F3" w:rsidRDefault="00A20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1B20C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2D0FDF5" w:rsidR="001E41F3" w:rsidRDefault="005D1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AB55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40708F0" w:rsidR="001E41F3" w:rsidRDefault="00B730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CR </w:t>
            </w:r>
            <w:r w:rsidR="00F51A00">
              <w:rPr>
                <w:noProof/>
              </w:rPr>
              <w:t>0178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6B8F9B" w:rsidR="00A124E5" w:rsidRDefault="00A209D1" w:rsidP="00A12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 </w:t>
            </w:r>
            <w:r w:rsidR="00A124E5">
              <w:rPr>
                <w:noProof/>
              </w:rPr>
              <w:t xml:space="preserve">link: </w:t>
            </w:r>
            <w:hyperlink r:id="rId12" w:history="1">
              <w:r w:rsidR="00A124E5" w:rsidRPr="00993596">
                <w:rPr>
                  <w:rStyle w:val="Hyperlink"/>
                  <w:noProof/>
                </w:rPr>
                <w:t>https://forge.3gpp.org/rep/sa5/MnS/-/merge_requests/440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1D470" w14:textId="77777777" w:rsidR="00A947AF" w:rsidRPr="0089000D" w:rsidRDefault="00A947AF" w:rsidP="00A94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lastRenderedPageBreak/>
        <w:t>First change</w:t>
      </w:r>
    </w:p>
    <w:p w14:paraId="74A3C02D" w14:textId="77777777" w:rsidR="006D6D06" w:rsidRDefault="006D6D06" w:rsidP="006D6D06">
      <w:pPr>
        <w:pStyle w:val="Heading2"/>
        <w:rPr>
          <w:lang w:eastAsia="zh-CN"/>
        </w:rPr>
      </w:pPr>
      <w:bookmarkStart w:id="1" w:name="_Toc113976921"/>
      <w:bookmarkStart w:id="2" w:name="_Toc27489935"/>
      <w:bookmarkStart w:id="3" w:name="_Toc36033518"/>
      <w:bookmarkStart w:id="4" w:name="_Toc36475780"/>
      <w:bookmarkStart w:id="5" w:name="_Toc44581541"/>
      <w:bookmarkStart w:id="6" w:name="_Toc51769157"/>
      <w:bookmarkStart w:id="7" w:name="_Toc113976926"/>
      <w:r>
        <w:rPr>
          <w:lang w:eastAsia="zh-CN"/>
        </w:rPr>
        <w:t>D.2.4</w:t>
      </w:r>
      <w:r>
        <w:rPr>
          <w:lang w:eastAsia="zh-CN"/>
        </w:rPr>
        <w:tab/>
        <w:t>module _3gpp-common-</w:t>
      </w:r>
      <w:proofErr w:type="gramStart"/>
      <w:r w:rsidRPr="00301480">
        <w:rPr>
          <w:lang w:eastAsia="zh-CN"/>
        </w:rPr>
        <w:t>measurements</w:t>
      </w:r>
      <w:r w:rsidRPr="00AE0B3E">
        <w:rPr>
          <w:lang w:eastAsia="zh-CN"/>
        </w:rPr>
        <w:t>.yang</w:t>
      </w:r>
      <w:bookmarkEnd w:id="1"/>
      <w:proofErr w:type="gramEnd"/>
    </w:p>
    <w:p w14:paraId="21851823" w14:textId="77777777" w:rsidR="006D6D06" w:rsidRDefault="006D6D06" w:rsidP="006D6D06">
      <w:pPr>
        <w:pStyle w:val="PL"/>
      </w:pPr>
      <w:r>
        <w:t>&lt;CODE BEGINS&gt;</w:t>
      </w:r>
    </w:p>
    <w:p w14:paraId="56907AB4" w14:textId="77777777" w:rsidR="00324F0B" w:rsidRDefault="00324F0B" w:rsidP="00324F0B">
      <w:pPr>
        <w:pStyle w:val="Code0"/>
      </w:pPr>
      <w:r>
        <w:t>module _3gpp-common-measurements {</w:t>
      </w:r>
    </w:p>
    <w:p w14:paraId="7FC03363" w14:textId="77777777" w:rsidR="00324F0B" w:rsidRDefault="00324F0B" w:rsidP="00324F0B">
      <w:pPr>
        <w:pStyle w:val="Code0"/>
      </w:pPr>
      <w:r>
        <w:t xml:space="preserve">  yang-version </w:t>
      </w:r>
      <w:proofErr w:type="gramStart"/>
      <w:r>
        <w:t>1.1;</w:t>
      </w:r>
      <w:proofErr w:type="gramEnd"/>
    </w:p>
    <w:p w14:paraId="0B8061AB" w14:textId="77777777" w:rsidR="00324F0B" w:rsidRDefault="00324F0B" w:rsidP="00324F0B">
      <w:pPr>
        <w:pStyle w:val="Code0"/>
      </w:pPr>
      <w:r>
        <w:t xml:space="preserve">  namespace "urn:3gpp:sa</w:t>
      </w:r>
      <w:proofErr w:type="gramStart"/>
      <w:r>
        <w:t>5:_</w:t>
      </w:r>
      <w:proofErr w:type="gramEnd"/>
      <w:r>
        <w:t>3gpp-common-measurements";</w:t>
      </w:r>
    </w:p>
    <w:p w14:paraId="572F849B" w14:textId="77777777" w:rsidR="00324F0B" w:rsidRDefault="00324F0B" w:rsidP="00324F0B">
      <w:pPr>
        <w:pStyle w:val="Code0"/>
      </w:pPr>
      <w:r>
        <w:t xml:space="preserve">  prefix "meas3gpp</w:t>
      </w:r>
      <w:proofErr w:type="gramStart"/>
      <w:r>
        <w:t>";</w:t>
      </w:r>
      <w:proofErr w:type="gramEnd"/>
    </w:p>
    <w:p w14:paraId="54FF23F2" w14:textId="77777777" w:rsidR="00324F0B" w:rsidRDefault="00324F0B" w:rsidP="00324F0B">
      <w:pPr>
        <w:pStyle w:val="Code0"/>
      </w:pPr>
    </w:p>
    <w:p w14:paraId="5B12DB7F" w14:textId="77777777" w:rsidR="00324F0B" w:rsidRDefault="00324F0B" w:rsidP="00324F0B">
      <w:pPr>
        <w:pStyle w:val="Code0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7D7B7624" w14:textId="77777777" w:rsidR="00324F0B" w:rsidRDefault="00324F0B" w:rsidP="00324F0B">
      <w:pPr>
        <w:pStyle w:val="Code0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types3gpp; }</w:t>
      </w:r>
    </w:p>
    <w:p w14:paraId="04704F93" w14:textId="77777777" w:rsidR="00324F0B" w:rsidRDefault="00324F0B" w:rsidP="00324F0B">
      <w:pPr>
        <w:pStyle w:val="Code0"/>
      </w:pPr>
    </w:p>
    <w:p w14:paraId="63A95DB1" w14:textId="77777777" w:rsidR="00324F0B" w:rsidRDefault="00324F0B" w:rsidP="00324F0B">
      <w:pPr>
        <w:pStyle w:val="Code0"/>
      </w:pPr>
      <w:r>
        <w:t xml:space="preserve">  organization "3GPP SA5</w:t>
      </w:r>
      <w:proofErr w:type="gramStart"/>
      <w:r>
        <w:t>";</w:t>
      </w:r>
      <w:proofErr w:type="gramEnd"/>
    </w:p>
    <w:p w14:paraId="737C3E57" w14:textId="77777777" w:rsidR="00324F0B" w:rsidRDefault="00324F0B" w:rsidP="00324F0B">
      <w:pPr>
        <w:pStyle w:val="Code0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00709728" w14:textId="77777777" w:rsidR="00324F0B" w:rsidRDefault="00324F0B" w:rsidP="00324F0B">
      <w:pPr>
        <w:pStyle w:val="Code0"/>
      </w:pPr>
    </w:p>
    <w:p w14:paraId="7A637D45" w14:textId="77777777" w:rsidR="00324F0B" w:rsidRDefault="00324F0B" w:rsidP="00324F0B">
      <w:pPr>
        <w:pStyle w:val="Code0"/>
      </w:pPr>
      <w:r>
        <w:t xml:space="preserve">  description "Defines Measurement and KPI related groupings</w:t>
      </w:r>
    </w:p>
    <w:p w14:paraId="55C9B28F" w14:textId="77777777" w:rsidR="00324F0B" w:rsidRDefault="00324F0B" w:rsidP="00324F0B">
      <w:pPr>
        <w:pStyle w:val="Code0"/>
      </w:pPr>
      <w:r>
        <w:t xml:space="preserve">    Any list/class intending to use this should include 2 or 3 uses statements</w:t>
      </w:r>
    </w:p>
    <w:p w14:paraId="35D3EBF2" w14:textId="77777777" w:rsidR="00324F0B" w:rsidRDefault="00324F0B" w:rsidP="00324F0B">
      <w:pPr>
        <w:pStyle w:val="Code0"/>
      </w:pPr>
      <w:r>
        <w:t xml:space="preserve">    controlled by a feature:</w:t>
      </w:r>
    </w:p>
    <w:p w14:paraId="1E0F6E25" w14:textId="77777777" w:rsidR="00324F0B" w:rsidRDefault="00324F0B" w:rsidP="00324F0B">
      <w:pPr>
        <w:pStyle w:val="Code0"/>
      </w:pPr>
    </w:p>
    <w:p w14:paraId="51014301" w14:textId="77777777" w:rsidR="00324F0B" w:rsidRDefault="00324F0B" w:rsidP="00324F0B">
      <w:pPr>
        <w:pStyle w:val="Code0"/>
      </w:pPr>
      <w:r>
        <w:t xml:space="preserve">    A)</w:t>
      </w:r>
    </w:p>
    <w:p w14:paraId="387454BB" w14:textId="77777777" w:rsidR="00324F0B" w:rsidRDefault="00324F0B" w:rsidP="00324F0B">
      <w:pPr>
        <w:pStyle w:val="Code0"/>
      </w:pPr>
      <w:r>
        <w:t xml:space="preserve">+++     feature </w:t>
      </w:r>
      <w:proofErr w:type="spellStart"/>
      <w:r>
        <w:t>MeasurementsUnderMyClass</w:t>
      </w:r>
      <w:proofErr w:type="spellEnd"/>
      <w:r>
        <w:t xml:space="preserve"> {</w:t>
      </w:r>
    </w:p>
    <w:p w14:paraId="61E35BD4" w14:textId="77777777" w:rsidR="00324F0B" w:rsidRDefault="00324F0B" w:rsidP="00324F0B">
      <w:pPr>
        <w:pStyle w:val="Code0"/>
      </w:pPr>
      <w:r>
        <w:t>+++       description 'Indicates whether measurements and/or KPIs are supported</w:t>
      </w:r>
    </w:p>
    <w:p w14:paraId="6A46C24F" w14:textId="77777777" w:rsidR="00324F0B" w:rsidRDefault="00324F0B" w:rsidP="00324F0B">
      <w:pPr>
        <w:pStyle w:val="Code0"/>
      </w:pPr>
      <w:r>
        <w:t>+++       for this class.</w:t>
      </w:r>
      <w:proofErr w:type="gramStart"/>
      <w:r>
        <w:t>';</w:t>
      </w:r>
      <w:proofErr w:type="gramEnd"/>
    </w:p>
    <w:p w14:paraId="379938ED" w14:textId="77777777" w:rsidR="00324F0B" w:rsidRDefault="00324F0B" w:rsidP="00324F0B">
      <w:pPr>
        <w:pStyle w:val="Code0"/>
      </w:pPr>
      <w:r>
        <w:t>+++     }</w:t>
      </w:r>
    </w:p>
    <w:p w14:paraId="0C29A8FA" w14:textId="77777777" w:rsidR="00324F0B" w:rsidRDefault="00324F0B" w:rsidP="00324F0B">
      <w:pPr>
        <w:pStyle w:val="Code0"/>
      </w:pPr>
    </w:p>
    <w:p w14:paraId="3544403C" w14:textId="77777777" w:rsidR="00324F0B" w:rsidRDefault="00324F0B" w:rsidP="00324F0B">
      <w:pPr>
        <w:pStyle w:val="Code0"/>
      </w:pPr>
      <w:r>
        <w:t xml:space="preserve">    B) include the attribute </w:t>
      </w:r>
      <w:proofErr w:type="spellStart"/>
      <w:r>
        <w:t>measurementsList</w:t>
      </w:r>
      <w:proofErr w:type="spellEnd"/>
      <w:r>
        <w:t xml:space="preserve"> and/or </w:t>
      </w:r>
      <w:proofErr w:type="spellStart"/>
      <w:r>
        <w:t>kPIsList</w:t>
      </w:r>
      <w:proofErr w:type="spellEnd"/>
      <w:r>
        <w:t xml:space="preserve"> indicating the</w:t>
      </w:r>
    </w:p>
    <w:p w14:paraId="1661073B" w14:textId="77777777" w:rsidR="00324F0B" w:rsidRDefault="00324F0B" w:rsidP="00324F0B">
      <w:pPr>
        <w:pStyle w:val="Code0"/>
      </w:pPr>
      <w:r>
        <w:t xml:space="preserve">      supported </w:t>
      </w:r>
      <w:proofErr w:type="spellStart"/>
      <w:r>
        <w:t>measurment</w:t>
      </w:r>
      <w:proofErr w:type="spellEnd"/>
      <w:r>
        <w:t xml:space="preserve"> and KPI types and GPs. Note that for classes</w:t>
      </w:r>
    </w:p>
    <w:p w14:paraId="235F1636" w14:textId="77777777" w:rsidR="00324F0B" w:rsidRDefault="00324F0B" w:rsidP="00324F0B">
      <w:pPr>
        <w:pStyle w:val="Code0"/>
      </w:pPr>
      <w:r>
        <w:t xml:space="preserve">      inheriting from </w:t>
      </w:r>
      <w:proofErr w:type="spellStart"/>
      <w:r>
        <w:t>ManagedFunction</w:t>
      </w:r>
      <w:proofErr w:type="spellEnd"/>
      <w:r>
        <w:t>, EP_RP or SubNetwork these attributes are</w:t>
      </w:r>
    </w:p>
    <w:p w14:paraId="11E3DCCD" w14:textId="77777777" w:rsidR="00324F0B" w:rsidRDefault="00324F0B" w:rsidP="00324F0B">
      <w:pPr>
        <w:pStyle w:val="Code0"/>
      </w:pPr>
      <w:r>
        <w:t xml:space="preserve">      already inherited, so there is no need to include them once more. E.g.</w:t>
      </w:r>
    </w:p>
    <w:p w14:paraId="6D9A6D60" w14:textId="77777777" w:rsidR="00324F0B" w:rsidRDefault="00324F0B" w:rsidP="00324F0B">
      <w:pPr>
        <w:pStyle w:val="Code0"/>
      </w:pPr>
    </w:p>
    <w:p w14:paraId="5862F1F6" w14:textId="77777777" w:rsidR="00324F0B" w:rsidRDefault="00324F0B" w:rsidP="00324F0B">
      <w:pPr>
        <w:pStyle w:val="Code0"/>
      </w:pPr>
      <w:r>
        <w:t xml:space="preserve">+++     grouping </w:t>
      </w:r>
      <w:proofErr w:type="spellStart"/>
      <w:r>
        <w:t>MyClassGrp</w:t>
      </w:r>
      <w:proofErr w:type="spellEnd"/>
      <w:r>
        <w:t xml:space="preserve"> {</w:t>
      </w:r>
    </w:p>
    <w:p w14:paraId="66E94E65" w14:textId="77777777" w:rsidR="00324F0B" w:rsidRDefault="00324F0B" w:rsidP="00324F0B">
      <w:pPr>
        <w:pStyle w:val="Code0"/>
      </w:pPr>
      <w:r>
        <w:t>+++        uses meas3</w:t>
      </w:r>
      <w:proofErr w:type="gramStart"/>
      <w:r>
        <w:t>gpp:SupportedPerfMetricGroup</w:t>
      </w:r>
      <w:proofErr w:type="gramEnd"/>
      <w:r>
        <w:t>;</w:t>
      </w:r>
    </w:p>
    <w:p w14:paraId="1F716557" w14:textId="77777777" w:rsidR="00324F0B" w:rsidRDefault="00324F0B" w:rsidP="00324F0B">
      <w:pPr>
        <w:pStyle w:val="Code0"/>
      </w:pPr>
      <w:r>
        <w:t>+++     }</w:t>
      </w:r>
    </w:p>
    <w:p w14:paraId="5C497C9E" w14:textId="77777777" w:rsidR="00324F0B" w:rsidRDefault="00324F0B" w:rsidP="00324F0B">
      <w:pPr>
        <w:pStyle w:val="Code0"/>
      </w:pPr>
    </w:p>
    <w:p w14:paraId="0A3E9437" w14:textId="77777777" w:rsidR="00324F0B" w:rsidRDefault="00324F0B" w:rsidP="00324F0B">
      <w:pPr>
        <w:pStyle w:val="Code0"/>
      </w:pPr>
      <w:r>
        <w:t xml:space="preserve">    C) include the class </w:t>
      </w:r>
      <w:proofErr w:type="spellStart"/>
      <w:r>
        <w:t>PerfmetricJob</w:t>
      </w:r>
      <w:proofErr w:type="spellEnd"/>
      <w:r>
        <w:t xml:space="preserve"> to control the measurements/KPIs. E.g.</w:t>
      </w:r>
    </w:p>
    <w:p w14:paraId="1DC8BB27" w14:textId="77777777" w:rsidR="00324F0B" w:rsidRDefault="00324F0B" w:rsidP="00324F0B">
      <w:pPr>
        <w:pStyle w:val="Code0"/>
      </w:pPr>
    </w:p>
    <w:p w14:paraId="38C09159" w14:textId="77777777" w:rsidR="00324F0B" w:rsidRDefault="00324F0B" w:rsidP="00324F0B">
      <w:pPr>
        <w:pStyle w:val="Code0"/>
      </w:pPr>
      <w:r>
        <w:t xml:space="preserve">        list </w:t>
      </w:r>
      <w:proofErr w:type="spellStart"/>
      <w:r>
        <w:t>MyClass</w:t>
      </w:r>
      <w:proofErr w:type="spellEnd"/>
      <w:r>
        <w:t xml:space="preserve"> {</w:t>
      </w:r>
    </w:p>
    <w:p w14:paraId="4E94D66D" w14:textId="77777777" w:rsidR="00324F0B" w:rsidRDefault="00324F0B" w:rsidP="00324F0B">
      <w:pPr>
        <w:pStyle w:val="Code0"/>
      </w:pPr>
      <w:r>
        <w:t xml:space="preserve">          container attributes {</w:t>
      </w:r>
    </w:p>
    <w:p w14:paraId="3EF2FE4C" w14:textId="77777777" w:rsidR="00324F0B" w:rsidRDefault="00324F0B" w:rsidP="00324F0B">
      <w:pPr>
        <w:pStyle w:val="Code0"/>
      </w:pPr>
      <w:r>
        <w:t xml:space="preserve">            uses </w:t>
      </w:r>
      <w:proofErr w:type="spellStart"/>
      <w:proofErr w:type="gramStart"/>
      <w:r>
        <w:t>MyClassGrp</w:t>
      </w:r>
      <w:proofErr w:type="spellEnd"/>
      <w:r>
        <w:t>;</w:t>
      </w:r>
      <w:proofErr w:type="gramEnd"/>
    </w:p>
    <w:p w14:paraId="0B127644" w14:textId="77777777" w:rsidR="00324F0B" w:rsidRDefault="00324F0B" w:rsidP="00324F0B">
      <w:pPr>
        <w:pStyle w:val="Code0"/>
      </w:pPr>
      <w:r>
        <w:t xml:space="preserve">          }</w:t>
      </w:r>
    </w:p>
    <w:p w14:paraId="5E4FBB36" w14:textId="77777777" w:rsidR="00324F0B" w:rsidRDefault="00324F0B" w:rsidP="00324F0B">
      <w:pPr>
        <w:pStyle w:val="Code0"/>
      </w:pPr>
      <w:r>
        <w:t>+++       uses meas3</w:t>
      </w:r>
      <w:proofErr w:type="gramStart"/>
      <w:r>
        <w:t>gpp:MeasurementSubtree</w:t>
      </w:r>
      <w:proofErr w:type="gramEnd"/>
      <w:r>
        <w:t xml:space="preserve"> {</w:t>
      </w:r>
    </w:p>
    <w:p w14:paraId="33CDDC69" w14:textId="77777777" w:rsidR="00324F0B" w:rsidRDefault="00324F0B" w:rsidP="00324F0B">
      <w:pPr>
        <w:pStyle w:val="Code0"/>
      </w:pPr>
      <w:r>
        <w:t xml:space="preserve">+++         if-feature </w:t>
      </w:r>
      <w:proofErr w:type="spellStart"/>
      <w:proofErr w:type="gramStart"/>
      <w:r>
        <w:t>MeasurementsUnderMyClass</w:t>
      </w:r>
      <w:proofErr w:type="spellEnd"/>
      <w:r>
        <w:t xml:space="preserve"> ;</w:t>
      </w:r>
      <w:proofErr w:type="gramEnd"/>
    </w:p>
    <w:p w14:paraId="7B8D8128" w14:textId="77777777" w:rsidR="00324F0B" w:rsidRDefault="00324F0B" w:rsidP="00324F0B">
      <w:pPr>
        <w:pStyle w:val="Code0"/>
      </w:pPr>
      <w:r>
        <w:t>+++       }</w:t>
      </w:r>
    </w:p>
    <w:p w14:paraId="7EA0D3A3" w14:textId="77777777" w:rsidR="00324F0B" w:rsidRDefault="00324F0B" w:rsidP="00324F0B">
      <w:pPr>
        <w:pStyle w:val="Code0"/>
      </w:pPr>
      <w:r>
        <w:t xml:space="preserve">        }</w:t>
      </w:r>
    </w:p>
    <w:p w14:paraId="7AE41B02" w14:textId="77777777" w:rsidR="00324F0B" w:rsidRDefault="00324F0B" w:rsidP="00324F0B">
      <w:pPr>
        <w:pStyle w:val="Code0"/>
      </w:pPr>
    </w:p>
    <w:p w14:paraId="1BED133D" w14:textId="77777777" w:rsidR="00324F0B" w:rsidRDefault="00324F0B" w:rsidP="00324F0B">
      <w:pPr>
        <w:pStyle w:val="Code0"/>
      </w:pPr>
      <w:r>
        <w:t xml:space="preserve">    Measurements can be contained under </w:t>
      </w:r>
      <w:proofErr w:type="spellStart"/>
      <w:r>
        <w:t>ManagedElement</w:t>
      </w:r>
      <w:proofErr w:type="spellEnd"/>
      <w:r>
        <w:t>, SubNetwork, or</w:t>
      </w:r>
    </w:p>
    <w:p w14:paraId="7107DA35" w14:textId="77777777" w:rsidR="00324F0B" w:rsidRDefault="00324F0B" w:rsidP="00324F0B">
      <w:pPr>
        <w:pStyle w:val="Code0"/>
      </w:pPr>
      <w:r>
        <w:t xml:space="preserve">    any list representing a class inheriting from Subnetwork or</w:t>
      </w:r>
    </w:p>
    <w:p w14:paraId="554B154B" w14:textId="77777777" w:rsidR="00324F0B" w:rsidRDefault="00324F0B" w:rsidP="00324F0B">
      <w:pPr>
        <w:pStyle w:val="Code0"/>
      </w:pPr>
      <w:r>
        <w:t xml:space="preserve">    </w:t>
      </w:r>
      <w:proofErr w:type="spellStart"/>
      <w:r>
        <w:t>ManagedFunction</w:t>
      </w:r>
      <w:proofErr w:type="spellEnd"/>
      <w:r>
        <w:t>. Note: KPIs will only be supported under SubNetwork</w:t>
      </w:r>
      <w:proofErr w:type="gramStart"/>
      <w:r>
        <w:t>";</w:t>
      </w:r>
      <w:proofErr w:type="gramEnd"/>
    </w:p>
    <w:p w14:paraId="3C7CC9C5" w14:textId="77777777" w:rsidR="00324F0B" w:rsidRDefault="00324F0B" w:rsidP="00324F0B">
      <w:pPr>
        <w:pStyle w:val="Code0"/>
      </w:pPr>
    </w:p>
    <w:p w14:paraId="1A555725" w14:textId="77777777" w:rsidR="00324F0B" w:rsidRDefault="00324F0B" w:rsidP="00324F0B">
      <w:pPr>
        <w:pStyle w:val="Code0"/>
      </w:pPr>
      <w:r>
        <w:t xml:space="preserve">  reference "3GPP TS 28.623</w:t>
      </w:r>
    </w:p>
    <w:p w14:paraId="56FCF258" w14:textId="77777777" w:rsidR="00324F0B" w:rsidRDefault="00324F0B" w:rsidP="00324F0B">
      <w:pPr>
        <w:pStyle w:val="Code0"/>
      </w:pPr>
      <w:r>
        <w:t xml:space="preserve">      Generic Network Resource Model (NRM)</w:t>
      </w:r>
    </w:p>
    <w:p w14:paraId="40E9F3E2" w14:textId="77777777" w:rsidR="00324F0B" w:rsidRDefault="00324F0B" w:rsidP="00324F0B">
      <w:pPr>
        <w:pStyle w:val="Code0"/>
      </w:pPr>
      <w:r>
        <w:t xml:space="preserve">      Integration Reference Point (IRP</w:t>
      </w:r>
      <w:proofErr w:type="gramStart"/>
      <w:r>
        <w:t>);</w:t>
      </w:r>
      <w:proofErr w:type="gramEnd"/>
    </w:p>
    <w:p w14:paraId="6A3DFDBD" w14:textId="77777777" w:rsidR="00324F0B" w:rsidRDefault="00324F0B" w:rsidP="00324F0B">
      <w:pPr>
        <w:pStyle w:val="Code0"/>
      </w:pPr>
      <w:r>
        <w:t xml:space="preserve">      Solution Set (SS) definitions</w:t>
      </w:r>
    </w:p>
    <w:p w14:paraId="673C374A" w14:textId="77777777" w:rsidR="00324F0B" w:rsidRDefault="00324F0B" w:rsidP="00324F0B">
      <w:pPr>
        <w:pStyle w:val="Code0"/>
      </w:pPr>
    </w:p>
    <w:p w14:paraId="0C2206D9" w14:textId="77777777" w:rsidR="00324F0B" w:rsidRDefault="00324F0B" w:rsidP="00324F0B">
      <w:pPr>
        <w:pStyle w:val="Code0"/>
      </w:pPr>
      <w:r>
        <w:t xml:space="preserve">      3GPP TS 28.622</w:t>
      </w:r>
    </w:p>
    <w:p w14:paraId="106D7B11" w14:textId="77777777" w:rsidR="00324F0B" w:rsidRDefault="00324F0B" w:rsidP="00324F0B">
      <w:pPr>
        <w:pStyle w:val="Code0"/>
      </w:pPr>
      <w:r>
        <w:t xml:space="preserve">      Generic Network Resource Model (NRM)</w:t>
      </w:r>
    </w:p>
    <w:p w14:paraId="5316F28C" w14:textId="77777777" w:rsidR="00324F0B" w:rsidRDefault="00324F0B" w:rsidP="00324F0B">
      <w:pPr>
        <w:pStyle w:val="Code0"/>
      </w:pPr>
      <w:r>
        <w:t xml:space="preserve">      Integration Reference Point (IRP</w:t>
      </w:r>
      <w:proofErr w:type="gramStart"/>
      <w:r>
        <w:t>);</w:t>
      </w:r>
      <w:proofErr w:type="gramEnd"/>
    </w:p>
    <w:p w14:paraId="3263C79E" w14:textId="77777777" w:rsidR="00324F0B" w:rsidRDefault="00324F0B" w:rsidP="00324F0B">
      <w:pPr>
        <w:pStyle w:val="Code0"/>
      </w:pPr>
      <w:r>
        <w:t xml:space="preserve">      Information Service (IS)</w:t>
      </w:r>
      <w:proofErr w:type="gramStart"/>
      <w:r>
        <w:t>";</w:t>
      </w:r>
      <w:proofErr w:type="gramEnd"/>
    </w:p>
    <w:p w14:paraId="38EDBB4F" w14:textId="77777777" w:rsidR="00324F0B" w:rsidRDefault="00324F0B" w:rsidP="00324F0B">
      <w:pPr>
        <w:pStyle w:val="Code0"/>
      </w:pPr>
    </w:p>
    <w:p w14:paraId="1337A769" w14:textId="77777777" w:rsidR="00324F0B" w:rsidRDefault="00324F0B" w:rsidP="00324F0B">
      <w:pPr>
        <w:pStyle w:val="Code0"/>
        <w:rPr>
          <w:ins w:id="8" w:author="Unknown"/>
        </w:rPr>
      </w:pPr>
      <w:ins w:id="9" w:author="Unknown">
        <w:r>
          <w:t xml:space="preserve">  revision 2022-11-04 </w:t>
        </w:r>
        <w:proofErr w:type="gramStart"/>
        <w:r>
          <w:t>{ reference</w:t>
        </w:r>
        <w:proofErr w:type="gramEnd"/>
        <w:r>
          <w:t xml:space="preserve"> "CR-0194"; }</w:t>
        </w:r>
      </w:ins>
    </w:p>
    <w:p w14:paraId="591E1539" w14:textId="77777777" w:rsidR="00324F0B" w:rsidRDefault="00324F0B" w:rsidP="00324F0B">
      <w:pPr>
        <w:pStyle w:val="Code0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"CR-0137"; }</w:t>
      </w:r>
    </w:p>
    <w:p w14:paraId="722120BE" w14:textId="77777777" w:rsidR="00324F0B" w:rsidRDefault="00324F0B" w:rsidP="00324F0B">
      <w:pPr>
        <w:pStyle w:val="Code0"/>
      </w:pPr>
      <w:r>
        <w:t xml:space="preserve">  revision 2020-11-06 </w:t>
      </w:r>
      <w:proofErr w:type="gramStart"/>
      <w:r>
        <w:t>{ reference</w:t>
      </w:r>
      <w:proofErr w:type="gramEnd"/>
      <w:r>
        <w:t xml:space="preserve"> "CR-0118"; }</w:t>
      </w:r>
    </w:p>
    <w:p w14:paraId="7BF20E95" w14:textId="77777777" w:rsidR="00324F0B" w:rsidRDefault="00324F0B" w:rsidP="00324F0B">
      <w:pPr>
        <w:pStyle w:val="Code0"/>
      </w:pPr>
      <w:r>
        <w:t xml:space="preserve">  revision 2020-09-04 </w:t>
      </w:r>
      <w:proofErr w:type="gramStart"/>
      <w:r>
        <w:t>{ reference</w:t>
      </w:r>
      <w:proofErr w:type="gramEnd"/>
      <w:r>
        <w:t xml:space="preserve"> "CR-000107"; }</w:t>
      </w:r>
    </w:p>
    <w:p w14:paraId="10266A2F" w14:textId="77777777" w:rsidR="00324F0B" w:rsidRDefault="00324F0B" w:rsidP="00324F0B">
      <w:pPr>
        <w:pStyle w:val="Code0"/>
      </w:pPr>
      <w:r>
        <w:t xml:space="preserve">  revision 2020-06-08 </w:t>
      </w:r>
      <w:proofErr w:type="gramStart"/>
      <w:r>
        <w:t>{ reference</w:t>
      </w:r>
      <w:proofErr w:type="gramEnd"/>
      <w:r>
        <w:t xml:space="preserve"> "CR-0092"; }</w:t>
      </w:r>
    </w:p>
    <w:p w14:paraId="2CC450E3" w14:textId="77777777" w:rsidR="00324F0B" w:rsidRDefault="00324F0B" w:rsidP="00324F0B">
      <w:pPr>
        <w:pStyle w:val="Code0"/>
      </w:pPr>
      <w:r>
        <w:t xml:space="preserve">  revision 2020-05-31 </w:t>
      </w:r>
      <w:proofErr w:type="gramStart"/>
      <w:r>
        <w:t>{ reference</w:t>
      </w:r>
      <w:proofErr w:type="gramEnd"/>
      <w:r>
        <w:t xml:space="preserve"> "CR-0084"; }</w:t>
      </w:r>
    </w:p>
    <w:p w14:paraId="025FD6B5" w14:textId="77777777" w:rsidR="00324F0B" w:rsidRDefault="00324F0B" w:rsidP="00324F0B">
      <w:pPr>
        <w:pStyle w:val="Code0"/>
      </w:pPr>
      <w:r>
        <w:t xml:space="preserve">  revision 2020-03-11 </w:t>
      </w:r>
      <w:proofErr w:type="gramStart"/>
      <w:r>
        <w:t>{ reference</w:t>
      </w:r>
      <w:proofErr w:type="gramEnd"/>
      <w:r>
        <w:t xml:space="preserve"> "S5-201581, SP-200229"; }</w:t>
      </w:r>
    </w:p>
    <w:p w14:paraId="31BC80BF" w14:textId="77777777" w:rsidR="00324F0B" w:rsidRDefault="00324F0B" w:rsidP="00324F0B">
      <w:pPr>
        <w:pStyle w:val="Code0"/>
      </w:pPr>
      <w:r>
        <w:t xml:space="preserve">  revision 2019-11-21 </w:t>
      </w:r>
      <w:proofErr w:type="gramStart"/>
      <w:r>
        <w:t>{ reference</w:t>
      </w:r>
      <w:proofErr w:type="gramEnd"/>
      <w:r>
        <w:t xml:space="preserve"> "S5-197275, S5-197735"; }</w:t>
      </w:r>
    </w:p>
    <w:p w14:paraId="27A3F290" w14:textId="77777777" w:rsidR="00324F0B" w:rsidRDefault="00324F0B" w:rsidP="00324F0B">
      <w:pPr>
        <w:pStyle w:val="Code0"/>
      </w:pPr>
      <w:r>
        <w:t xml:space="preserve">  revision 2019-10-28 </w:t>
      </w:r>
      <w:proofErr w:type="gramStart"/>
      <w:r>
        <w:t>{ reference</w:t>
      </w:r>
      <w:proofErr w:type="gramEnd"/>
      <w:r>
        <w:t xml:space="preserve"> "S5-193516"; }</w:t>
      </w:r>
    </w:p>
    <w:p w14:paraId="579D3A41" w14:textId="77777777" w:rsidR="00324F0B" w:rsidRDefault="00324F0B" w:rsidP="00324F0B">
      <w:pPr>
        <w:pStyle w:val="Code0"/>
      </w:pPr>
      <w:r>
        <w:t xml:space="preserve">  revision 2019-06-17 </w:t>
      </w:r>
      <w:proofErr w:type="gramStart"/>
      <w:r>
        <w:t>{ reference</w:t>
      </w:r>
      <w:proofErr w:type="gramEnd"/>
      <w:r>
        <w:t xml:space="preserve"> " "; }</w:t>
      </w:r>
    </w:p>
    <w:p w14:paraId="45D0B571" w14:textId="77777777" w:rsidR="00324F0B" w:rsidRDefault="00324F0B" w:rsidP="00324F0B">
      <w:pPr>
        <w:pStyle w:val="Code0"/>
      </w:pPr>
    </w:p>
    <w:p w14:paraId="72CD841E" w14:textId="77777777" w:rsidR="00324F0B" w:rsidRDefault="00324F0B" w:rsidP="00324F0B">
      <w:pPr>
        <w:pStyle w:val="Code0"/>
      </w:pPr>
      <w:r>
        <w:t xml:space="preserve">  grouping </w:t>
      </w:r>
      <w:proofErr w:type="spellStart"/>
      <w:r>
        <w:t>ThresholdInfoGrp</w:t>
      </w:r>
      <w:proofErr w:type="spellEnd"/>
      <w:r>
        <w:t xml:space="preserve"> {</w:t>
      </w:r>
    </w:p>
    <w:p w14:paraId="51526B75" w14:textId="77777777" w:rsidR="00324F0B" w:rsidRDefault="00324F0B" w:rsidP="00324F0B">
      <w:pPr>
        <w:pStyle w:val="Code0"/>
      </w:pPr>
      <w:r>
        <w:t xml:space="preserve">    description "Defines a single threshold level.</w:t>
      </w:r>
      <w:proofErr w:type="gramStart"/>
      <w:r>
        <w:t>";</w:t>
      </w:r>
      <w:proofErr w:type="gramEnd"/>
    </w:p>
    <w:p w14:paraId="61F14B62" w14:textId="77777777" w:rsidR="00324F0B" w:rsidRDefault="00324F0B" w:rsidP="00324F0B">
      <w:pPr>
        <w:pStyle w:val="Code0"/>
      </w:pPr>
    </w:p>
    <w:p w14:paraId="00E5CD51" w14:textId="77777777" w:rsidR="00324F0B" w:rsidRDefault="00324F0B" w:rsidP="00324F0B">
      <w:pPr>
        <w:pStyle w:val="Code0"/>
      </w:pPr>
      <w:r>
        <w:t xml:space="preserve">    leaf-list </w:t>
      </w:r>
      <w:proofErr w:type="spellStart"/>
      <w:r>
        <w:t>measurementTypes</w:t>
      </w:r>
      <w:proofErr w:type="spellEnd"/>
      <w:r>
        <w:t xml:space="preserve"> {</w:t>
      </w:r>
    </w:p>
    <w:p w14:paraId="0B024052" w14:textId="77777777" w:rsidR="00324F0B" w:rsidRDefault="00324F0B" w:rsidP="00324F0B">
      <w:pPr>
        <w:pStyle w:val="Code0"/>
      </w:pPr>
      <w:r>
        <w:t xml:space="preserve">      type </w:t>
      </w:r>
      <w:proofErr w:type="gramStart"/>
      <w:r>
        <w:t>string;</w:t>
      </w:r>
      <w:proofErr w:type="gramEnd"/>
    </w:p>
    <w:p w14:paraId="706A3D7D" w14:textId="77777777" w:rsidR="00324F0B" w:rsidRDefault="00324F0B" w:rsidP="00324F0B">
      <w:pPr>
        <w:pStyle w:val="Code0"/>
      </w:pPr>
      <w:r>
        <w:t xml:space="preserve">      description "The Measurement type can be those specified in TS 28.552,</w:t>
      </w:r>
    </w:p>
    <w:p w14:paraId="36C5D67D" w14:textId="77777777" w:rsidR="00324F0B" w:rsidRDefault="00324F0B" w:rsidP="00324F0B">
      <w:pPr>
        <w:pStyle w:val="Code0"/>
      </w:pPr>
      <w:r>
        <w:lastRenderedPageBreak/>
        <w:t xml:space="preserve">        TS 32.404 and can be those specified by other SDOs or can be</w:t>
      </w:r>
    </w:p>
    <w:p w14:paraId="5EC25532" w14:textId="77777777" w:rsidR="00324F0B" w:rsidRDefault="00324F0B" w:rsidP="00324F0B">
      <w:pPr>
        <w:pStyle w:val="Code0"/>
      </w:pPr>
      <w:r>
        <w:t xml:space="preserve">        </w:t>
      </w:r>
      <w:proofErr w:type="gramStart"/>
      <w:r>
        <w:t>vendor-specific</w:t>
      </w:r>
      <w:proofErr w:type="gramEnd"/>
      <w:r>
        <w:t>.";</w:t>
      </w:r>
    </w:p>
    <w:p w14:paraId="604B4C8F" w14:textId="77777777" w:rsidR="00324F0B" w:rsidRDefault="00324F0B" w:rsidP="00324F0B">
      <w:pPr>
        <w:pStyle w:val="Code0"/>
      </w:pPr>
      <w:r>
        <w:t xml:space="preserve">    }</w:t>
      </w:r>
    </w:p>
    <w:p w14:paraId="43C4EB48" w14:textId="77777777" w:rsidR="00324F0B" w:rsidRDefault="00324F0B" w:rsidP="00324F0B">
      <w:pPr>
        <w:pStyle w:val="Code0"/>
      </w:pPr>
    </w:p>
    <w:p w14:paraId="7483011F" w14:textId="77777777" w:rsidR="00324F0B" w:rsidRDefault="00324F0B" w:rsidP="00324F0B">
      <w:pPr>
        <w:pStyle w:val="Code0"/>
      </w:pPr>
      <w:r>
        <w:t xml:space="preserve">    leaf </w:t>
      </w:r>
      <w:proofErr w:type="spellStart"/>
      <w:r>
        <w:t>thresholdLevel</w:t>
      </w:r>
      <w:proofErr w:type="spellEnd"/>
      <w:r>
        <w:t xml:space="preserve"> {</w:t>
      </w:r>
    </w:p>
    <w:p w14:paraId="60CEE58A" w14:textId="77777777" w:rsidR="00324F0B" w:rsidRDefault="00324F0B" w:rsidP="00324F0B">
      <w:pPr>
        <w:pStyle w:val="Code0"/>
      </w:pPr>
      <w:r>
        <w:t xml:space="preserve">      type </w:t>
      </w:r>
      <w:proofErr w:type="gramStart"/>
      <w:r>
        <w:t>uint64;</w:t>
      </w:r>
      <w:proofErr w:type="gramEnd"/>
    </w:p>
    <w:p w14:paraId="7C48D2E5" w14:textId="77777777" w:rsidR="00324F0B" w:rsidRDefault="00324F0B" w:rsidP="00324F0B">
      <w:pPr>
        <w:pStyle w:val="Code0"/>
      </w:pPr>
      <w:r>
        <w:t xml:space="preserve">      mandatory </w:t>
      </w:r>
      <w:proofErr w:type="gramStart"/>
      <w:r>
        <w:t>true;</w:t>
      </w:r>
      <w:proofErr w:type="gramEnd"/>
    </w:p>
    <w:p w14:paraId="10CF8D63" w14:textId="77777777" w:rsidR="00324F0B" w:rsidRDefault="00324F0B" w:rsidP="00324F0B">
      <w:pPr>
        <w:pStyle w:val="Code0"/>
      </w:pPr>
      <w:r>
        <w:t xml:space="preserve">      description "Number (key) for a single threshold in the threshold list</w:t>
      </w:r>
    </w:p>
    <w:p w14:paraId="056FBB8D" w14:textId="77777777" w:rsidR="00324F0B" w:rsidRDefault="00324F0B" w:rsidP="00324F0B">
      <w:pPr>
        <w:pStyle w:val="Code0"/>
      </w:pPr>
      <w:r>
        <w:t xml:space="preserve">        applicable to the monitored performance metric.</w:t>
      </w:r>
      <w:proofErr w:type="gramStart"/>
      <w:r>
        <w:t>";</w:t>
      </w:r>
      <w:proofErr w:type="gramEnd"/>
    </w:p>
    <w:p w14:paraId="2A7AC69F" w14:textId="77777777" w:rsidR="00324F0B" w:rsidRDefault="00324F0B" w:rsidP="00324F0B">
      <w:pPr>
        <w:pStyle w:val="Code0"/>
      </w:pPr>
      <w:r>
        <w:t xml:space="preserve">    }</w:t>
      </w:r>
    </w:p>
    <w:p w14:paraId="432296A8" w14:textId="77777777" w:rsidR="00324F0B" w:rsidRDefault="00324F0B" w:rsidP="00324F0B">
      <w:pPr>
        <w:pStyle w:val="Code0"/>
      </w:pPr>
    </w:p>
    <w:p w14:paraId="20FA7D28" w14:textId="77777777" w:rsidR="00324F0B" w:rsidRDefault="00324F0B" w:rsidP="00324F0B">
      <w:pPr>
        <w:pStyle w:val="Code0"/>
      </w:pPr>
      <w:r>
        <w:t xml:space="preserve">    leaf </w:t>
      </w:r>
      <w:proofErr w:type="spellStart"/>
      <w:r>
        <w:t>thresholdDirection</w:t>
      </w:r>
      <w:proofErr w:type="spellEnd"/>
      <w:r>
        <w:t xml:space="preserve"> {</w:t>
      </w:r>
    </w:p>
    <w:p w14:paraId="44A01E01" w14:textId="77777777" w:rsidR="00324F0B" w:rsidRDefault="00324F0B" w:rsidP="00324F0B">
      <w:pPr>
        <w:pStyle w:val="Code0"/>
      </w:pPr>
      <w:r>
        <w:t xml:space="preserve">      type enumeration {</w:t>
      </w:r>
    </w:p>
    <w:p w14:paraId="4DABE83A" w14:textId="77777777" w:rsidR="00324F0B" w:rsidRDefault="00324F0B" w:rsidP="00324F0B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UP;</w:t>
      </w:r>
      <w:proofErr w:type="gramEnd"/>
    </w:p>
    <w:p w14:paraId="56F8C712" w14:textId="77777777" w:rsidR="00324F0B" w:rsidRDefault="00324F0B" w:rsidP="00324F0B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DOWN;</w:t>
      </w:r>
      <w:proofErr w:type="gramEnd"/>
    </w:p>
    <w:p w14:paraId="20F9DAC1" w14:textId="77777777" w:rsidR="00324F0B" w:rsidRDefault="00324F0B" w:rsidP="00324F0B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UP_AND_</w:t>
      </w:r>
      <w:proofErr w:type="gramStart"/>
      <w:r>
        <w:t>DOWN;</w:t>
      </w:r>
      <w:proofErr w:type="gramEnd"/>
    </w:p>
    <w:p w14:paraId="2C49D018" w14:textId="77777777" w:rsidR="00324F0B" w:rsidRDefault="00324F0B" w:rsidP="00324F0B">
      <w:pPr>
        <w:pStyle w:val="Code0"/>
      </w:pPr>
      <w:r>
        <w:t xml:space="preserve">      }</w:t>
      </w:r>
    </w:p>
    <w:p w14:paraId="26C0E21E" w14:textId="77777777" w:rsidR="00324F0B" w:rsidRDefault="00324F0B" w:rsidP="00324F0B">
      <w:pPr>
        <w:pStyle w:val="Code0"/>
      </w:pPr>
      <w:r>
        <w:t xml:space="preserve">      must '. = "UP_AND_DOWN" </w:t>
      </w:r>
      <w:proofErr w:type="gramStart"/>
      <w:r>
        <w:t>or  not</w:t>
      </w:r>
      <w:proofErr w:type="gramEnd"/>
      <w:r>
        <w:t>(../hysteresis)' {</w:t>
      </w:r>
    </w:p>
    <w:p w14:paraId="50AF519E" w14:textId="77777777" w:rsidR="00324F0B" w:rsidRDefault="00324F0B" w:rsidP="00324F0B">
      <w:pPr>
        <w:pStyle w:val="Code0"/>
      </w:pPr>
      <w:r>
        <w:t xml:space="preserve">        error-message "In case a threshold with hysteresis is configured, the "</w:t>
      </w:r>
    </w:p>
    <w:p w14:paraId="70DB077E" w14:textId="77777777" w:rsidR="00324F0B" w:rsidRDefault="00324F0B" w:rsidP="00324F0B">
      <w:pPr>
        <w:pStyle w:val="Code0"/>
      </w:pPr>
      <w:r>
        <w:t xml:space="preserve">          +"threshold direction attribute shall be set to 'UP_AND_DOWN'.</w:t>
      </w:r>
      <w:proofErr w:type="gramStart"/>
      <w:r>
        <w:t>";</w:t>
      </w:r>
      <w:proofErr w:type="gramEnd"/>
    </w:p>
    <w:p w14:paraId="1DBB5899" w14:textId="77777777" w:rsidR="00324F0B" w:rsidRDefault="00324F0B" w:rsidP="00324F0B">
      <w:pPr>
        <w:pStyle w:val="Code0"/>
      </w:pPr>
      <w:r>
        <w:t xml:space="preserve">      }</w:t>
      </w:r>
    </w:p>
    <w:p w14:paraId="3742A7BF" w14:textId="77777777" w:rsidR="00324F0B" w:rsidRDefault="00324F0B" w:rsidP="00324F0B">
      <w:pPr>
        <w:pStyle w:val="Code0"/>
      </w:pPr>
      <w:r>
        <w:t xml:space="preserve">      mandatory </w:t>
      </w:r>
      <w:proofErr w:type="gramStart"/>
      <w:r>
        <w:t>true;</w:t>
      </w:r>
      <w:proofErr w:type="gramEnd"/>
    </w:p>
    <w:p w14:paraId="132A0CC7" w14:textId="77777777" w:rsidR="00324F0B" w:rsidRDefault="00324F0B" w:rsidP="00324F0B">
      <w:pPr>
        <w:pStyle w:val="Code0"/>
      </w:pPr>
      <w:r>
        <w:t xml:space="preserve">      description "Direction of a threshold indicating the direction for which</w:t>
      </w:r>
    </w:p>
    <w:p w14:paraId="4F38DF38" w14:textId="77777777" w:rsidR="00324F0B" w:rsidRDefault="00324F0B" w:rsidP="00324F0B">
      <w:pPr>
        <w:pStyle w:val="Code0"/>
      </w:pPr>
      <w:r>
        <w:t xml:space="preserve">        a threshold crossing triggers a threshold.</w:t>
      </w:r>
    </w:p>
    <w:p w14:paraId="53D858A2" w14:textId="77777777" w:rsidR="00324F0B" w:rsidRDefault="00324F0B" w:rsidP="00324F0B">
      <w:pPr>
        <w:pStyle w:val="Code0"/>
      </w:pPr>
    </w:p>
    <w:p w14:paraId="2DCD3145" w14:textId="77777777" w:rsidR="00324F0B" w:rsidRDefault="00324F0B" w:rsidP="00324F0B">
      <w:pPr>
        <w:pStyle w:val="Code0"/>
      </w:pPr>
      <w:r>
        <w:t xml:space="preserve">        When the threshold direction is configured </w:t>
      </w:r>
      <w:proofErr w:type="gramStart"/>
      <w:r>
        <w:t>to</w:t>
      </w:r>
      <w:proofErr w:type="gramEnd"/>
      <w:r>
        <w:t xml:space="preserve"> 'UP', the associated</w:t>
      </w:r>
    </w:p>
    <w:p w14:paraId="33E7E58E" w14:textId="77777777" w:rsidR="00324F0B" w:rsidRDefault="00324F0B" w:rsidP="00324F0B">
      <w:pPr>
        <w:pStyle w:val="Code0"/>
      </w:pPr>
      <w:r>
        <w:t xml:space="preserve">        </w:t>
      </w:r>
      <w:proofErr w:type="spellStart"/>
      <w:r>
        <w:t>treshold</w:t>
      </w:r>
      <w:proofErr w:type="spellEnd"/>
      <w:r>
        <w:t xml:space="preserve"> is triggered only when the performance metric value is going</w:t>
      </w:r>
    </w:p>
    <w:p w14:paraId="625E48FB" w14:textId="77777777" w:rsidR="00324F0B" w:rsidRDefault="00324F0B" w:rsidP="00324F0B">
      <w:pPr>
        <w:pStyle w:val="Code0"/>
      </w:pPr>
      <w:r>
        <w:t xml:space="preserve">        up upon reaching or crossing the threshold value. The </w:t>
      </w:r>
      <w:proofErr w:type="spellStart"/>
      <w:r>
        <w:t>treshold</w:t>
      </w:r>
      <w:proofErr w:type="spellEnd"/>
      <w:r>
        <w:t xml:space="preserve"> is not</w:t>
      </w:r>
    </w:p>
    <w:p w14:paraId="5622C190" w14:textId="77777777" w:rsidR="00324F0B" w:rsidRDefault="00324F0B" w:rsidP="00324F0B">
      <w:pPr>
        <w:pStyle w:val="Code0"/>
      </w:pPr>
      <w:r>
        <w:t xml:space="preserve">        triggered, when the performance metric is going down upon reaching or</w:t>
      </w:r>
    </w:p>
    <w:p w14:paraId="0E689F3C" w14:textId="77777777" w:rsidR="00324F0B" w:rsidRDefault="00324F0B" w:rsidP="00324F0B">
      <w:pPr>
        <w:pStyle w:val="Code0"/>
      </w:pPr>
      <w:r>
        <w:t xml:space="preserve">        crossing the threshold value.</w:t>
      </w:r>
    </w:p>
    <w:p w14:paraId="5EB1862E" w14:textId="77777777" w:rsidR="00324F0B" w:rsidRDefault="00324F0B" w:rsidP="00324F0B">
      <w:pPr>
        <w:pStyle w:val="Code0"/>
      </w:pPr>
    </w:p>
    <w:p w14:paraId="5B757431" w14:textId="77777777" w:rsidR="00324F0B" w:rsidRDefault="00324F0B" w:rsidP="00324F0B">
      <w:pPr>
        <w:pStyle w:val="Code0"/>
      </w:pPr>
      <w:r>
        <w:t xml:space="preserve">        Vice versa, when the threshold direction is configured </w:t>
      </w:r>
      <w:proofErr w:type="gramStart"/>
      <w:r>
        <w:t>to</w:t>
      </w:r>
      <w:proofErr w:type="gramEnd"/>
      <w:r>
        <w:t xml:space="preserve"> 'DOWN', the</w:t>
      </w:r>
    </w:p>
    <w:p w14:paraId="43F761B4" w14:textId="77777777" w:rsidR="00324F0B" w:rsidRDefault="00324F0B" w:rsidP="00324F0B">
      <w:pPr>
        <w:pStyle w:val="Code0"/>
      </w:pPr>
      <w:r>
        <w:t xml:space="preserve">        associated </w:t>
      </w:r>
      <w:proofErr w:type="spellStart"/>
      <w:r>
        <w:t>treshold</w:t>
      </w:r>
      <w:proofErr w:type="spellEnd"/>
      <w:r>
        <w:t xml:space="preserve"> is triggered only when the performance metric is</w:t>
      </w:r>
    </w:p>
    <w:p w14:paraId="046C116F" w14:textId="77777777" w:rsidR="00324F0B" w:rsidRDefault="00324F0B" w:rsidP="00324F0B">
      <w:pPr>
        <w:pStyle w:val="Code0"/>
      </w:pPr>
      <w:r>
        <w:t xml:space="preserve">        going down upon reaching or crossing the threshold value. The </w:t>
      </w:r>
      <w:proofErr w:type="spellStart"/>
      <w:r>
        <w:t>treshold</w:t>
      </w:r>
      <w:proofErr w:type="spellEnd"/>
    </w:p>
    <w:p w14:paraId="40E57709" w14:textId="77777777" w:rsidR="00324F0B" w:rsidRDefault="00324F0B" w:rsidP="00324F0B">
      <w:pPr>
        <w:pStyle w:val="Code0"/>
      </w:pPr>
      <w:r>
        <w:t xml:space="preserve">        is not triggered, when the performance metric is going up upon reaching</w:t>
      </w:r>
    </w:p>
    <w:p w14:paraId="3E147873" w14:textId="77777777" w:rsidR="00324F0B" w:rsidRDefault="00324F0B" w:rsidP="00324F0B">
      <w:pPr>
        <w:pStyle w:val="Code0"/>
      </w:pPr>
      <w:r>
        <w:t xml:space="preserve">        or crossing the threshold value.</w:t>
      </w:r>
    </w:p>
    <w:p w14:paraId="325DA7FF" w14:textId="77777777" w:rsidR="00324F0B" w:rsidRDefault="00324F0B" w:rsidP="00324F0B">
      <w:pPr>
        <w:pStyle w:val="Code0"/>
      </w:pPr>
    </w:p>
    <w:p w14:paraId="4E02C1C5" w14:textId="77777777" w:rsidR="00324F0B" w:rsidRDefault="00324F0B" w:rsidP="00324F0B">
      <w:pPr>
        <w:pStyle w:val="Code0"/>
      </w:pPr>
      <w:r>
        <w:t xml:space="preserve">        When the threshold direction is set to 'UP_AND_DOWN' the </w:t>
      </w:r>
      <w:proofErr w:type="spellStart"/>
      <w:r>
        <w:t>treshold</w:t>
      </w:r>
      <w:proofErr w:type="spellEnd"/>
      <w:r>
        <w:t xml:space="preserve"> is</w:t>
      </w:r>
    </w:p>
    <w:p w14:paraId="5AD07E21" w14:textId="77777777" w:rsidR="00324F0B" w:rsidRDefault="00324F0B" w:rsidP="00324F0B">
      <w:pPr>
        <w:pStyle w:val="Code0"/>
      </w:pPr>
      <w:r>
        <w:t xml:space="preserve">        active in both </w:t>
      </w:r>
      <w:proofErr w:type="spellStart"/>
      <w:r>
        <w:t>direcions</w:t>
      </w:r>
      <w:proofErr w:type="spellEnd"/>
      <w:r>
        <w:t>.</w:t>
      </w:r>
    </w:p>
    <w:p w14:paraId="0B83907B" w14:textId="77777777" w:rsidR="00324F0B" w:rsidRDefault="00324F0B" w:rsidP="00324F0B">
      <w:pPr>
        <w:pStyle w:val="Code0"/>
      </w:pPr>
    </w:p>
    <w:p w14:paraId="514A8604" w14:textId="77777777" w:rsidR="00324F0B" w:rsidRDefault="00324F0B" w:rsidP="00324F0B">
      <w:pPr>
        <w:pStyle w:val="Code0"/>
      </w:pPr>
      <w:r>
        <w:t xml:space="preserve">        In case a threshold with hysteresis is configured, the threshold</w:t>
      </w:r>
    </w:p>
    <w:p w14:paraId="33041E4C" w14:textId="77777777" w:rsidR="00324F0B" w:rsidRDefault="00324F0B" w:rsidP="00324F0B">
      <w:pPr>
        <w:pStyle w:val="Code0"/>
      </w:pPr>
      <w:r>
        <w:t xml:space="preserve">        direction attribute shall be set to 'UP_AND_DOWN'.</w:t>
      </w:r>
      <w:proofErr w:type="gramStart"/>
      <w:r>
        <w:t>";</w:t>
      </w:r>
      <w:proofErr w:type="gramEnd"/>
    </w:p>
    <w:p w14:paraId="400B1117" w14:textId="77777777" w:rsidR="00324F0B" w:rsidRDefault="00324F0B" w:rsidP="00324F0B">
      <w:pPr>
        <w:pStyle w:val="Code0"/>
      </w:pPr>
      <w:r>
        <w:t xml:space="preserve">    }</w:t>
      </w:r>
    </w:p>
    <w:p w14:paraId="039B8423" w14:textId="77777777" w:rsidR="00324F0B" w:rsidRDefault="00324F0B" w:rsidP="00324F0B">
      <w:pPr>
        <w:pStyle w:val="Code0"/>
      </w:pPr>
    </w:p>
    <w:p w14:paraId="0028F1F5" w14:textId="77777777" w:rsidR="00324F0B" w:rsidRDefault="00324F0B" w:rsidP="00324F0B">
      <w:pPr>
        <w:pStyle w:val="Code0"/>
      </w:pPr>
      <w:r>
        <w:t xml:space="preserve">    leaf </w:t>
      </w:r>
      <w:proofErr w:type="spellStart"/>
      <w:r>
        <w:t>thresholdValue</w:t>
      </w:r>
      <w:proofErr w:type="spellEnd"/>
      <w:r>
        <w:t xml:space="preserve"> {</w:t>
      </w:r>
    </w:p>
    <w:p w14:paraId="3DD7032B" w14:textId="77777777" w:rsidR="00324F0B" w:rsidRDefault="00324F0B" w:rsidP="00324F0B">
      <w:pPr>
        <w:pStyle w:val="Code0"/>
      </w:pPr>
      <w:r>
        <w:t xml:space="preserve">      type union {</w:t>
      </w:r>
    </w:p>
    <w:p w14:paraId="7CA1672E" w14:textId="77777777" w:rsidR="00324F0B" w:rsidRDefault="00324F0B" w:rsidP="00324F0B">
      <w:pPr>
        <w:pStyle w:val="Code0"/>
      </w:pPr>
      <w:r>
        <w:t xml:space="preserve">        type </w:t>
      </w:r>
      <w:proofErr w:type="gramStart"/>
      <w:r>
        <w:t>int64;</w:t>
      </w:r>
      <w:proofErr w:type="gramEnd"/>
    </w:p>
    <w:p w14:paraId="570040C7" w14:textId="77777777" w:rsidR="00324F0B" w:rsidRDefault="00324F0B" w:rsidP="00324F0B">
      <w:pPr>
        <w:pStyle w:val="Code0"/>
      </w:pPr>
      <w:r>
        <w:t xml:space="preserve">        type decimal64 {</w:t>
      </w:r>
    </w:p>
    <w:p w14:paraId="3FC1EFE1" w14:textId="77777777" w:rsidR="00324F0B" w:rsidRDefault="00324F0B" w:rsidP="00324F0B">
      <w:pPr>
        <w:pStyle w:val="Code0"/>
      </w:pPr>
      <w:r>
        <w:t xml:space="preserve">          fraction-digits </w:t>
      </w:r>
      <w:proofErr w:type="gramStart"/>
      <w:r>
        <w:t>2;</w:t>
      </w:r>
      <w:proofErr w:type="gramEnd"/>
    </w:p>
    <w:p w14:paraId="0E1C5F8F" w14:textId="77777777" w:rsidR="00324F0B" w:rsidRDefault="00324F0B" w:rsidP="00324F0B">
      <w:pPr>
        <w:pStyle w:val="Code0"/>
      </w:pPr>
      <w:r>
        <w:t xml:space="preserve">        }</w:t>
      </w:r>
    </w:p>
    <w:p w14:paraId="718ABC19" w14:textId="77777777" w:rsidR="00324F0B" w:rsidRDefault="00324F0B" w:rsidP="00324F0B">
      <w:pPr>
        <w:pStyle w:val="Code0"/>
      </w:pPr>
      <w:r>
        <w:t xml:space="preserve">      }</w:t>
      </w:r>
    </w:p>
    <w:p w14:paraId="725F1266" w14:textId="77777777" w:rsidR="00324F0B" w:rsidRDefault="00324F0B" w:rsidP="00324F0B">
      <w:pPr>
        <w:pStyle w:val="Code0"/>
      </w:pPr>
      <w:r>
        <w:t xml:space="preserve">      mandatory </w:t>
      </w:r>
      <w:proofErr w:type="gramStart"/>
      <w:r>
        <w:t>true;</w:t>
      </w:r>
      <w:proofErr w:type="gramEnd"/>
    </w:p>
    <w:p w14:paraId="4451D50E" w14:textId="77777777" w:rsidR="00324F0B" w:rsidRDefault="00324F0B" w:rsidP="00324F0B">
      <w:pPr>
        <w:pStyle w:val="Code0"/>
      </w:pPr>
      <w:r>
        <w:t xml:space="preserve">      description "Value against which the monitored performance metric is</w:t>
      </w:r>
    </w:p>
    <w:p w14:paraId="1267599F" w14:textId="77777777" w:rsidR="00324F0B" w:rsidRDefault="00324F0B" w:rsidP="00324F0B">
      <w:pPr>
        <w:pStyle w:val="Code0"/>
      </w:pPr>
      <w:r>
        <w:t xml:space="preserve">        compared at a threshold level in case the hysteresis is zero</w:t>
      </w:r>
      <w:proofErr w:type="gramStart"/>
      <w:r>
        <w:t>";</w:t>
      </w:r>
      <w:proofErr w:type="gramEnd"/>
    </w:p>
    <w:p w14:paraId="21E5F2F1" w14:textId="77777777" w:rsidR="00324F0B" w:rsidRDefault="00324F0B" w:rsidP="00324F0B">
      <w:pPr>
        <w:pStyle w:val="Code0"/>
      </w:pPr>
      <w:r>
        <w:t xml:space="preserve">    }</w:t>
      </w:r>
    </w:p>
    <w:p w14:paraId="0DA5DAA6" w14:textId="77777777" w:rsidR="00324F0B" w:rsidRDefault="00324F0B" w:rsidP="00324F0B">
      <w:pPr>
        <w:pStyle w:val="Code0"/>
      </w:pPr>
    </w:p>
    <w:p w14:paraId="2EC1D6A4" w14:textId="77777777" w:rsidR="00324F0B" w:rsidRDefault="00324F0B" w:rsidP="00324F0B">
      <w:pPr>
        <w:pStyle w:val="Code0"/>
      </w:pPr>
      <w:r>
        <w:t xml:space="preserve">    leaf hysteresis {</w:t>
      </w:r>
    </w:p>
    <w:p w14:paraId="5D541E3A" w14:textId="77777777" w:rsidR="00324F0B" w:rsidRDefault="00324F0B" w:rsidP="00324F0B">
      <w:pPr>
        <w:pStyle w:val="Code0"/>
      </w:pPr>
      <w:r>
        <w:t xml:space="preserve">      type union {</w:t>
      </w:r>
    </w:p>
    <w:p w14:paraId="7F18904D" w14:textId="77777777" w:rsidR="00324F0B" w:rsidRDefault="00324F0B" w:rsidP="00324F0B">
      <w:pPr>
        <w:pStyle w:val="Code0"/>
      </w:pPr>
      <w:r>
        <w:t xml:space="preserve">        type </w:t>
      </w:r>
      <w:proofErr w:type="gramStart"/>
      <w:r>
        <w:t>uint64;</w:t>
      </w:r>
      <w:proofErr w:type="gramEnd"/>
    </w:p>
    <w:p w14:paraId="6C64D620" w14:textId="77777777" w:rsidR="00324F0B" w:rsidRDefault="00324F0B" w:rsidP="00324F0B">
      <w:pPr>
        <w:pStyle w:val="Code0"/>
      </w:pPr>
      <w:r>
        <w:t xml:space="preserve">        type decimal64 {</w:t>
      </w:r>
    </w:p>
    <w:p w14:paraId="73778913" w14:textId="77777777" w:rsidR="00324F0B" w:rsidRDefault="00324F0B" w:rsidP="00324F0B">
      <w:pPr>
        <w:pStyle w:val="Code0"/>
      </w:pPr>
      <w:r>
        <w:t xml:space="preserve">          fraction-digits </w:t>
      </w:r>
      <w:proofErr w:type="gramStart"/>
      <w:r>
        <w:t>2;</w:t>
      </w:r>
      <w:proofErr w:type="gramEnd"/>
    </w:p>
    <w:p w14:paraId="4BD29D0E" w14:textId="77777777" w:rsidR="00324F0B" w:rsidRDefault="00324F0B" w:rsidP="00324F0B">
      <w:pPr>
        <w:pStyle w:val="Code0"/>
      </w:pPr>
      <w:r>
        <w:t xml:space="preserve">          range "</w:t>
      </w:r>
      <w:proofErr w:type="gramStart"/>
      <w:r>
        <w:t>0..</w:t>
      </w:r>
      <w:proofErr w:type="gramEnd"/>
      <w:r>
        <w:t>max";</w:t>
      </w:r>
    </w:p>
    <w:p w14:paraId="69E0055D" w14:textId="77777777" w:rsidR="00324F0B" w:rsidRDefault="00324F0B" w:rsidP="00324F0B">
      <w:pPr>
        <w:pStyle w:val="Code0"/>
      </w:pPr>
      <w:r>
        <w:t xml:space="preserve">        }</w:t>
      </w:r>
    </w:p>
    <w:p w14:paraId="523AB479" w14:textId="77777777" w:rsidR="00324F0B" w:rsidRDefault="00324F0B" w:rsidP="00324F0B">
      <w:pPr>
        <w:pStyle w:val="Code0"/>
      </w:pPr>
      <w:r>
        <w:t xml:space="preserve">      }</w:t>
      </w:r>
    </w:p>
    <w:p w14:paraId="312A712E" w14:textId="77777777" w:rsidR="00324F0B" w:rsidRDefault="00324F0B" w:rsidP="00324F0B">
      <w:pPr>
        <w:pStyle w:val="Code0"/>
      </w:pPr>
      <w:r>
        <w:t xml:space="preserve">      description "Hysteresis of a threshold. If this attribute is present</w:t>
      </w:r>
    </w:p>
    <w:p w14:paraId="4444C8C7" w14:textId="77777777" w:rsidR="00324F0B" w:rsidRDefault="00324F0B" w:rsidP="00324F0B">
      <w:pPr>
        <w:pStyle w:val="Code0"/>
      </w:pPr>
      <w:r>
        <w:t xml:space="preserve">        the monitored performance metric is not compared against the</w:t>
      </w:r>
    </w:p>
    <w:p w14:paraId="1DD756AF" w14:textId="77777777" w:rsidR="00324F0B" w:rsidRDefault="00324F0B" w:rsidP="00324F0B">
      <w:pPr>
        <w:pStyle w:val="Code0"/>
      </w:pPr>
      <w:r>
        <w:t xml:space="preserve">        threshold value as specified by the </w:t>
      </w:r>
      <w:proofErr w:type="spellStart"/>
      <w:r>
        <w:t>thresholdValue</w:t>
      </w:r>
      <w:proofErr w:type="spellEnd"/>
      <w:r>
        <w:t xml:space="preserve"> attribute but</w:t>
      </w:r>
    </w:p>
    <w:p w14:paraId="692529A0" w14:textId="77777777" w:rsidR="00324F0B" w:rsidRDefault="00324F0B" w:rsidP="00324F0B">
      <w:pPr>
        <w:pStyle w:val="Code0"/>
      </w:pPr>
      <w:r>
        <w:t xml:space="preserve">        against a high and low threshold value given by</w:t>
      </w:r>
    </w:p>
    <w:p w14:paraId="51BAC5DA" w14:textId="77777777" w:rsidR="00324F0B" w:rsidRDefault="00324F0B" w:rsidP="00324F0B">
      <w:pPr>
        <w:pStyle w:val="Code0"/>
      </w:pPr>
    </w:p>
    <w:p w14:paraId="0545172A" w14:textId="77777777" w:rsidR="00324F0B" w:rsidRDefault="00324F0B" w:rsidP="00324F0B">
      <w:pPr>
        <w:pStyle w:val="Code0"/>
      </w:pPr>
      <w:r>
        <w:t xml:space="preserve">          threshold-high = </w:t>
      </w:r>
      <w:proofErr w:type="spellStart"/>
      <w:r>
        <w:t>thresholdValue</w:t>
      </w:r>
      <w:proofErr w:type="spellEnd"/>
      <w:r>
        <w:t xml:space="preserve"> + hysteresis</w:t>
      </w:r>
    </w:p>
    <w:p w14:paraId="46964700" w14:textId="77777777" w:rsidR="00324F0B" w:rsidRDefault="00324F0B" w:rsidP="00324F0B">
      <w:pPr>
        <w:pStyle w:val="Code0"/>
      </w:pPr>
      <w:r>
        <w:t xml:space="preserve">          threshold-low = </w:t>
      </w:r>
      <w:proofErr w:type="spellStart"/>
      <w:r>
        <w:t>thresholdValue</w:t>
      </w:r>
      <w:proofErr w:type="spellEnd"/>
      <w:r>
        <w:t xml:space="preserve"> - hysteresis</w:t>
      </w:r>
    </w:p>
    <w:p w14:paraId="0E2EB34E" w14:textId="77777777" w:rsidR="00324F0B" w:rsidRDefault="00324F0B" w:rsidP="00324F0B">
      <w:pPr>
        <w:pStyle w:val="Code0"/>
      </w:pPr>
    </w:p>
    <w:p w14:paraId="30A164D2" w14:textId="77777777" w:rsidR="00324F0B" w:rsidRDefault="00324F0B" w:rsidP="00324F0B">
      <w:pPr>
        <w:pStyle w:val="Code0"/>
      </w:pPr>
      <w:r>
        <w:t xml:space="preserve">        When going up, the threshold is triggered when the performance metric</w:t>
      </w:r>
    </w:p>
    <w:p w14:paraId="3AA58995" w14:textId="77777777" w:rsidR="00324F0B" w:rsidRDefault="00324F0B" w:rsidP="00324F0B">
      <w:pPr>
        <w:pStyle w:val="Code0"/>
      </w:pPr>
      <w:r>
        <w:t xml:space="preserve">        reaches or crosses the high threshold value. When going down, the</w:t>
      </w:r>
    </w:p>
    <w:p w14:paraId="7B9BE2EE" w14:textId="77777777" w:rsidR="00324F0B" w:rsidRDefault="00324F0B" w:rsidP="00324F0B">
      <w:pPr>
        <w:pStyle w:val="Code0"/>
      </w:pPr>
      <w:r>
        <w:t xml:space="preserve">        </w:t>
      </w:r>
      <w:proofErr w:type="spellStart"/>
      <w:r>
        <w:t>hreshold</w:t>
      </w:r>
      <w:proofErr w:type="spellEnd"/>
      <w:r>
        <w:t xml:space="preserve"> is triggered when the performance metric reaches or crosses</w:t>
      </w:r>
    </w:p>
    <w:p w14:paraId="265DC171" w14:textId="77777777" w:rsidR="00324F0B" w:rsidRDefault="00324F0B" w:rsidP="00324F0B">
      <w:pPr>
        <w:pStyle w:val="Code0"/>
      </w:pPr>
      <w:r>
        <w:t xml:space="preserve">        the low threshold value.</w:t>
      </w:r>
    </w:p>
    <w:p w14:paraId="75D2E4FD" w14:textId="77777777" w:rsidR="00324F0B" w:rsidRDefault="00324F0B" w:rsidP="00324F0B">
      <w:pPr>
        <w:pStyle w:val="Code0"/>
      </w:pPr>
    </w:p>
    <w:p w14:paraId="36A7AF0E" w14:textId="77777777" w:rsidR="00324F0B" w:rsidRDefault="00324F0B" w:rsidP="00324F0B">
      <w:pPr>
        <w:pStyle w:val="Code0"/>
      </w:pPr>
      <w:r>
        <w:t xml:space="preserve">        A hysteresis may be present only when the monitored performance</w:t>
      </w:r>
    </w:p>
    <w:p w14:paraId="59F36A5A" w14:textId="77777777" w:rsidR="00324F0B" w:rsidRDefault="00324F0B" w:rsidP="00324F0B">
      <w:pPr>
        <w:pStyle w:val="Code0"/>
      </w:pPr>
      <w:r>
        <w:lastRenderedPageBreak/>
        <w:t xml:space="preserve">        metric is not of type counter that can go up only. If present</w:t>
      </w:r>
    </w:p>
    <w:p w14:paraId="6A43D65C" w14:textId="77777777" w:rsidR="00324F0B" w:rsidRDefault="00324F0B" w:rsidP="00324F0B">
      <w:pPr>
        <w:pStyle w:val="Code0"/>
      </w:pPr>
      <w:r>
        <w:t xml:space="preserve">        for a performance metric of type counter, it shall be ignored.</w:t>
      </w:r>
      <w:proofErr w:type="gramStart"/>
      <w:r>
        <w:t>";</w:t>
      </w:r>
      <w:proofErr w:type="gramEnd"/>
    </w:p>
    <w:p w14:paraId="47837531" w14:textId="77777777" w:rsidR="00324F0B" w:rsidRDefault="00324F0B" w:rsidP="00324F0B">
      <w:pPr>
        <w:pStyle w:val="Code0"/>
      </w:pPr>
      <w:r>
        <w:t xml:space="preserve">    }</w:t>
      </w:r>
    </w:p>
    <w:p w14:paraId="1933B69D" w14:textId="77777777" w:rsidR="00324F0B" w:rsidRDefault="00324F0B" w:rsidP="00324F0B">
      <w:pPr>
        <w:pStyle w:val="Code0"/>
      </w:pPr>
      <w:r>
        <w:t xml:space="preserve">  }</w:t>
      </w:r>
    </w:p>
    <w:p w14:paraId="6FF16865" w14:textId="77777777" w:rsidR="00324F0B" w:rsidRDefault="00324F0B" w:rsidP="00324F0B">
      <w:pPr>
        <w:pStyle w:val="Code0"/>
      </w:pPr>
    </w:p>
    <w:p w14:paraId="1B3ECFD9" w14:textId="77777777" w:rsidR="00324F0B" w:rsidRDefault="00324F0B" w:rsidP="00324F0B">
      <w:pPr>
        <w:pStyle w:val="Code0"/>
      </w:pPr>
      <w:r>
        <w:t xml:space="preserve">  grouping </w:t>
      </w:r>
      <w:proofErr w:type="spellStart"/>
      <w:r>
        <w:t>SupportedPerfMetricGroupGrp</w:t>
      </w:r>
      <w:proofErr w:type="spellEnd"/>
      <w:r>
        <w:t xml:space="preserve"> {</w:t>
      </w:r>
    </w:p>
    <w:p w14:paraId="53B873B3" w14:textId="77777777" w:rsidR="00324F0B" w:rsidRDefault="00324F0B" w:rsidP="00324F0B">
      <w:pPr>
        <w:pStyle w:val="Code0"/>
      </w:pPr>
      <w:r>
        <w:t xml:space="preserve">    list </w:t>
      </w:r>
      <w:proofErr w:type="spellStart"/>
      <w:r>
        <w:t>SupportedPerfMetricGroup</w:t>
      </w:r>
      <w:proofErr w:type="spellEnd"/>
      <w:r>
        <w:t xml:space="preserve"> {</w:t>
      </w:r>
    </w:p>
    <w:p w14:paraId="663B78E2" w14:textId="77777777" w:rsidR="00324F0B" w:rsidRDefault="00324F0B" w:rsidP="00324F0B">
      <w:pPr>
        <w:pStyle w:val="Code0"/>
      </w:pPr>
      <w:r>
        <w:t xml:space="preserve">      config </w:t>
      </w:r>
      <w:proofErr w:type="gramStart"/>
      <w:r>
        <w:t>false;</w:t>
      </w:r>
      <w:proofErr w:type="gramEnd"/>
    </w:p>
    <w:p w14:paraId="129974A9" w14:textId="77777777" w:rsidR="00324F0B" w:rsidRDefault="00324F0B" w:rsidP="00324F0B">
      <w:pPr>
        <w:pStyle w:val="Code0"/>
      </w:pPr>
      <w:r>
        <w:t xml:space="preserve">      description "Captures a group of supported performance metrics and</w:t>
      </w:r>
    </w:p>
    <w:p w14:paraId="241D22DB" w14:textId="77777777" w:rsidR="00324F0B" w:rsidRDefault="00324F0B" w:rsidP="00324F0B">
      <w:pPr>
        <w:pStyle w:val="Code0"/>
      </w:pPr>
      <w:r>
        <w:t xml:space="preserve">        associated parameters related to their production and reporting.</w:t>
      </w:r>
    </w:p>
    <w:p w14:paraId="0CCEEC86" w14:textId="77777777" w:rsidR="00324F0B" w:rsidRDefault="00324F0B" w:rsidP="00324F0B">
      <w:pPr>
        <w:pStyle w:val="Code0"/>
      </w:pPr>
      <w:r>
        <w:t xml:space="preserve">        A </w:t>
      </w:r>
      <w:proofErr w:type="spellStart"/>
      <w:r>
        <w:t>SupportedPerfMetricGroup</w:t>
      </w:r>
      <w:proofErr w:type="spellEnd"/>
      <w:r>
        <w:t xml:space="preserve"> attribute which is part of an MOI may</w:t>
      </w:r>
    </w:p>
    <w:p w14:paraId="795496A9" w14:textId="77777777" w:rsidR="00324F0B" w:rsidRDefault="00324F0B" w:rsidP="00324F0B">
      <w:pPr>
        <w:pStyle w:val="Code0"/>
      </w:pPr>
      <w:r>
        <w:t xml:space="preserve">        define </w:t>
      </w:r>
      <w:proofErr w:type="spellStart"/>
      <w:r>
        <w:t>performanceMetrics</w:t>
      </w:r>
      <w:proofErr w:type="spellEnd"/>
      <w:r>
        <w:t xml:space="preserve"> for any MOI under the subtree contained</w:t>
      </w:r>
    </w:p>
    <w:p w14:paraId="3D24C443" w14:textId="77777777" w:rsidR="00324F0B" w:rsidRDefault="00324F0B" w:rsidP="00324F0B">
      <w:pPr>
        <w:pStyle w:val="Code0"/>
      </w:pPr>
      <w:r>
        <w:t xml:space="preserve">        under that MOI, </w:t>
      </w:r>
      <w:proofErr w:type="gramStart"/>
      <w:r>
        <w:t>e.g.</w:t>
      </w:r>
      <w:proofErr w:type="gramEnd"/>
      <w:r>
        <w:t xml:space="preserve"> </w:t>
      </w:r>
      <w:proofErr w:type="spellStart"/>
      <w:r>
        <w:t>SupportedPerfMetricGroup</w:t>
      </w:r>
      <w:proofErr w:type="spellEnd"/>
      <w:r>
        <w:t xml:space="preserve"> on a </w:t>
      </w:r>
      <w:proofErr w:type="spellStart"/>
      <w:r>
        <w:t>ManagedElement</w:t>
      </w:r>
      <w:proofErr w:type="spellEnd"/>
    </w:p>
    <w:p w14:paraId="468A0359" w14:textId="77777777" w:rsidR="00324F0B" w:rsidRDefault="00324F0B" w:rsidP="00324F0B">
      <w:pPr>
        <w:pStyle w:val="Code0"/>
      </w:pPr>
      <w:r>
        <w:t xml:space="preserve">        can specify supported metrics for contained </w:t>
      </w:r>
      <w:proofErr w:type="spellStart"/>
      <w:r>
        <w:t>ManagedFunctions</w:t>
      </w:r>
      <w:proofErr w:type="spellEnd"/>
    </w:p>
    <w:p w14:paraId="37AF5256" w14:textId="77777777" w:rsidR="00324F0B" w:rsidRDefault="00324F0B" w:rsidP="00324F0B">
      <w:pPr>
        <w:pStyle w:val="Code0"/>
      </w:pPr>
      <w:r>
        <w:t xml:space="preserve">        like a GNBDUFunction.</w:t>
      </w:r>
      <w:proofErr w:type="gramStart"/>
      <w:r>
        <w:t>";</w:t>
      </w:r>
      <w:proofErr w:type="gramEnd"/>
    </w:p>
    <w:p w14:paraId="5BF68163" w14:textId="77777777" w:rsidR="00324F0B" w:rsidRDefault="00324F0B" w:rsidP="00324F0B">
      <w:pPr>
        <w:pStyle w:val="Code0"/>
      </w:pPr>
    </w:p>
    <w:p w14:paraId="1ACE8C22" w14:textId="77777777" w:rsidR="00324F0B" w:rsidRDefault="00324F0B" w:rsidP="00324F0B">
      <w:pPr>
        <w:pStyle w:val="Code0"/>
      </w:pPr>
      <w:r>
        <w:t xml:space="preserve">      leaf-list </w:t>
      </w:r>
      <w:proofErr w:type="spellStart"/>
      <w:r>
        <w:t>performanceMetrics</w:t>
      </w:r>
      <w:proofErr w:type="spellEnd"/>
      <w:r>
        <w:t xml:space="preserve"> {</w:t>
      </w:r>
    </w:p>
    <w:p w14:paraId="00E2ADAD" w14:textId="77777777" w:rsidR="00324F0B" w:rsidRDefault="00324F0B" w:rsidP="00324F0B">
      <w:pPr>
        <w:pStyle w:val="Code0"/>
      </w:pPr>
      <w:r>
        <w:t xml:space="preserve">        type </w:t>
      </w:r>
      <w:proofErr w:type="gramStart"/>
      <w:r>
        <w:t>string;</w:t>
      </w:r>
      <w:proofErr w:type="gramEnd"/>
    </w:p>
    <w:p w14:paraId="132D779A" w14:textId="77777777" w:rsidR="00324F0B" w:rsidRDefault="00324F0B" w:rsidP="00324F0B">
      <w:pPr>
        <w:pStyle w:val="Code0"/>
      </w:pPr>
      <w:r>
        <w:t xml:space="preserve">        min-elements </w:t>
      </w:r>
      <w:proofErr w:type="gramStart"/>
      <w:r>
        <w:t>1;</w:t>
      </w:r>
      <w:proofErr w:type="gramEnd"/>
    </w:p>
    <w:p w14:paraId="525219CD" w14:textId="77777777" w:rsidR="00324F0B" w:rsidRDefault="00324F0B" w:rsidP="00324F0B">
      <w:pPr>
        <w:pStyle w:val="Code0"/>
      </w:pPr>
      <w:r>
        <w:t xml:space="preserve">        description "Performance metrics include measurements defined in</w:t>
      </w:r>
    </w:p>
    <w:p w14:paraId="32B49E0F" w14:textId="77777777" w:rsidR="00324F0B" w:rsidRDefault="00324F0B" w:rsidP="00324F0B">
      <w:pPr>
        <w:pStyle w:val="Code0"/>
      </w:pPr>
      <w:r>
        <w:t xml:space="preserve">          TS 28.552 and KPIs defined in TS 28.554. Performance metrics can</w:t>
      </w:r>
    </w:p>
    <w:p w14:paraId="562079AB" w14:textId="77777777" w:rsidR="00324F0B" w:rsidRDefault="00324F0B" w:rsidP="00324F0B">
      <w:pPr>
        <w:pStyle w:val="Code0"/>
      </w:pPr>
      <w:r>
        <w:t xml:space="preserve">          also be specified by other SDOs or be vendor specific.</w:t>
      </w:r>
    </w:p>
    <w:p w14:paraId="36E87541" w14:textId="77777777" w:rsidR="00324F0B" w:rsidRDefault="00324F0B" w:rsidP="00324F0B">
      <w:pPr>
        <w:pStyle w:val="Code0"/>
      </w:pPr>
      <w:r>
        <w:t xml:space="preserve">          Performance metrics are </w:t>
      </w:r>
      <w:proofErr w:type="spellStart"/>
      <w:r>
        <w:t>identfied</w:t>
      </w:r>
      <w:proofErr w:type="spellEnd"/>
      <w:r>
        <w:t xml:space="preserve"> with their names.</w:t>
      </w:r>
    </w:p>
    <w:p w14:paraId="0EE71A2E" w14:textId="77777777" w:rsidR="00324F0B" w:rsidRDefault="00324F0B" w:rsidP="00324F0B">
      <w:pPr>
        <w:pStyle w:val="Code0"/>
      </w:pPr>
    </w:p>
    <w:p w14:paraId="52E408D6" w14:textId="77777777" w:rsidR="00324F0B" w:rsidRDefault="00324F0B" w:rsidP="00324F0B">
      <w:pPr>
        <w:pStyle w:val="Code0"/>
      </w:pPr>
      <w:r>
        <w:t xml:space="preserve">          For measurements defined in TS 28.552 the name is constructed as</w:t>
      </w:r>
    </w:p>
    <w:p w14:paraId="1133E771" w14:textId="77777777" w:rsidR="00324F0B" w:rsidRDefault="00324F0B" w:rsidP="00324F0B">
      <w:pPr>
        <w:pStyle w:val="Code0"/>
      </w:pPr>
      <w:r>
        <w:t xml:space="preserve">          follows:</w:t>
      </w:r>
    </w:p>
    <w:p w14:paraId="0F428A88" w14:textId="77777777" w:rsidR="00324F0B" w:rsidRDefault="00324F0B" w:rsidP="00324F0B">
      <w:pPr>
        <w:pStyle w:val="Code0"/>
      </w:pPr>
      <w:r>
        <w:t xml:space="preserve">          - '</w:t>
      </w:r>
      <w:proofErr w:type="spellStart"/>
      <w:proofErr w:type="gramStart"/>
      <w:r>
        <w:t>family.measurementName.subcounter</w:t>
      </w:r>
      <w:proofErr w:type="spellEnd"/>
      <w:proofErr w:type="gramEnd"/>
      <w:r>
        <w:t>' for measurement types with</w:t>
      </w:r>
    </w:p>
    <w:p w14:paraId="06C94AE4" w14:textId="77777777" w:rsidR="00324F0B" w:rsidRDefault="00324F0B" w:rsidP="00324F0B">
      <w:pPr>
        <w:pStyle w:val="Code0"/>
      </w:pPr>
      <w:r>
        <w:t xml:space="preserve">          subcounters</w:t>
      </w:r>
    </w:p>
    <w:p w14:paraId="734ACB3E" w14:textId="77777777" w:rsidR="00324F0B" w:rsidRDefault="00324F0B" w:rsidP="00324F0B">
      <w:pPr>
        <w:pStyle w:val="Code0"/>
      </w:pPr>
      <w:r>
        <w:t xml:space="preserve">          - '</w:t>
      </w:r>
      <w:proofErr w:type="spellStart"/>
      <w:proofErr w:type="gramStart"/>
      <w:r>
        <w:t>family.measurementName</w:t>
      </w:r>
      <w:proofErr w:type="spellEnd"/>
      <w:proofErr w:type="gramEnd"/>
      <w:r>
        <w:t>' for measurement types without subcounters</w:t>
      </w:r>
    </w:p>
    <w:p w14:paraId="1763EF21" w14:textId="77777777" w:rsidR="00324F0B" w:rsidRDefault="00324F0B" w:rsidP="00324F0B">
      <w:pPr>
        <w:pStyle w:val="Code0"/>
      </w:pPr>
      <w:r>
        <w:t xml:space="preserve">          - 'family' for measurement families</w:t>
      </w:r>
    </w:p>
    <w:p w14:paraId="6FD98426" w14:textId="77777777" w:rsidR="00324F0B" w:rsidRDefault="00324F0B" w:rsidP="00324F0B">
      <w:pPr>
        <w:pStyle w:val="Code0"/>
      </w:pPr>
    </w:p>
    <w:p w14:paraId="06AFAABB" w14:textId="77777777" w:rsidR="00324F0B" w:rsidRDefault="00324F0B" w:rsidP="00324F0B">
      <w:pPr>
        <w:pStyle w:val="Code0"/>
      </w:pPr>
      <w:r>
        <w:t xml:space="preserve">          For KPIs defined in TS 28.554 the name is defined in the KPI</w:t>
      </w:r>
    </w:p>
    <w:p w14:paraId="1C358467" w14:textId="77777777" w:rsidR="00324F0B" w:rsidRDefault="00324F0B" w:rsidP="00324F0B">
      <w:pPr>
        <w:pStyle w:val="Code0"/>
      </w:pPr>
      <w:r>
        <w:t xml:space="preserve">          definitions template as the component designated with e).</w:t>
      </w:r>
    </w:p>
    <w:p w14:paraId="4C252D4C" w14:textId="77777777" w:rsidR="00324F0B" w:rsidRDefault="00324F0B" w:rsidP="00324F0B">
      <w:pPr>
        <w:pStyle w:val="Code0"/>
      </w:pPr>
    </w:p>
    <w:p w14:paraId="49479A32" w14:textId="77777777" w:rsidR="00324F0B" w:rsidRDefault="00324F0B" w:rsidP="00324F0B">
      <w:pPr>
        <w:pStyle w:val="Code0"/>
      </w:pPr>
      <w:r>
        <w:t xml:space="preserve">          A name can also identify a vendor specific performance metric or a</w:t>
      </w:r>
    </w:p>
    <w:p w14:paraId="5AF344FB" w14:textId="77777777" w:rsidR="00324F0B" w:rsidRDefault="00324F0B" w:rsidP="00324F0B">
      <w:pPr>
        <w:pStyle w:val="Code0"/>
      </w:pPr>
      <w:r>
        <w:t xml:space="preserve">          group of vendor specific performance metrics.</w:t>
      </w:r>
      <w:proofErr w:type="gramStart"/>
      <w:r>
        <w:t>";</w:t>
      </w:r>
      <w:proofErr w:type="gramEnd"/>
    </w:p>
    <w:p w14:paraId="41AA42B3" w14:textId="77777777" w:rsidR="00324F0B" w:rsidRDefault="00324F0B" w:rsidP="00324F0B">
      <w:pPr>
        <w:pStyle w:val="Code0"/>
      </w:pPr>
      <w:r>
        <w:t xml:space="preserve">      }</w:t>
      </w:r>
    </w:p>
    <w:p w14:paraId="3BCDADFC" w14:textId="77777777" w:rsidR="00324F0B" w:rsidRDefault="00324F0B" w:rsidP="00324F0B">
      <w:pPr>
        <w:pStyle w:val="Code0"/>
      </w:pPr>
    </w:p>
    <w:p w14:paraId="5C987808" w14:textId="77777777" w:rsidR="00324F0B" w:rsidRDefault="00324F0B" w:rsidP="00324F0B">
      <w:pPr>
        <w:pStyle w:val="Code0"/>
      </w:pPr>
      <w:r>
        <w:t xml:space="preserve">      leaf-list </w:t>
      </w:r>
      <w:proofErr w:type="spellStart"/>
      <w:r>
        <w:t>granularityPeriods</w:t>
      </w:r>
      <w:proofErr w:type="spellEnd"/>
      <w:r>
        <w:t xml:space="preserve"> {</w:t>
      </w:r>
    </w:p>
    <w:p w14:paraId="6041C2CA" w14:textId="77777777" w:rsidR="00324F0B" w:rsidRDefault="00324F0B" w:rsidP="00324F0B">
      <w:pPr>
        <w:pStyle w:val="Code0"/>
      </w:pPr>
      <w:r>
        <w:t xml:space="preserve">        type uint32 {</w:t>
      </w:r>
    </w:p>
    <w:p w14:paraId="55DAB133" w14:textId="77777777" w:rsidR="00324F0B" w:rsidRDefault="00324F0B" w:rsidP="00324F0B">
      <w:pPr>
        <w:pStyle w:val="Code0"/>
      </w:pPr>
      <w:r>
        <w:t xml:space="preserve">          range </w:t>
      </w:r>
      <w:proofErr w:type="gramStart"/>
      <w:r>
        <w:t>1..</w:t>
      </w:r>
      <w:proofErr w:type="gramEnd"/>
      <w:r>
        <w:t>max ;</w:t>
      </w:r>
    </w:p>
    <w:p w14:paraId="41CCC7FF" w14:textId="77777777" w:rsidR="00324F0B" w:rsidRDefault="00324F0B" w:rsidP="00324F0B">
      <w:pPr>
        <w:pStyle w:val="Code0"/>
      </w:pPr>
      <w:r>
        <w:t xml:space="preserve">        }</w:t>
      </w:r>
    </w:p>
    <w:p w14:paraId="68214CA3" w14:textId="77777777" w:rsidR="00324F0B" w:rsidRDefault="00324F0B" w:rsidP="00324F0B">
      <w:pPr>
        <w:pStyle w:val="Code0"/>
      </w:pPr>
      <w:r>
        <w:t xml:space="preserve">        units </w:t>
      </w:r>
      <w:proofErr w:type="gramStart"/>
      <w:r>
        <w:t>seconds;</w:t>
      </w:r>
      <w:proofErr w:type="gramEnd"/>
    </w:p>
    <w:p w14:paraId="60860299" w14:textId="77777777" w:rsidR="00324F0B" w:rsidRDefault="00324F0B" w:rsidP="00324F0B">
      <w:pPr>
        <w:pStyle w:val="Code0"/>
      </w:pPr>
      <w:r>
        <w:t xml:space="preserve">      }</w:t>
      </w:r>
    </w:p>
    <w:p w14:paraId="101E8B51" w14:textId="77777777" w:rsidR="00324F0B" w:rsidRDefault="00324F0B" w:rsidP="00324F0B">
      <w:pPr>
        <w:pStyle w:val="Code0"/>
      </w:pPr>
    </w:p>
    <w:p w14:paraId="7ED34CD5" w14:textId="77777777" w:rsidR="00324F0B" w:rsidRDefault="00324F0B" w:rsidP="00324F0B">
      <w:pPr>
        <w:pStyle w:val="Code0"/>
      </w:pPr>
      <w:r>
        <w:t xml:space="preserve">      leaf-list </w:t>
      </w:r>
      <w:proofErr w:type="spellStart"/>
      <w:r>
        <w:t>reportingMethods</w:t>
      </w:r>
      <w:proofErr w:type="spellEnd"/>
      <w:r>
        <w:t xml:space="preserve"> {</w:t>
      </w:r>
    </w:p>
    <w:p w14:paraId="0B37803E" w14:textId="77777777" w:rsidR="00324F0B" w:rsidRDefault="00324F0B" w:rsidP="00324F0B">
      <w:pPr>
        <w:pStyle w:val="Code0"/>
      </w:pPr>
      <w:r>
        <w:t xml:space="preserve">        type enumeration {</w:t>
      </w:r>
    </w:p>
    <w:p w14:paraId="6B3F7D8C" w14:textId="77777777" w:rsidR="00324F0B" w:rsidRDefault="00324F0B" w:rsidP="00324F0B">
      <w:pPr>
        <w:pStyle w:val="Code0"/>
      </w:pPr>
      <w:r>
        <w:t xml:space="preserve">          </w:t>
      </w:r>
      <w:proofErr w:type="spellStart"/>
      <w:r>
        <w:t>enum</w:t>
      </w:r>
      <w:proofErr w:type="spellEnd"/>
      <w:r>
        <w:t xml:space="preserve"> FILE_BASED_LOC_SET_BY_</w:t>
      </w:r>
      <w:proofErr w:type="gramStart"/>
      <w:r>
        <w:t>PRODUCER;</w:t>
      </w:r>
      <w:proofErr w:type="gramEnd"/>
    </w:p>
    <w:p w14:paraId="7DC05872" w14:textId="77777777" w:rsidR="00324F0B" w:rsidRDefault="00324F0B" w:rsidP="00324F0B">
      <w:pPr>
        <w:pStyle w:val="Code0"/>
      </w:pPr>
      <w:r>
        <w:t xml:space="preserve">          </w:t>
      </w:r>
      <w:proofErr w:type="spellStart"/>
      <w:r>
        <w:t>enum</w:t>
      </w:r>
      <w:proofErr w:type="spellEnd"/>
      <w:r>
        <w:t xml:space="preserve"> FILE_BASED_LOC_SET_BY_</w:t>
      </w:r>
      <w:proofErr w:type="gramStart"/>
      <w:r>
        <w:t>CONSUMER;</w:t>
      </w:r>
      <w:proofErr w:type="gramEnd"/>
    </w:p>
    <w:p w14:paraId="570DFF87" w14:textId="77777777" w:rsidR="00324F0B" w:rsidRDefault="00324F0B" w:rsidP="00324F0B">
      <w:pPr>
        <w:pStyle w:val="Code0"/>
      </w:pPr>
      <w:r>
        <w:t xml:space="preserve">          </w:t>
      </w:r>
      <w:proofErr w:type="spellStart"/>
      <w:r>
        <w:t>enum</w:t>
      </w:r>
      <w:proofErr w:type="spellEnd"/>
      <w:r>
        <w:t xml:space="preserve"> STREAM_</w:t>
      </w:r>
      <w:proofErr w:type="gramStart"/>
      <w:r>
        <w:t>BASED;</w:t>
      </w:r>
      <w:proofErr w:type="gramEnd"/>
    </w:p>
    <w:p w14:paraId="4F10D075" w14:textId="77777777" w:rsidR="00324F0B" w:rsidRDefault="00324F0B" w:rsidP="00324F0B">
      <w:pPr>
        <w:pStyle w:val="Code0"/>
      </w:pPr>
      <w:r>
        <w:t xml:space="preserve">        }</w:t>
      </w:r>
    </w:p>
    <w:p w14:paraId="531A005B" w14:textId="77777777" w:rsidR="00324F0B" w:rsidRDefault="00324F0B" w:rsidP="00324F0B">
      <w:pPr>
        <w:pStyle w:val="Code0"/>
      </w:pPr>
      <w:r>
        <w:t xml:space="preserve">        min-elements </w:t>
      </w:r>
      <w:proofErr w:type="gramStart"/>
      <w:r>
        <w:t>1;</w:t>
      </w:r>
      <w:proofErr w:type="gramEnd"/>
    </w:p>
    <w:p w14:paraId="278C7375" w14:textId="77777777" w:rsidR="00324F0B" w:rsidRDefault="00324F0B" w:rsidP="00324F0B">
      <w:pPr>
        <w:pStyle w:val="Code0"/>
      </w:pPr>
      <w:r>
        <w:t xml:space="preserve">      }</w:t>
      </w:r>
    </w:p>
    <w:p w14:paraId="52362585" w14:textId="77777777" w:rsidR="00324F0B" w:rsidRDefault="00324F0B" w:rsidP="00324F0B">
      <w:pPr>
        <w:pStyle w:val="Code0"/>
      </w:pPr>
    </w:p>
    <w:p w14:paraId="024A4D3E" w14:textId="77777777" w:rsidR="00324F0B" w:rsidRDefault="00324F0B" w:rsidP="00324F0B">
      <w:pPr>
        <w:pStyle w:val="Code0"/>
      </w:pPr>
      <w:r>
        <w:t xml:space="preserve">      leaf-list </w:t>
      </w:r>
      <w:proofErr w:type="spellStart"/>
      <w:r>
        <w:t>monitorGranularityPeriods</w:t>
      </w:r>
      <w:proofErr w:type="spellEnd"/>
      <w:r>
        <w:t xml:space="preserve"> {</w:t>
      </w:r>
    </w:p>
    <w:p w14:paraId="7781E28A" w14:textId="77777777" w:rsidR="00324F0B" w:rsidRDefault="00324F0B" w:rsidP="00324F0B">
      <w:pPr>
        <w:pStyle w:val="Code0"/>
      </w:pPr>
      <w:r>
        <w:t xml:space="preserve">        type uint32 {</w:t>
      </w:r>
    </w:p>
    <w:p w14:paraId="4CDCCFFB" w14:textId="77777777" w:rsidR="00324F0B" w:rsidRDefault="00324F0B" w:rsidP="00324F0B">
      <w:pPr>
        <w:pStyle w:val="Code0"/>
      </w:pPr>
      <w:r>
        <w:t xml:space="preserve">          range </w:t>
      </w:r>
      <w:proofErr w:type="gramStart"/>
      <w:r>
        <w:t>1..</w:t>
      </w:r>
      <w:proofErr w:type="gramEnd"/>
      <w:r>
        <w:t>max ;</w:t>
      </w:r>
    </w:p>
    <w:p w14:paraId="4E23A6BA" w14:textId="77777777" w:rsidR="00324F0B" w:rsidRDefault="00324F0B" w:rsidP="00324F0B">
      <w:pPr>
        <w:pStyle w:val="Code0"/>
      </w:pPr>
      <w:r>
        <w:t xml:space="preserve">        }</w:t>
      </w:r>
    </w:p>
    <w:p w14:paraId="48BFFF8B" w14:textId="77777777" w:rsidR="00324F0B" w:rsidRDefault="00324F0B" w:rsidP="00324F0B">
      <w:pPr>
        <w:pStyle w:val="Code0"/>
      </w:pPr>
      <w:r>
        <w:t xml:space="preserve">        units </w:t>
      </w:r>
      <w:proofErr w:type="gramStart"/>
      <w:r>
        <w:t>seconds;</w:t>
      </w:r>
      <w:proofErr w:type="gramEnd"/>
    </w:p>
    <w:p w14:paraId="08BB4666" w14:textId="77777777" w:rsidR="00324F0B" w:rsidRDefault="00324F0B" w:rsidP="00324F0B">
      <w:pPr>
        <w:pStyle w:val="Code0"/>
      </w:pPr>
      <w:r>
        <w:t xml:space="preserve">        description "Granularity periods supported for the monitoring of</w:t>
      </w:r>
    </w:p>
    <w:p w14:paraId="138874CC" w14:textId="77777777" w:rsidR="00324F0B" w:rsidRDefault="00324F0B" w:rsidP="00324F0B">
      <w:pPr>
        <w:pStyle w:val="Code0"/>
      </w:pPr>
      <w:r>
        <w:t xml:space="preserve">          associated measurement types for thresholds</w:t>
      </w:r>
      <w:proofErr w:type="gramStart"/>
      <w:r>
        <w:t>";</w:t>
      </w:r>
      <w:proofErr w:type="gramEnd"/>
    </w:p>
    <w:p w14:paraId="74F5835C" w14:textId="77777777" w:rsidR="00324F0B" w:rsidRDefault="00324F0B" w:rsidP="00324F0B">
      <w:pPr>
        <w:pStyle w:val="Code0"/>
      </w:pPr>
      <w:r>
        <w:t xml:space="preserve">      }</w:t>
      </w:r>
    </w:p>
    <w:p w14:paraId="09BD44AE" w14:textId="77777777" w:rsidR="00324F0B" w:rsidRDefault="00324F0B" w:rsidP="00324F0B">
      <w:pPr>
        <w:pStyle w:val="Code0"/>
      </w:pPr>
      <w:r>
        <w:t xml:space="preserve">    }</w:t>
      </w:r>
    </w:p>
    <w:p w14:paraId="3D007C30" w14:textId="77777777" w:rsidR="00324F0B" w:rsidRDefault="00324F0B" w:rsidP="00324F0B">
      <w:pPr>
        <w:pStyle w:val="Code0"/>
      </w:pPr>
      <w:r>
        <w:t xml:space="preserve">  }</w:t>
      </w:r>
    </w:p>
    <w:p w14:paraId="56A90106" w14:textId="77777777" w:rsidR="00324F0B" w:rsidRDefault="00324F0B" w:rsidP="00324F0B">
      <w:pPr>
        <w:pStyle w:val="Code0"/>
      </w:pPr>
    </w:p>
    <w:p w14:paraId="2C9916E0" w14:textId="77777777" w:rsidR="00324F0B" w:rsidRDefault="00324F0B" w:rsidP="00324F0B">
      <w:pPr>
        <w:pStyle w:val="Code0"/>
      </w:pPr>
      <w:r>
        <w:t xml:space="preserve">  grouping </w:t>
      </w:r>
      <w:proofErr w:type="spellStart"/>
      <w:r>
        <w:t>PerfMetricJobGrp</w:t>
      </w:r>
      <w:proofErr w:type="spellEnd"/>
      <w:r>
        <w:t xml:space="preserve"> {</w:t>
      </w:r>
    </w:p>
    <w:p w14:paraId="080F6519" w14:textId="77777777" w:rsidR="00324F0B" w:rsidRDefault="00324F0B" w:rsidP="00324F0B">
      <w:pPr>
        <w:pStyle w:val="Code0"/>
      </w:pPr>
      <w:r>
        <w:t xml:space="preserve">    description "Represents the </w:t>
      </w:r>
      <w:proofErr w:type="spellStart"/>
      <w:r>
        <w:t>attributtes</w:t>
      </w:r>
      <w:proofErr w:type="spellEnd"/>
      <w:r>
        <w:t xml:space="preserve"> of the IOC </w:t>
      </w:r>
      <w:proofErr w:type="spellStart"/>
      <w:r>
        <w:t>PerfMetricJob</w:t>
      </w:r>
      <w:proofErr w:type="spellEnd"/>
      <w:proofErr w:type="gramStart"/>
      <w:r>
        <w:t>";</w:t>
      </w:r>
      <w:proofErr w:type="gramEnd"/>
    </w:p>
    <w:p w14:paraId="51A61BC4" w14:textId="77777777" w:rsidR="00324F0B" w:rsidRDefault="00324F0B" w:rsidP="00324F0B">
      <w:pPr>
        <w:pStyle w:val="Code0"/>
      </w:pPr>
    </w:p>
    <w:p w14:paraId="6C840412" w14:textId="77777777" w:rsidR="00324F0B" w:rsidRDefault="00324F0B" w:rsidP="00324F0B">
      <w:pPr>
        <w:pStyle w:val="Code0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1F9D0686" w14:textId="77777777" w:rsidR="00324F0B" w:rsidRDefault="00324F0B" w:rsidP="00324F0B">
      <w:pPr>
        <w:pStyle w:val="Code0"/>
      </w:pPr>
      <w:r>
        <w:t xml:space="preserve">      default </w:t>
      </w:r>
      <w:proofErr w:type="gramStart"/>
      <w:r>
        <w:t>UNLOCKED;</w:t>
      </w:r>
      <w:proofErr w:type="gramEnd"/>
    </w:p>
    <w:p w14:paraId="66101061" w14:textId="77777777" w:rsidR="00324F0B" w:rsidRDefault="00324F0B" w:rsidP="00324F0B">
      <w:pPr>
        <w:pStyle w:val="Code0"/>
      </w:pPr>
      <w:r>
        <w:t xml:space="preserve">      type types3</w:t>
      </w:r>
      <w:proofErr w:type="gramStart"/>
      <w:r>
        <w:t>gpp:AdministrativeState</w:t>
      </w:r>
      <w:proofErr w:type="gramEnd"/>
      <w:r>
        <w:t xml:space="preserve"> ;</w:t>
      </w:r>
    </w:p>
    <w:p w14:paraId="115140F1" w14:textId="77777777" w:rsidR="00324F0B" w:rsidRDefault="00324F0B" w:rsidP="00324F0B">
      <w:pPr>
        <w:pStyle w:val="Code0"/>
      </w:pPr>
      <w:r>
        <w:t xml:space="preserve">      description "Enable or disables production of the metrics</w:t>
      </w:r>
      <w:proofErr w:type="gramStart"/>
      <w:r>
        <w:t>";</w:t>
      </w:r>
      <w:proofErr w:type="gramEnd"/>
    </w:p>
    <w:p w14:paraId="75352002" w14:textId="77777777" w:rsidR="00324F0B" w:rsidRDefault="00324F0B" w:rsidP="00324F0B">
      <w:pPr>
        <w:pStyle w:val="Code0"/>
      </w:pPr>
      <w:r>
        <w:t xml:space="preserve">    }</w:t>
      </w:r>
    </w:p>
    <w:p w14:paraId="1219F15A" w14:textId="77777777" w:rsidR="00324F0B" w:rsidRDefault="00324F0B" w:rsidP="00324F0B">
      <w:pPr>
        <w:pStyle w:val="Code0"/>
      </w:pPr>
    </w:p>
    <w:p w14:paraId="084CD0A8" w14:textId="77777777" w:rsidR="00324F0B" w:rsidRDefault="00324F0B" w:rsidP="00324F0B">
      <w:pPr>
        <w:pStyle w:val="Code0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05ED7109" w14:textId="77777777" w:rsidR="00324F0B" w:rsidRDefault="00324F0B" w:rsidP="00324F0B">
      <w:pPr>
        <w:pStyle w:val="Code0"/>
      </w:pPr>
      <w:r>
        <w:t xml:space="preserve">      config </w:t>
      </w:r>
      <w:proofErr w:type="gramStart"/>
      <w:r>
        <w:t>false;</w:t>
      </w:r>
      <w:proofErr w:type="gramEnd"/>
    </w:p>
    <w:p w14:paraId="01161BFF" w14:textId="77777777" w:rsidR="00324F0B" w:rsidRDefault="00324F0B" w:rsidP="00324F0B">
      <w:pPr>
        <w:pStyle w:val="Code0"/>
      </w:pPr>
      <w:r>
        <w:t xml:space="preserve">      mandatory </w:t>
      </w:r>
      <w:proofErr w:type="gramStart"/>
      <w:r>
        <w:t>true;</w:t>
      </w:r>
      <w:proofErr w:type="gramEnd"/>
    </w:p>
    <w:p w14:paraId="483CC22E" w14:textId="77777777" w:rsidR="00324F0B" w:rsidRDefault="00324F0B" w:rsidP="00324F0B">
      <w:pPr>
        <w:pStyle w:val="Code0"/>
      </w:pPr>
      <w:r>
        <w:t xml:space="preserve">      type types3</w:t>
      </w:r>
      <w:proofErr w:type="gramStart"/>
      <w:r>
        <w:t>gpp:OperationalState</w:t>
      </w:r>
      <w:proofErr w:type="gramEnd"/>
      <w:r>
        <w:t xml:space="preserve"> ;</w:t>
      </w:r>
    </w:p>
    <w:p w14:paraId="5DF22F8F" w14:textId="77777777" w:rsidR="00324F0B" w:rsidRDefault="00324F0B" w:rsidP="00324F0B">
      <w:pPr>
        <w:pStyle w:val="Code0"/>
      </w:pPr>
      <w:r>
        <w:lastRenderedPageBreak/>
        <w:t xml:space="preserve">      description "Indicates whether the </w:t>
      </w:r>
      <w:proofErr w:type="spellStart"/>
      <w:r>
        <w:t>PerfMetricJob</w:t>
      </w:r>
      <w:proofErr w:type="spellEnd"/>
      <w:r>
        <w:t xml:space="preserve"> is working.</w:t>
      </w:r>
      <w:proofErr w:type="gramStart"/>
      <w:r>
        <w:t>";</w:t>
      </w:r>
      <w:proofErr w:type="gramEnd"/>
    </w:p>
    <w:p w14:paraId="2F1765E1" w14:textId="77777777" w:rsidR="00324F0B" w:rsidRDefault="00324F0B" w:rsidP="00324F0B">
      <w:pPr>
        <w:pStyle w:val="Code0"/>
      </w:pPr>
      <w:r>
        <w:t xml:space="preserve">    }</w:t>
      </w:r>
    </w:p>
    <w:p w14:paraId="2FAC35EA" w14:textId="77777777" w:rsidR="00324F0B" w:rsidRDefault="00324F0B" w:rsidP="00324F0B">
      <w:pPr>
        <w:pStyle w:val="Code0"/>
      </w:pPr>
    </w:p>
    <w:p w14:paraId="7C9D2F4A" w14:textId="77777777" w:rsidR="00324F0B" w:rsidRDefault="00324F0B" w:rsidP="00324F0B">
      <w:pPr>
        <w:pStyle w:val="Code0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352C2F8E" w14:textId="77777777" w:rsidR="00324F0B" w:rsidRDefault="00324F0B" w:rsidP="00324F0B">
      <w:pPr>
        <w:pStyle w:val="Code0"/>
      </w:pPr>
      <w:r>
        <w:t xml:space="preserve">      type </w:t>
      </w:r>
      <w:proofErr w:type="gramStart"/>
      <w:r>
        <w:t>string;</w:t>
      </w:r>
      <w:proofErr w:type="gramEnd"/>
    </w:p>
    <w:p w14:paraId="7B293638" w14:textId="77777777" w:rsidR="00324F0B" w:rsidRDefault="00324F0B" w:rsidP="00324F0B">
      <w:pPr>
        <w:pStyle w:val="Code0"/>
      </w:pPr>
      <w:r>
        <w:t xml:space="preserve">      description "Id for a </w:t>
      </w:r>
      <w:proofErr w:type="spellStart"/>
      <w:r>
        <w:t>PerfMetricJob</w:t>
      </w:r>
      <w:proofErr w:type="spellEnd"/>
      <w:r>
        <w:t xml:space="preserve"> job.</w:t>
      </w:r>
      <w:proofErr w:type="gramStart"/>
      <w:r>
        <w:t>";</w:t>
      </w:r>
      <w:proofErr w:type="gramEnd"/>
    </w:p>
    <w:p w14:paraId="7712082A" w14:textId="77777777" w:rsidR="00324F0B" w:rsidRDefault="00324F0B" w:rsidP="00324F0B">
      <w:pPr>
        <w:pStyle w:val="Code0"/>
      </w:pPr>
      <w:r>
        <w:t xml:space="preserve">    }</w:t>
      </w:r>
    </w:p>
    <w:p w14:paraId="09D01CFC" w14:textId="77777777" w:rsidR="00324F0B" w:rsidRDefault="00324F0B" w:rsidP="00324F0B">
      <w:pPr>
        <w:pStyle w:val="Code0"/>
      </w:pPr>
    </w:p>
    <w:p w14:paraId="0FF4AE6A" w14:textId="77777777" w:rsidR="00324F0B" w:rsidRDefault="00324F0B" w:rsidP="00324F0B">
      <w:pPr>
        <w:pStyle w:val="Code0"/>
      </w:pPr>
      <w:r>
        <w:t xml:space="preserve">    leaf-list </w:t>
      </w:r>
      <w:proofErr w:type="spellStart"/>
      <w:r>
        <w:t>performanceMetrics</w:t>
      </w:r>
      <w:proofErr w:type="spellEnd"/>
      <w:r>
        <w:t xml:space="preserve"> {</w:t>
      </w:r>
    </w:p>
    <w:p w14:paraId="38D3DB32" w14:textId="77777777" w:rsidR="00324F0B" w:rsidRDefault="00324F0B" w:rsidP="00324F0B">
      <w:pPr>
        <w:pStyle w:val="Code0"/>
      </w:pPr>
      <w:r>
        <w:t xml:space="preserve">      type </w:t>
      </w:r>
      <w:proofErr w:type="gramStart"/>
      <w:r>
        <w:t>string;</w:t>
      </w:r>
      <w:proofErr w:type="gramEnd"/>
    </w:p>
    <w:p w14:paraId="328CD9F7" w14:textId="77777777" w:rsidR="00324F0B" w:rsidRDefault="00324F0B" w:rsidP="00324F0B">
      <w:pPr>
        <w:pStyle w:val="Code0"/>
      </w:pPr>
      <w:r>
        <w:t xml:space="preserve">      min-elements </w:t>
      </w:r>
      <w:proofErr w:type="gramStart"/>
      <w:r>
        <w:t>1;</w:t>
      </w:r>
      <w:proofErr w:type="gramEnd"/>
    </w:p>
    <w:p w14:paraId="6092B989" w14:textId="77777777" w:rsidR="00324F0B" w:rsidRDefault="00324F0B" w:rsidP="00324F0B">
      <w:pPr>
        <w:pStyle w:val="Code0"/>
      </w:pPr>
      <w:r>
        <w:t xml:space="preserve">      description "Performance metrics include measurements defined in</w:t>
      </w:r>
    </w:p>
    <w:p w14:paraId="77E4B0AE" w14:textId="77777777" w:rsidR="00324F0B" w:rsidRDefault="00324F0B" w:rsidP="00324F0B">
      <w:pPr>
        <w:pStyle w:val="Code0"/>
      </w:pPr>
      <w:r>
        <w:t xml:space="preserve">        TS 28.552 and KPIs defined in TS 28.554. Performance metrics can</w:t>
      </w:r>
    </w:p>
    <w:p w14:paraId="1B5B0357" w14:textId="77777777" w:rsidR="00324F0B" w:rsidRDefault="00324F0B" w:rsidP="00324F0B">
      <w:pPr>
        <w:pStyle w:val="Code0"/>
      </w:pPr>
      <w:r>
        <w:t xml:space="preserve">        also be those specified by other SDOs or vendor specific metrics.</w:t>
      </w:r>
    </w:p>
    <w:p w14:paraId="0D9BEB76" w14:textId="77777777" w:rsidR="00324F0B" w:rsidRDefault="00324F0B" w:rsidP="00324F0B">
      <w:pPr>
        <w:pStyle w:val="Code0"/>
      </w:pPr>
      <w:r>
        <w:t xml:space="preserve">        Performance metrics are </w:t>
      </w:r>
      <w:proofErr w:type="spellStart"/>
      <w:r>
        <w:t>identfied</w:t>
      </w:r>
      <w:proofErr w:type="spellEnd"/>
      <w:r>
        <w:t xml:space="preserve"> with their names. A name can also</w:t>
      </w:r>
    </w:p>
    <w:p w14:paraId="31A4D2F4" w14:textId="77777777" w:rsidR="00324F0B" w:rsidRDefault="00324F0B" w:rsidP="00324F0B">
      <w:pPr>
        <w:pStyle w:val="Code0"/>
      </w:pPr>
      <w:r>
        <w:t xml:space="preserve">        identify a vendor specific group of performance metrics.</w:t>
      </w:r>
    </w:p>
    <w:p w14:paraId="1B3DA040" w14:textId="77777777" w:rsidR="00324F0B" w:rsidRDefault="00324F0B" w:rsidP="00324F0B">
      <w:pPr>
        <w:pStyle w:val="Code0"/>
      </w:pPr>
    </w:p>
    <w:p w14:paraId="26398746" w14:textId="77777777" w:rsidR="00324F0B" w:rsidRDefault="00324F0B" w:rsidP="00324F0B">
      <w:pPr>
        <w:pStyle w:val="Code0"/>
      </w:pPr>
      <w:r>
        <w:t xml:space="preserve">        For measurements defined in TS 28.552 the name is constructed as</w:t>
      </w:r>
    </w:p>
    <w:p w14:paraId="080761F9" w14:textId="77777777" w:rsidR="00324F0B" w:rsidRDefault="00324F0B" w:rsidP="00324F0B">
      <w:pPr>
        <w:pStyle w:val="Code0"/>
      </w:pPr>
      <w:r>
        <w:t xml:space="preserve">        follows:</w:t>
      </w:r>
    </w:p>
    <w:p w14:paraId="1E464342" w14:textId="77777777" w:rsidR="00324F0B" w:rsidRDefault="00324F0B" w:rsidP="00324F0B">
      <w:pPr>
        <w:pStyle w:val="Code0"/>
      </w:pPr>
      <w:r>
        <w:t xml:space="preserve">        - '</w:t>
      </w:r>
      <w:proofErr w:type="spellStart"/>
      <w:proofErr w:type="gramStart"/>
      <w:r>
        <w:t>family.measurementName.subcounter</w:t>
      </w:r>
      <w:proofErr w:type="spellEnd"/>
      <w:proofErr w:type="gramEnd"/>
      <w:r>
        <w:t>' for measurement types with</w:t>
      </w:r>
    </w:p>
    <w:p w14:paraId="088EFE7E" w14:textId="77777777" w:rsidR="00324F0B" w:rsidRDefault="00324F0B" w:rsidP="00324F0B">
      <w:pPr>
        <w:pStyle w:val="Code0"/>
      </w:pPr>
      <w:r>
        <w:t xml:space="preserve">        subcounters</w:t>
      </w:r>
    </w:p>
    <w:p w14:paraId="70C5CE22" w14:textId="77777777" w:rsidR="00324F0B" w:rsidRDefault="00324F0B" w:rsidP="00324F0B">
      <w:pPr>
        <w:pStyle w:val="Code0"/>
      </w:pPr>
      <w:r>
        <w:t xml:space="preserve">        - '</w:t>
      </w:r>
      <w:proofErr w:type="spellStart"/>
      <w:proofErr w:type="gramStart"/>
      <w:r>
        <w:t>family.measurementName</w:t>
      </w:r>
      <w:proofErr w:type="spellEnd"/>
      <w:proofErr w:type="gramEnd"/>
      <w:r>
        <w:t>' for measurement types without subcounters</w:t>
      </w:r>
    </w:p>
    <w:p w14:paraId="6F81EE8D" w14:textId="77777777" w:rsidR="00324F0B" w:rsidRDefault="00324F0B" w:rsidP="00324F0B">
      <w:pPr>
        <w:pStyle w:val="Code0"/>
      </w:pPr>
      <w:r>
        <w:t xml:space="preserve">        - 'family' for measurement families</w:t>
      </w:r>
    </w:p>
    <w:p w14:paraId="66A98F55" w14:textId="77777777" w:rsidR="00324F0B" w:rsidRDefault="00324F0B" w:rsidP="00324F0B">
      <w:pPr>
        <w:pStyle w:val="Code0"/>
      </w:pPr>
    </w:p>
    <w:p w14:paraId="11EC9051" w14:textId="77777777" w:rsidR="00324F0B" w:rsidRDefault="00324F0B" w:rsidP="00324F0B">
      <w:pPr>
        <w:pStyle w:val="Code0"/>
      </w:pPr>
      <w:r>
        <w:t xml:space="preserve">        For KPIs defined in TS 28.554 the name is defined in the KPI</w:t>
      </w:r>
    </w:p>
    <w:p w14:paraId="3B691E23" w14:textId="77777777" w:rsidR="00324F0B" w:rsidRDefault="00324F0B" w:rsidP="00324F0B">
      <w:pPr>
        <w:pStyle w:val="Code0"/>
      </w:pPr>
      <w:r>
        <w:t xml:space="preserve">        definitions template as the component designated with e).</w:t>
      </w:r>
      <w:proofErr w:type="gramStart"/>
      <w:r>
        <w:t>";</w:t>
      </w:r>
      <w:proofErr w:type="gramEnd"/>
    </w:p>
    <w:p w14:paraId="4AB5ECB8" w14:textId="77777777" w:rsidR="00324F0B" w:rsidRDefault="00324F0B" w:rsidP="00324F0B">
      <w:pPr>
        <w:pStyle w:val="Code0"/>
      </w:pPr>
      <w:r>
        <w:t xml:space="preserve">    }</w:t>
      </w:r>
    </w:p>
    <w:p w14:paraId="40473E0A" w14:textId="77777777" w:rsidR="00324F0B" w:rsidRDefault="00324F0B" w:rsidP="00324F0B">
      <w:pPr>
        <w:pStyle w:val="Code0"/>
      </w:pPr>
    </w:p>
    <w:p w14:paraId="0823CE64" w14:textId="77777777" w:rsidR="00324F0B" w:rsidRDefault="00324F0B" w:rsidP="00324F0B">
      <w:pPr>
        <w:pStyle w:val="Code0"/>
      </w:pPr>
      <w:r>
        <w:t xml:space="preserve">    leaf </w:t>
      </w:r>
      <w:proofErr w:type="spellStart"/>
      <w:r>
        <w:t>granularityPeriod</w:t>
      </w:r>
      <w:proofErr w:type="spellEnd"/>
      <w:r>
        <w:t xml:space="preserve"> {</w:t>
      </w:r>
    </w:p>
    <w:p w14:paraId="60B1941D" w14:textId="77777777" w:rsidR="00324F0B" w:rsidRDefault="00324F0B" w:rsidP="00324F0B">
      <w:pPr>
        <w:pStyle w:val="Code0"/>
      </w:pPr>
      <w:r>
        <w:t xml:space="preserve">      type uint32 {</w:t>
      </w:r>
    </w:p>
    <w:p w14:paraId="178C08CF" w14:textId="77777777" w:rsidR="00324F0B" w:rsidRDefault="00324F0B" w:rsidP="00324F0B">
      <w:pPr>
        <w:pStyle w:val="Code0"/>
      </w:pPr>
      <w:r>
        <w:t xml:space="preserve">        range </w:t>
      </w:r>
      <w:proofErr w:type="gramStart"/>
      <w:r>
        <w:t>1..</w:t>
      </w:r>
      <w:proofErr w:type="gramEnd"/>
      <w:r>
        <w:t>max ;</w:t>
      </w:r>
    </w:p>
    <w:p w14:paraId="723AB2BB" w14:textId="77777777" w:rsidR="00324F0B" w:rsidRDefault="00324F0B" w:rsidP="00324F0B">
      <w:pPr>
        <w:pStyle w:val="Code0"/>
      </w:pPr>
      <w:r>
        <w:t xml:space="preserve">      }</w:t>
      </w:r>
    </w:p>
    <w:p w14:paraId="50E79F5A" w14:textId="77777777" w:rsidR="00324F0B" w:rsidRDefault="00324F0B" w:rsidP="00324F0B">
      <w:pPr>
        <w:pStyle w:val="Code0"/>
      </w:pPr>
      <w:r>
        <w:t xml:space="preserve">      units </w:t>
      </w:r>
      <w:proofErr w:type="gramStart"/>
      <w:r>
        <w:t>seconds;</w:t>
      </w:r>
      <w:proofErr w:type="gramEnd"/>
    </w:p>
    <w:p w14:paraId="60D91D6E" w14:textId="77777777" w:rsidR="00324F0B" w:rsidRDefault="00324F0B" w:rsidP="00324F0B">
      <w:pPr>
        <w:pStyle w:val="Code0"/>
      </w:pPr>
      <w:r>
        <w:t xml:space="preserve">      mandatory </w:t>
      </w:r>
      <w:proofErr w:type="gramStart"/>
      <w:r>
        <w:t>true;</w:t>
      </w:r>
      <w:proofErr w:type="gramEnd"/>
    </w:p>
    <w:p w14:paraId="044AE7B8" w14:textId="77777777" w:rsidR="00324F0B" w:rsidRDefault="00324F0B" w:rsidP="00324F0B">
      <w:pPr>
        <w:pStyle w:val="Code0"/>
      </w:pPr>
      <w:r>
        <w:t xml:space="preserve">      description "Granularity period used to produce measurements. The value</w:t>
      </w:r>
    </w:p>
    <w:p w14:paraId="48A840C1" w14:textId="77777777" w:rsidR="00324F0B" w:rsidRDefault="00324F0B" w:rsidP="00324F0B">
      <w:pPr>
        <w:pStyle w:val="Code0"/>
      </w:pPr>
      <w:r>
        <w:t xml:space="preserve">        must be one of the supported granularity periods for the metric.</w:t>
      </w:r>
      <w:proofErr w:type="gramStart"/>
      <w:r>
        <w:t>";</w:t>
      </w:r>
      <w:proofErr w:type="gramEnd"/>
    </w:p>
    <w:p w14:paraId="79C90DD1" w14:textId="77777777" w:rsidR="00324F0B" w:rsidRDefault="00324F0B" w:rsidP="00324F0B">
      <w:pPr>
        <w:pStyle w:val="Code0"/>
      </w:pPr>
      <w:r>
        <w:t xml:space="preserve">    }</w:t>
      </w:r>
    </w:p>
    <w:p w14:paraId="312405BC" w14:textId="77777777" w:rsidR="00324F0B" w:rsidRDefault="00324F0B" w:rsidP="00324F0B">
      <w:pPr>
        <w:pStyle w:val="Code0"/>
      </w:pPr>
    </w:p>
    <w:p w14:paraId="4DFCCC0C" w14:textId="77777777" w:rsidR="00324F0B" w:rsidRDefault="00324F0B" w:rsidP="00324F0B">
      <w:pPr>
        <w:pStyle w:val="Code0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762CBE86" w14:textId="77777777" w:rsidR="00324F0B" w:rsidRDefault="00324F0B" w:rsidP="00324F0B">
      <w:pPr>
        <w:pStyle w:val="Code0"/>
      </w:pPr>
      <w:r>
        <w:t xml:space="preserve">      type types3</w:t>
      </w:r>
      <w:proofErr w:type="gramStart"/>
      <w:r>
        <w:t>gpp:DistinguishedName</w:t>
      </w:r>
      <w:proofErr w:type="gramEnd"/>
      <w:r>
        <w:t>;</w:t>
      </w:r>
    </w:p>
    <w:p w14:paraId="2D96168A" w14:textId="77777777" w:rsidR="00324F0B" w:rsidRDefault="00324F0B" w:rsidP="00324F0B">
      <w:pPr>
        <w:pStyle w:val="Code0"/>
      </w:pPr>
      <w:r>
        <w:t xml:space="preserve">    }</w:t>
      </w:r>
    </w:p>
    <w:p w14:paraId="71EB6959" w14:textId="77777777" w:rsidR="00324F0B" w:rsidRDefault="00324F0B" w:rsidP="00324F0B">
      <w:pPr>
        <w:pStyle w:val="Code0"/>
      </w:pPr>
    </w:p>
    <w:p w14:paraId="6F356487" w14:textId="77777777" w:rsidR="00324F0B" w:rsidRDefault="00324F0B" w:rsidP="00324F0B">
      <w:pPr>
        <w:pStyle w:val="Code0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6E5E9024" w14:textId="77777777" w:rsidR="00324F0B" w:rsidRDefault="00324F0B" w:rsidP="00324F0B">
      <w:pPr>
        <w:pStyle w:val="Code0"/>
      </w:pPr>
      <w:r>
        <w:t xml:space="preserve">      type types3</w:t>
      </w:r>
      <w:proofErr w:type="gramStart"/>
      <w:r>
        <w:t>gpp:DistinguishedName</w:t>
      </w:r>
      <w:proofErr w:type="gramEnd"/>
      <w:r>
        <w:t>;</w:t>
      </w:r>
    </w:p>
    <w:p w14:paraId="3CCCB415" w14:textId="77777777" w:rsidR="00324F0B" w:rsidRDefault="00324F0B" w:rsidP="00324F0B">
      <w:pPr>
        <w:pStyle w:val="Code0"/>
      </w:pPr>
      <w:r>
        <w:t xml:space="preserve">      description "Each object instance designates the root of a subtree that</w:t>
      </w:r>
    </w:p>
    <w:p w14:paraId="14255EFA" w14:textId="77777777" w:rsidR="00324F0B" w:rsidRDefault="00324F0B" w:rsidP="00324F0B">
      <w:pPr>
        <w:pStyle w:val="Code0"/>
      </w:pPr>
      <w:r>
        <w:t xml:space="preserve">      contains the root object and all descendant objects.</w:t>
      </w:r>
      <w:proofErr w:type="gramStart"/>
      <w:r>
        <w:t>";</w:t>
      </w:r>
      <w:proofErr w:type="gramEnd"/>
    </w:p>
    <w:p w14:paraId="78B94C06" w14:textId="77777777" w:rsidR="00324F0B" w:rsidRDefault="00324F0B" w:rsidP="00324F0B">
      <w:pPr>
        <w:pStyle w:val="Code0"/>
      </w:pPr>
      <w:r>
        <w:t xml:space="preserve">    }</w:t>
      </w:r>
    </w:p>
    <w:p w14:paraId="77A66CA6" w14:textId="77777777" w:rsidR="00324F0B" w:rsidRDefault="00324F0B" w:rsidP="00324F0B">
      <w:pPr>
        <w:pStyle w:val="Code0"/>
      </w:pPr>
    </w:p>
    <w:p w14:paraId="46A320DA" w14:textId="77777777" w:rsidR="00324F0B" w:rsidRDefault="00324F0B" w:rsidP="00324F0B">
      <w:pPr>
        <w:pStyle w:val="Code0"/>
        <w:rPr>
          <w:ins w:id="10" w:author="Unknown"/>
        </w:rPr>
      </w:pPr>
      <w:ins w:id="11" w:author="Unknown">
        <w:r>
          <w:t xml:space="preserve">    uses types3</w:t>
        </w:r>
        <w:proofErr w:type="gramStart"/>
        <w:r>
          <w:t>gpp:ReportingCtrl</w:t>
        </w:r>
        <w:proofErr w:type="gramEnd"/>
        <w:r>
          <w:t xml:space="preserve"> {</w:t>
        </w:r>
      </w:ins>
    </w:p>
    <w:p w14:paraId="7B303178" w14:textId="77777777" w:rsidR="00324F0B" w:rsidRDefault="00324F0B" w:rsidP="00324F0B">
      <w:pPr>
        <w:pStyle w:val="Code0"/>
        <w:rPr>
          <w:ins w:id="12" w:author="Unknown"/>
        </w:rPr>
      </w:pPr>
      <w:ins w:id="13" w:author="Unknown">
        <w:r>
          <w:t xml:space="preserve">      refine "</w:t>
        </w:r>
        <w:proofErr w:type="spellStart"/>
        <w:r>
          <w:t>reportingCtrl</w:t>
        </w:r>
        <w:proofErr w:type="spellEnd"/>
        <w:r>
          <w:t>/file-based-reporting/</w:t>
        </w:r>
        <w:proofErr w:type="spellStart"/>
        <w:r>
          <w:t>fileReportingPeriod</w:t>
        </w:r>
        <w:proofErr w:type="spellEnd"/>
        <w:r>
          <w:t>" {</w:t>
        </w:r>
      </w:ins>
    </w:p>
    <w:p w14:paraId="02E6C67A" w14:textId="77777777" w:rsidR="00324F0B" w:rsidRDefault="00324F0B" w:rsidP="00324F0B">
      <w:pPr>
        <w:pStyle w:val="Code0"/>
        <w:rPr>
          <w:ins w:id="14" w:author="Unknown"/>
        </w:rPr>
      </w:pPr>
      <w:ins w:id="15" w:author="Unknown">
        <w:r>
          <w:t xml:space="preserve">        must '(number(.)*"60") mod number</w:t>
        </w:r>
        <w:proofErr w:type="gramStart"/>
        <w:r>
          <w:t>(..</w:t>
        </w:r>
        <w:proofErr w:type="gramEnd"/>
        <w:r>
          <w:t>/</w:t>
        </w:r>
        <w:proofErr w:type="spellStart"/>
        <w:r>
          <w:t>granularityPeriod</w:t>
        </w:r>
        <w:proofErr w:type="spellEnd"/>
        <w:r>
          <w:t>) = "0"' {</w:t>
        </w:r>
      </w:ins>
    </w:p>
    <w:p w14:paraId="6A58EFCA" w14:textId="77777777" w:rsidR="00324F0B" w:rsidRDefault="00324F0B" w:rsidP="00324F0B">
      <w:pPr>
        <w:pStyle w:val="Code0"/>
        <w:rPr>
          <w:del w:id="16" w:author="Unknown"/>
        </w:rPr>
      </w:pPr>
      <w:del w:id="17" w:author="Unknown">
        <w:r>
          <w:delText xml:space="preserve">    choice reportingCtrl {</w:delText>
        </w:r>
      </w:del>
    </w:p>
    <w:p w14:paraId="70F3FE6F" w14:textId="77777777" w:rsidR="00324F0B" w:rsidRDefault="00324F0B" w:rsidP="00324F0B">
      <w:pPr>
        <w:pStyle w:val="Code0"/>
        <w:rPr>
          <w:del w:id="18" w:author="Unknown"/>
        </w:rPr>
      </w:pPr>
      <w:del w:id="19" w:author="Unknown">
        <w:r>
          <w:delText xml:space="preserve">      mandatory true;</w:delText>
        </w:r>
      </w:del>
    </w:p>
    <w:p w14:paraId="5B74E84D" w14:textId="77777777" w:rsidR="00324F0B" w:rsidRDefault="00324F0B" w:rsidP="00324F0B">
      <w:pPr>
        <w:pStyle w:val="Code0"/>
        <w:rPr>
          <w:del w:id="20" w:author="Unknown"/>
        </w:rPr>
      </w:pPr>
      <w:del w:id="21" w:author="Unknown">
        <w:r>
          <w:delText xml:space="preserve">      description "This choice defines the method for reporting collected</w:delText>
        </w:r>
      </w:del>
    </w:p>
    <w:p w14:paraId="2F00B51B" w14:textId="77777777" w:rsidR="00324F0B" w:rsidRDefault="00324F0B" w:rsidP="00324F0B">
      <w:pPr>
        <w:pStyle w:val="Code0"/>
        <w:rPr>
          <w:del w:id="22" w:author="Unknown"/>
        </w:rPr>
      </w:pPr>
      <w:del w:id="23" w:author="Unknown">
        <w:r>
          <w:delText xml:space="preserve">        performance metrics to MnS consumers as well as the parameters for</w:delText>
        </w:r>
      </w:del>
    </w:p>
    <w:p w14:paraId="49308C33" w14:textId="77777777" w:rsidR="00324F0B" w:rsidRDefault="00324F0B" w:rsidP="00324F0B">
      <w:pPr>
        <w:pStyle w:val="Code0"/>
        <w:rPr>
          <w:del w:id="24" w:author="Unknown"/>
        </w:rPr>
      </w:pPr>
      <w:del w:id="25" w:author="Unknown">
        <w:r>
          <w:delText xml:space="preserve">        configuring the reporting function. It is a choice between the control</w:delText>
        </w:r>
      </w:del>
    </w:p>
    <w:p w14:paraId="667F4DA0" w14:textId="77777777" w:rsidR="00324F0B" w:rsidRDefault="00324F0B" w:rsidP="00324F0B">
      <w:pPr>
        <w:pStyle w:val="Code0"/>
        <w:rPr>
          <w:del w:id="26" w:author="Unknown"/>
        </w:rPr>
      </w:pPr>
      <w:del w:id="27" w:author="Unknown">
        <w:r>
          <w:delText xml:space="preserve">        parameter required for the reporting methods, whose presence selects</w:delText>
        </w:r>
      </w:del>
    </w:p>
    <w:p w14:paraId="3CD1EFCE" w14:textId="77777777" w:rsidR="00324F0B" w:rsidRDefault="00324F0B" w:rsidP="00324F0B">
      <w:pPr>
        <w:pStyle w:val="Code0"/>
        <w:rPr>
          <w:del w:id="28" w:author="Unknown"/>
        </w:rPr>
      </w:pPr>
      <w:del w:id="29" w:author="Unknown">
        <w:r>
          <w:delText xml:space="preserve">        the reporting method as follows:</w:delText>
        </w:r>
      </w:del>
    </w:p>
    <w:p w14:paraId="5CE99544" w14:textId="77777777" w:rsidR="00324F0B" w:rsidRDefault="00324F0B" w:rsidP="00324F0B">
      <w:pPr>
        <w:pStyle w:val="Code0"/>
        <w:rPr>
          <w:del w:id="30" w:author="Unknown"/>
        </w:rPr>
      </w:pPr>
      <w:del w:id="31" w:author="Unknown">
        <w:r>
          <w:delText xml:space="preserve">        - When only the fileReportingPeriod attribute is present, the MnS</w:delText>
        </w:r>
      </w:del>
    </w:p>
    <w:p w14:paraId="08102CF8" w14:textId="77777777" w:rsidR="00324F0B" w:rsidRDefault="00324F0B" w:rsidP="00324F0B">
      <w:pPr>
        <w:pStyle w:val="Code0"/>
        <w:rPr>
          <w:del w:id="32" w:author="Unknown"/>
        </w:rPr>
      </w:pPr>
      <w:del w:id="33" w:author="Unknown">
        <w:r>
          <w:delText xml:space="preserve">        producer shall store files on the MnS producer at a location selected</w:delText>
        </w:r>
      </w:del>
    </w:p>
    <w:p w14:paraId="6F99E2B5" w14:textId="77777777" w:rsidR="00324F0B" w:rsidRDefault="00324F0B" w:rsidP="00324F0B">
      <w:pPr>
        <w:pStyle w:val="Code0"/>
        <w:rPr>
          <w:del w:id="34" w:author="Unknown"/>
        </w:rPr>
      </w:pPr>
      <w:del w:id="35" w:author="Unknown">
        <w:r>
          <w:delText xml:space="preserve">        by the MnS producer and inform the MnS consumer about the availability</w:delText>
        </w:r>
      </w:del>
    </w:p>
    <w:p w14:paraId="7D9B37EE" w14:textId="77777777" w:rsidR="00324F0B" w:rsidRDefault="00324F0B" w:rsidP="00324F0B">
      <w:pPr>
        <w:pStyle w:val="Code0"/>
        <w:rPr>
          <w:del w:id="36" w:author="Unknown"/>
        </w:rPr>
      </w:pPr>
      <w:del w:id="37" w:author="Unknown">
        <w:r>
          <w:delText xml:space="preserve">        of new files and the file location using the notifyFileReady</w:delText>
        </w:r>
      </w:del>
    </w:p>
    <w:p w14:paraId="46BDA12B" w14:textId="77777777" w:rsidR="00324F0B" w:rsidRDefault="00324F0B" w:rsidP="00324F0B">
      <w:pPr>
        <w:pStyle w:val="Code0"/>
        <w:rPr>
          <w:del w:id="38" w:author="Unknown"/>
        </w:rPr>
      </w:pPr>
      <w:del w:id="39" w:author="Unknown">
        <w:r>
          <w:delText xml:space="preserve">        notification.</w:delText>
        </w:r>
      </w:del>
    </w:p>
    <w:p w14:paraId="73DCC443" w14:textId="77777777" w:rsidR="00324F0B" w:rsidRDefault="00324F0B" w:rsidP="00324F0B">
      <w:pPr>
        <w:pStyle w:val="Code0"/>
        <w:rPr>
          <w:del w:id="40" w:author="Unknown"/>
        </w:rPr>
      </w:pPr>
      <w:del w:id="41" w:author="Unknown">
        <w:r>
          <w:delText xml:space="preserve">        - When only the fileReportingPeriod and fileLocation attributes are</w:delText>
        </w:r>
      </w:del>
    </w:p>
    <w:p w14:paraId="77622FC7" w14:textId="77777777" w:rsidR="00324F0B" w:rsidRDefault="00324F0B" w:rsidP="00324F0B">
      <w:pPr>
        <w:pStyle w:val="Code0"/>
        <w:rPr>
          <w:del w:id="42" w:author="Unknown"/>
        </w:rPr>
      </w:pPr>
      <w:del w:id="43" w:author="Unknown">
        <w:r>
          <w:delText xml:space="preserve">        present, the MnS producer shall store the files on the MnS consumer at</w:delText>
        </w:r>
      </w:del>
    </w:p>
    <w:p w14:paraId="0CCFE5CC" w14:textId="77777777" w:rsidR="00324F0B" w:rsidRDefault="00324F0B" w:rsidP="00324F0B">
      <w:pPr>
        <w:pStyle w:val="Code0"/>
        <w:rPr>
          <w:del w:id="44" w:author="Unknown"/>
        </w:rPr>
      </w:pPr>
      <w:del w:id="45" w:author="Unknown">
        <w:r>
          <w:delText xml:space="preserve">        the location specified by fileLocation. No notification is emitted by</w:delText>
        </w:r>
      </w:del>
    </w:p>
    <w:p w14:paraId="1EAF8A5E" w14:textId="77777777" w:rsidR="00324F0B" w:rsidRDefault="00324F0B" w:rsidP="00324F0B">
      <w:pPr>
        <w:pStyle w:val="Code0"/>
        <w:rPr>
          <w:del w:id="46" w:author="Unknown"/>
        </w:rPr>
      </w:pPr>
      <w:del w:id="47" w:author="Unknown">
        <w:r>
          <w:delText xml:space="preserve">        the MnS producer.</w:delText>
        </w:r>
      </w:del>
    </w:p>
    <w:p w14:paraId="4F5C0805" w14:textId="77777777" w:rsidR="00324F0B" w:rsidRDefault="00324F0B" w:rsidP="00324F0B">
      <w:pPr>
        <w:pStyle w:val="Code0"/>
        <w:rPr>
          <w:del w:id="48" w:author="Unknown"/>
        </w:rPr>
      </w:pPr>
      <w:del w:id="49" w:author="Unknown">
        <w:r>
          <w:delText xml:space="preserve">        - When only the streamTarget attribute is present, the MnS producer</w:delText>
        </w:r>
      </w:del>
    </w:p>
    <w:p w14:paraId="18AC99C9" w14:textId="77777777" w:rsidR="00324F0B" w:rsidRDefault="00324F0B" w:rsidP="00324F0B">
      <w:pPr>
        <w:pStyle w:val="Code0"/>
        <w:rPr>
          <w:del w:id="50" w:author="Unknown"/>
        </w:rPr>
      </w:pPr>
      <w:del w:id="51" w:author="Unknown">
        <w:r>
          <w:delText xml:space="preserve">        shall stream the data to the location specified by streamTarget.</w:delText>
        </w:r>
      </w:del>
    </w:p>
    <w:p w14:paraId="30947210" w14:textId="77777777" w:rsidR="00324F0B" w:rsidRDefault="00324F0B" w:rsidP="00324F0B">
      <w:pPr>
        <w:pStyle w:val="Code0"/>
        <w:rPr>
          <w:del w:id="52" w:author="Unknown"/>
        </w:rPr>
      </w:pPr>
    </w:p>
    <w:p w14:paraId="49E89293" w14:textId="77777777" w:rsidR="00324F0B" w:rsidRDefault="00324F0B" w:rsidP="00324F0B">
      <w:pPr>
        <w:pStyle w:val="Code0"/>
        <w:rPr>
          <w:del w:id="53" w:author="Unknown"/>
        </w:rPr>
      </w:pPr>
      <w:del w:id="54" w:author="Unknown">
        <w:r>
          <w:delText xml:space="preserve">        For the file-based reporting methods the fileReportingPeriod attribute</w:delText>
        </w:r>
      </w:del>
    </w:p>
    <w:p w14:paraId="7A4BE52B" w14:textId="77777777" w:rsidR="00324F0B" w:rsidRDefault="00324F0B" w:rsidP="00324F0B">
      <w:pPr>
        <w:pStyle w:val="Code0"/>
        <w:rPr>
          <w:del w:id="55" w:author="Unknown"/>
        </w:rPr>
      </w:pPr>
      <w:del w:id="56" w:author="Unknown">
        <w:r>
          <w:delText xml:space="preserve">        specifies the time window during which collected measurements are stored</w:delText>
        </w:r>
      </w:del>
    </w:p>
    <w:p w14:paraId="4CA3A5AC" w14:textId="77777777" w:rsidR="00324F0B" w:rsidRDefault="00324F0B" w:rsidP="00324F0B">
      <w:pPr>
        <w:pStyle w:val="Code0"/>
        <w:rPr>
          <w:del w:id="57" w:author="Unknown"/>
        </w:rPr>
      </w:pPr>
      <w:del w:id="58" w:author="Unknown">
        <w:r>
          <w:delText xml:space="preserve">        into the same file before the file is closed and a new file is opened.";</w:delText>
        </w:r>
      </w:del>
    </w:p>
    <w:p w14:paraId="3D17857C" w14:textId="77777777" w:rsidR="00324F0B" w:rsidRDefault="00324F0B" w:rsidP="00324F0B">
      <w:pPr>
        <w:pStyle w:val="Code0"/>
        <w:rPr>
          <w:del w:id="59" w:author="Unknown"/>
        </w:rPr>
      </w:pPr>
    </w:p>
    <w:p w14:paraId="4A68C342" w14:textId="77777777" w:rsidR="00324F0B" w:rsidRDefault="00324F0B" w:rsidP="00324F0B">
      <w:pPr>
        <w:pStyle w:val="Code0"/>
        <w:rPr>
          <w:del w:id="60" w:author="Unknown"/>
        </w:rPr>
      </w:pPr>
      <w:del w:id="61" w:author="Unknown">
        <w:r>
          <w:delText xml:space="preserve">      case file-based-reporting {</w:delText>
        </w:r>
      </w:del>
    </w:p>
    <w:p w14:paraId="30179351" w14:textId="77777777" w:rsidR="00324F0B" w:rsidRDefault="00324F0B" w:rsidP="00324F0B">
      <w:pPr>
        <w:pStyle w:val="Code0"/>
        <w:rPr>
          <w:del w:id="62" w:author="Unknown"/>
        </w:rPr>
      </w:pPr>
      <w:del w:id="63" w:author="Unknown">
        <w:r>
          <w:delText xml:space="preserve">        leaf fileReportingPeriod {</w:delText>
        </w:r>
      </w:del>
    </w:p>
    <w:p w14:paraId="137B6A30" w14:textId="77777777" w:rsidR="00324F0B" w:rsidRDefault="00324F0B" w:rsidP="00324F0B">
      <w:pPr>
        <w:pStyle w:val="Code0"/>
        <w:rPr>
          <w:del w:id="64" w:author="Unknown"/>
        </w:rPr>
      </w:pPr>
      <w:del w:id="65" w:author="Unknown">
        <w:r>
          <w:delText xml:space="preserve">          type uint32 {</w:delText>
        </w:r>
      </w:del>
    </w:p>
    <w:p w14:paraId="00A56C2A" w14:textId="77777777" w:rsidR="00324F0B" w:rsidRDefault="00324F0B" w:rsidP="00324F0B">
      <w:pPr>
        <w:pStyle w:val="Code0"/>
        <w:rPr>
          <w:del w:id="66" w:author="Unknown"/>
        </w:rPr>
      </w:pPr>
      <w:del w:id="67" w:author="Unknown">
        <w:r>
          <w:delText xml:space="preserve">            range 1..max;</w:delText>
        </w:r>
      </w:del>
    </w:p>
    <w:p w14:paraId="653327A0" w14:textId="77777777" w:rsidR="00324F0B" w:rsidRDefault="00324F0B" w:rsidP="00324F0B">
      <w:pPr>
        <w:pStyle w:val="Code0"/>
        <w:rPr>
          <w:del w:id="68" w:author="Unknown"/>
        </w:rPr>
      </w:pPr>
      <w:del w:id="69" w:author="Unknown">
        <w:r>
          <w:lastRenderedPageBreak/>
          <w:delText xml:space="preserve">          }</w:delText>
        </w:r>
      </w:del>
    </w:p>
    <w:p w14:paraId="768410F2" w14:textId="77777777" w:rsidR="00324F0B" w:rsidRDefault="00324F0B" w:rsidP="00324F0B">
      <w:pPr>
        <w:pStyle w:val="Code0"/>
        <w:rPr>
          <w:del w:id="70" w:author="Unknown"/>
        </w:rPr>
      </w:pPr>
      <w:del w:id="71" w:author="Unknown">
        <w:r>
          <w:delText xml:space="preserve">          units minutes;</w:delText>
        </w:r>
      </w:del>
    </w:p>
    <w:p w14:paraId="438B07D4" w14:textId="77777777" w:rsidR="00324F0B" w:rsidRDefault="00324F0B" w:rsidP="00324F0B">
      <w:pPr>
        <w:pStyle w:val="Code0"/>
        <w:rPr>
          <w:del w:id="72" w:author="Unknown"/>
        </w:rPr>
      </w:pPr>
      <w:del w:id="73" w:author="Unknown">
        <w:r>
          <w:delText xml:space="preserve">          must '(number(.)*"60") mod number(../granularityPeriod) = "0"' {</w:delText>
        </w:r>
      </w:del>
    </w:p>
    <w:p w14:paraId="47B829DB" w14:textId="77777777" w:rsidR="00324F0B" w:rsidRDefault="00324F0B" w:rsidP="00324F0B">
      <w:pPr>
        <w:pStyle w:val="Code0"/>
      </w:pPr>
      <w:r>
        <w:t xml:space="preserve">            error-message</w:t>
      </w:r>
    </w:p>
    <w:p w14:paraId="7F2A883A" w14:textId="77777777" w:rsidR="00324F0B" w:rsidRDefault="00324F0B" w:rsidP="00324F0B">
      <w:pPr>
        <w:pStyle w:val="Code0"/>
      </w:pPr>
      <w:r>
        <w:t xml:space="preserve">              "The time-period must be a multiple of the </w:t>
      </w:r>
      <w:proofErr w:type="spellStart"/>
      <w:r>
        <w:t>granularityPeriod</w:t>
      </w:r>
      <w:proofErr w:type="spellEnd"/>
      <w:r>
        <w:t>.</w:t>
      </w:r>
      <w:proofErr w:type="gramStart"/>
      <w:r>
        <w:t>";</w:t>
      </w:r>
      <w:proofErr w:type="gramEnd"/>
    </w:p>
    <w:p w14:paraId="1DB918D3" w14:textId="77777777" w:rsidR="00324F0B" w:rsidRDefault="00324F0B" w:rsidP="00324F0B">
      <w:pPr>
        <w:pStyle w:val="Code0"/>
        <w:rPr>
          <w:del w:id="74" w:author="Unknown"/>
        </w:rPr>
      </w:pPr>
      <w:del w:id="75" w:author="Unknown">
        <w:r>
          <w:delText xml:space="preserve">          }</w:delText>
        </w:r>
      </w:del>
    </w:p>
    <w:p w14:paraId="60FA24F3" w14:textId="77777777" w:rsidR="00324F0B" w:rsidRDefault="00324F0B" w:rsidP="00324F0B">
      <w:pPr>
        <w:pStyle w:val="Code0"/>
        <w:rPr>
          <w:del w:id="76" w:author="Unknown"/>
        </w:rPr>
      </w:pPr>
      <w:del w:id="77" w:author="Unknown">
        <w:r>
          <w:delText xml:space="preserve">          mandatory true;</w:delText>
        </w:r>
      </w:del>
    </w:p>
    <w:p w14:paraId="7768775C" w14:textId="77777777" w:rsidR="00324F0B" w:rsidRDefault="00324F0B" w:rsidP="00324F0B">
      <w:pPr>
        <w:pStyle w:val="Code0"/>
        <w:rPr>
          <w:del w:id="78" w:author="Unknown"/>
        </w:rPr>
      </w:pPr>
      <w:del w:id="79" w:author="Unknown">
        <w:r>
          <w:delText xml:space="preserve">          description "For the file-based reporting method this is the time</w:delText>
        </w:r>
      </w:del>
    </w:p>
    <w:p w14:paraId="7DB7F2A3" w14:textId="77777777" w:rsidR="00324F0B" w:rsidRDefault="00324F0B" w:rsidP="00324F0B">
      <w:pPr>
        <w:pStyle w:val="Code0"/>
        <w:rPr>
          <w:del w:id="80" w:author="Unknown"/>
        </w:rPr>
      </w:pPr>
      <w:del w:id="81" w:author="Unknown">
        <w:r>
          <w:delText xml:space="preserve">            window during which collected measurements are stored into the same</w:delText>
        </w:r>
      </w:del>
    </w:p>
    <w:p w14:paraId="14E45EEA" w14:textId="77777777" w:rsidR="00324F0B" w:rsidRDefault="00324F0B" w:rsidP="00324F0B">
      <w:pPr>
        <w:pStyle w:val="Code0"/>
        <w:rPr>
          <w:del w:id="82" w:author="Unknown"/>
        </w:rPr>
      </w:pPr>
      <w:del w:id="83" w:author="Unknown">
        <w:r>
          <w:delText xml:space="preserve">            file before the file is closed and a new file is opened.</w:delText>
        </w:r>
      </w:del>
    </w:p>
    <w:p w14:paraId="1819E8B0" w14:textId="77777777" w:rsidR="00324F0B" w:rsidRDefault="00324F0B" w:rsidP="00324F0B">
      <w:pPr>
        <w:pStyle w:val="Code0"/>
        <w:rPr>
          <w:del w:id="84" w:author="Unknown"/>
        </w:rPr>
      </w:pPr>
      <w:del w:id="85" w:author="Unknown">
        <w:r>
          <w:delText xml:space="preserve">            The time-period must be a multiple of the granularityPeriod.</w:delText>
        </w:r>
      </w:del>
    </w:p>
    <w:p w14:paraId="35006BD3" w14:textId="77777777" w:rsidR="00324F0B" w:rsidRDefault="00324F0B" w:rsidP="00324F0B">
      <w:pPr>
        <w:pStyle w:val="Code0"/>
        <w:rPr>
          <w:del w:id="86" w:author="Unknown"/>
        </w:rPr>
      </w:pPr>
    </w:p>
    <w:p w14:paraId="6C3546DB" w14:textId="77777777" w:rsidR="00324F0B" w:rsidRDefault="00324F0B" w:rsidP="00324F0B">
      <w:pPr>
        <w:pStyle w:val="Code0"/>
        <w:rPr>
          <w:del w:id="87" w:author="Unknown"/>
        </w:rPr>
      </w:pPr>
      <w:del w:id="88" w:author="Unknown">
        <w:r>
          <w:delText xml:space="preserve">            Applicable when the file-based reporting method is supported";</w:delText>
        </w:r>
      </w:del>
    </w:p>
    <w:p w14:paraId="52EC2B28" w14:textId="77777777" w:rsidR="00324F0B" w:rsidRDefault="00324F0B" w:rsidP="00324F0B">
      <w:pPr>
        <w:pStyle w:val="Code0"/>
        <w:rPr>
          <w:del w:id="89" w:author="Unknown"/>
        </w:rPr>
      </w:pPr>
      <w:del w:id="90" w:author="Unknown">
        <w:r>
          <w:delText xml:space="preserve">        }</w:delText>
        </w:r>
      </w:del>
    </w:p>
    <w:p w14:paraId="49407113" w14:textId="77777777" w:rsidR="00324F0B" w:rsidRDefault="00324F0B" w:rsidP="00324F0B">
      <w:pPr>
        <w:pStyle w:val="Code0"/>
        <w:rPr>
          <w:del w:id="91" w:author="Unknown"/>
        </w:rPr>
      </w:pPr>
    </w:p>
    <w:p w14:paraId="483ED40C" w14:textId="77777777" w:rsidR="00324F0B" w:rsidRDefault="00324F0B" w:rsidP="00324F0B">
      <w:pPr>
        <w:pStyle w:val="Code0"/>
        <w:rPr>
          <w:del w:id="92" w:author="Unknown"/>
        </w:rPr>
      </w:pPr>
      <w:del w:id="93" w:author="Unknown">
        <w:r>
          <w:delText xml:space="preserve">        leaf fileLocation {</w:delText>
        </w:r>
      </w:del>
    </w:p>
    <w:p w14:paraId="2D59AAA6" w14:textId="77777777" w:rsidR="00324F0B" w:rsidRDefault="00324F0B" w:rsidP="00324F0B">
      <w:pPr>
        <w:pStyle w:val="Code0"/>
        <w:rPr>
          <w:del w:id="94" w:author="Unknown"/>
        </w:rPr>
      </w:pPr>
      <w:del w:id="95" w:author="Unknown">
        <w:r>
          <w:delText xml:space="preserve">          type string ;</w:delText>
        </w:r>
      </w:del>
    </w:p>
    <w:p w14:paraId="63F4776C" w14:textId="77777777" w:rsidR="00324F0B" w:rsidRDefault="00324F0B" w:rsidP="00324F0B">
      <w:pPr>
        <w:pStyle w:val="Code0"/>
        <w:rPr>
          <w:del w:id="96" w:author="Unknown"/>
        </w:rPr>
      </w:pPr>
      <w:del w:id="97" w:author="Unknown">
        <w:r>
          <w:delText xml:space="preserve">          description "Applicable and must be present when the file-based</w:delText>
        </w:r>
      </w:del>
    </w:p>
    <w:p w14:paraId="34965143" w14:textId="77777777" w:rsidR="00324F0B" w:rsidRDefault="00324F0B" w:rsidP="00324F0B">
      <w:pPr>
        <w:pStyle w:val="Code0"/>
        <w:rPr>
          <w:del w:id="98" w:author="Unknown"/>
        </w:rPr>
      </w:pPr>
      <w:del w:id="99" w:author="Unknown">
        <w:r>
          <w:delText xml:space="preserve">            reporting method is supported, and the files are stored on the MnS</w:delText>
        </w:r>
      </w:del>
    </w:p>
    <w:p w14:paraId="05B847D1" w14:textId="77777777" w:rsidR="00324F0B" w:rsidRDefault="00324F0B" w:rsidP="00324F0B">
      <w:pPr>
        <w:pStyle w:val="Code0"/>
        <w:rPr>
          <w:del w:id="100" w:author="Unknown"/>
        </w:rPr>
      </w:pPr>
      <w:del w:id="101" w:author="Unknown">
        <w:r>
          <w:delText xml:space="preserve">            consumer.";</w:delText>
        </w:r>
      </w:del>
    </w:p>
    <w:p w14:paraId="09A7D38D" w14:textId="77777777" w:rsidR="00324F0B" w:rsidRDefault="00324F0B" w:rsidP="00324F0B">
      <w:pPr>
        <w:pStyle w:val="Code0"/>
        <w:rPr>
          <w:del w:id="102" w:author="Unknown"/>
        </w:rPr>
      </w:pPr>
      <w:del w:id="103" w:author="Unknown">
        <w:r>
          <w:delText xml:space="preserve">        }</w:delText>
        </w:r>
      </w:del>
    </w:p>
    <w:p w14:paraId="066B8BA9" w14:textId="77777777" w:rsidR="00324F0B" w:rsidRDefault="00324F0B" w:rsidP="00324F0B">
      <w:pPr>
        <w:pStyle w:val="Code0"/>
        <w:rPr>
          <w:del w:id="104" w:author="Unknown"/>
        </w:rPr>
      </w:pPr>
      <w:del w:id="105" w:author="Unknown">
        <w:r>
          <w:delText xml:space="preserve">      }</w:delText>
        </w:r>
      </w:del>
    </w:p>
    <w:p w14:paraId="66D99827" w14:textId="77777777" w:rsidR="00324F0B" w:rsidRDefault="00324F0B" w:rsidP="00324F0B">
      <w:pPr>
        <w:pStyle w:val="Code0"/>
        <w:rPr>
          <w:del w:id="106" w:author="Unknown"/>
        </w:rPr>
      </w:pPr>
      <w:del w:id="107" w:author="Unknown">
        <w:r>
          <w:delText xml:space="preserve">      case stream-based-reporting {</w:delText>
        </w:r>
      </w:del>
    </w:p>
    <w:p w14:paraId="44AEEE21" w14:textId="77777777" w:rsidR="00324F0B" w:rsidRDefault="00324F0B" w:rsidP="00324F0B">
      <w:pPr>
        <w:pStyle w:val="Code0"/>
        <w:rPr>
          <w:del w:id="108" w:author="Unknown"/>
        </w:rPr>
      </w:pPr>
      <w:del w:id="109" w:author="Unknown">
        <w:r>
          <w:delText xml:space="preserve">        leaf streamTarget {</w:delText>
        </w:r>
      </w:del>
    </w:p>
    <w:p w14:paraId="05F2394A" w14:textId="77777777" w:rsidR="00324F0B" w:rsidRDefault="00324F0B" w:rsidP="00324F0B">
      <w:pPr>
        <w:pStyle w:val="Code0"/>
        <w:rPr>
          <w:del w:id="110" w:author="Unknown"/>
        </w:rPr>
      </w:pPr>
      <w:del w:id="111" w:author="Unknown">
        <w:r>
          <w:delText xml:space="preserve">          type string;</w:delText>
        </w:r>
      </w:del>
    </w:p>
    <w:p w14:paraId="388C826E" w14:textId="77777777" w:rsidR="00324F0B" w:rsidRDefault="00324F0B" w:rsidP="00324F0B">
      <w:pPr>
        <w:pStyle w:val="Code0"/>
        <w:rPr>
          <w:del w:id="112" w:author="Unknown"/>
        </w:rPr>
      </w:pPr>
      <w:del w:id="113" w:author="Unknown">
        <w:r>
          <w:delText xml:space="preserve">          mandatory true;</w:delText>
        </w:r>
      </w:del>
    </w:p>
    <w:p w14:paraId="017498CC" w14:textId="77777777" w:rsidR="00324F0B" w:rsidRDefault="00324F0B" w:rsidP="00324F0B">
      <w:pPr>
        <w:pStyle w:val="Code0"/>
        <w:rPr>
          <w:del w:id="114" w:author="Unknown"/>
        </w:rPr>
      </w:pPr>
      <w:del w:id="115" w:author="Unknown">
        <w:r>
          <w:delText xml:space="preserve">          description "Applicable when stream-based reporting method is</w:delText>
        </w:r>
      </w:del>
    </w:p>
    <w:p w14:paraId="71166D9F" w14:textId="77777777" w:rsidR="00324F0B" w:rsidRDefault="00324F0B" w:rsidP="00324F0B">
      <w:pPr>
        <w:pStyle w:val="Code0"/>
        <w:rPr>
          <w:del w:id="116" w:author="Unknown"/>
        </w:rPr>
      </w:pPr>
      <w:del w:id="117" w:author="Unknown">
        <w:r>
          <w:delText xml:space="preserve">            supported.";</w:delText>
        </w:r>
      </w:del>
    </w:p>
    <w:p w14:paraId="047870B7" w14:textId="77777777" w:rsidR="00324F0B" w:rsidRDefault="00324F0B" w:rsidP="00324F0B">
      <w:pPr>
        <w:pStyle w:val="Code0"/>
      </w:pPr>
      <w:r>
        <w:t xml:space="preserve">        }</w:t>
      </w:r>
    </w:p>
    <w:p w14:paraId="1B88D68D" w14:textId="77777777" w:rsidR="00324F0B" w:rsidRDefault="00324F0B" w:rsidP="00324F0B">
      <w:pPr>
        <w:pStyle w:val="Code0"/>
      </w:pPr>
      <w:r>
        <w:t xml:space="preserve">      }</w:t>
      </w:r>
    </w:p>
    <w:p w14:paraId="6B9BB04B" w14:textId="77777777" w:rsidR="00324F0B" w:rsidRDefault="00324F0B" w:rsidP="00324F0B">
      <w:pPr>
        <w:pStyle w:val="Code0"/>
      </w:pPr>
      <w:r>
        <w:t xml:space="preserve">    }</w:t>
      </w:r>
    </w:p>
    <w:p w14:paraId="4EC71B9D" w14:textId="77777777" w:rsidR="00324F0B" w:rsidRDefault="00324F0B" w:rsidP="00324F0B">
      <w:pPr>
        <w:pStyle w:val="Code0"/>
      </w:pPr>
      <w:r>
        <w:t xml:space="preserve">  }</w:t>
      </w:r>
    </w:p>
    <w:p w14:paraId="477B454E" w14:textId="77777777" w:rsidR="00324F0B" w:rsidRDefault="00324F0B" w:rsidP="00324F0B">
      <w:pPr>
        <w:pStyle w:val="Code0"/>
      </w:pPr>
    </w:p>
    <w:p w14:paraId="5F1E910F" w14:textId="77777777" w:rsidR="00324F0B" w:rsidRDefault="00324F0B" w:rsidP="00324F0B">
      <w:pPr>
        <w:pStyle w:val="Code0"/>
      </w:pPr>
    </w:p>
    <w:p w14:paraId="32AFD07B" w14:textId="77777777" w:rsidR="00324F0B" w:rsidRDefault="00324F0B" w:rsidP="00324F0B">
      <w:pPr>
        <w:pStyle w:val="Code0"/>
      </w:pPr>
      <w:r>
        <w:t xml:space="preserve">  grouping </w:t>
      </w:r>
      <w:proofErr w:type="spellStart"/>
      <w:r>
        <w:t>ThresholdMonitorGrp</w:t>
      </w:r>
      <w:proofErr w:type="spellEnd"/>
      <w:r>
        <w:t xml:space="preserve"> {</w:t>
      </w:r>
    </w:p>
    <w:p w14:paraId="1DDDC4F8" w14:textId="77777777" w:rsidR="00324F0B" w:rsidRDefault="00324F0B" w:rsidP="00324F0B">
      <w:pPr>
        <w:pStyle w:val="Code0"/>
      </w:pPr>
      <w:r>
        <w:t xml:space="preserve">      description "A threshold monitor that is created by the consumer for</w:t>
      </w:r>
    </w:p>
    <w:p w14:paraId="5FDA201B" w14:textId="77777777" w:rsidR="00324F0B" w:rsidRDefault="00324F0B" w:rsidP="00324F0B">
      <w:pPr>
        <w:pStyle w:val="Code0"/>
      </w:pPr>
      <w:r>
        <w:t xml:space="preserve">        the monitored entities whose measurements are required by consumer</w:t>
      </w:r>
    </w:p>
    <w:p w14:paraId="4E0E869F" w14:textId="77777777" w:rsidR="00324F0B" w:rsidRDefault="00324F0B" w:rsidP="00324F0B">
      <w:pPr>
        <w:pStyle w:val="Code0"/>
      </w:pPr>
      <w:r>
        <w:t xml:space="preserve">        to monitor.</w:t>
      </w:r>
      <w:proofErr w:type="gramStart"/>
      <w:r>
        <w:t>";</w:t>
      </w:r>
      <w:proofErr w:type="gramEnd"/>
    </w:p>
    <w:p w14:paraId="1E4F614C" w14:textId="77777777" w:rsidR="00324F0B" w:rsidRDefault="00324F0B" w:rsidP="00324F0B">
      <w:pPr>
        <w:pStyle w:val="Code0"/>
      </w:pPr>
    </w:p>
    <w:p w14:paraId="66546AC9" w14:textId="77777777" w:rsidR="00324F0B" w:rsidRDefault="00324F0B" w:rsidP="00324F0B">
      <w:pPr>
        <w:pStyle w:val="Code0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4F919A7A" w14:textId="77777777" w:rsidR="00324F0B" w:rsidRDefault="00324F0B" w:rsidP="00324F0B">
      <w:pPr>
        <w:pStyle w:val="Code0"/>
      </w:pPr>
      <w:r>
        <w:t xml:space="preserve">      default </w:t>
      </w:r>
      <w:proofErr w:type="gramStart"/>
      <w:r>
        <w:t>UNLOCKED;</w:t>
      </w:r>
      <w:proofErr w:type="gramEnd"/>
    </w:p>
    <w:p w14:paraId="1FE02505" w14:textId="77777777" w:rsidR="00324F0B" w:rsidRDefault="00324F0B" w:rsidP="00324F0B">
      <w:pPr>
        <w:pStyle w:val="Code0"/>
      </w:pPr>
      <w:r>
        <w:t xml:space="preserve">      type types3</w:t>
      </w:r>
      <w:proofErr w:type="gramStart"/>
      <w:r>
        <w:t>gpp:AdministrativeState</w:t>
      </w:r>
      <w:proofErr w:type="gramEnd"/>
      <w:r>
        <w:t xml:space="preserve"> ;</w:t>
      </w:r>
    </w:p>
    <w:p w14:paraId="74F8FD77" w14:textId="77777777" w:rsidR="00324F0B" w:rsidRDefault="00324F0B" w:rsidP="00324F0B">
      <w:pPr>
        <w:pStyle w:val="Code0"/>
      </w:pPr>
      <w:r>
        <w:t xml:space="preserve">      description "Enables or disables the </w:t>
      </w:r>
      <w:proofErr w:type="spellStart"/>
      <w:r>
        <w:t>ThresholdMonitor</w:t>
      </w:r>
      <w:proofErr w:type="spellEnd"/>
      <w:r>
        <w:t>.</w:t>
      </w:r>
      <w:proofErr w:type="gramStart"/>
      <w:r>
        <w:t>";</w:t>
      </w:r>
      <w:proofErr w:type="gramEnd"/>
    </w:p>
    <w:p w14:paraId="0F20B778" w14:textId="77777777" w:rsidR="00324F0B" w:rsidRDefault="00324F0B" w:rsidP="00324F0B">
      <w:pPr>
        <w:pStyle w:val="Code0"/>
      </w:pPr>
      <w:r>
        <w:t xml:space="preserve">    }</w:t>
      </w:r>
    </w:p>
    <w:p w14:paraId="752B262C" w14:textId="77777777" w:rsidR="00324F0B" w:rsidRDefault="00324F0B" w:rsidP="00324F0B">
      <w:pPr>
        <w:pStyle w:val="Code0"/>
      </w:pPr>
    </w:p>
    <w:p w14:paraId="13644CF0" w14:textId="77777777" w:rsidR="00324F0B" w:rsidRDefault="00324F0B" w:rsidP="00324F0B">
      <w:pPr>
        <w:pStyle w:val="Code0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09E85CD8" w14:textId="77777777" w:rsidR="00324F0B" w:rsidRDefault="00324F0B" w:rsidP="00324F0B">
      <w:pPr>
        <w:pStyle w:val="Code0"/>
      </w:pPr>
      <w:r>
        <w:t xml:space="preserve">      config </w:t>
      </w:r>
      <w:proofErr w:type="gramStart"/>
      <w:r>
        <w:t>false;</w:t>
      </w:r>
      <w:proofErr w:type="gramEnd"/>
    </w:p>
    <w:p w14:paraId="323E9326" w14:textId="77777777" w:rsidR="00324F0B" w:rsidRDefault="00324F0B" w:rsidP="00324F0B">
      <w:pPr>
        <w:pStyle w:val="Code0"/>
      </w:pPr>
      <w:r>
        <w:t xml:space="preserve">      mandatory </w:t>
      </w:r>
      <w:proofErr w:type="gramStart"/>
      <w:r>
        <w:t>true;</w:t>
      </w:r>
      <w:proofErr w:type="gramEnd"/>
    </w:p>
    <w:p w14:paraId="259FF9FD" w14:textId="77777777" w:rsidR="00324F0B" w:rsidRDefault="00324F0B" w:rsidP="00324F0B">
      <w:pPr>
        <w:pStyle w:val="Code0"/>
      </w:pPr>
      <w:r>
        <w:t xml:space="preserve">      type types3</w:t>
      </w:r>
      <w:proofErr w:type="gramStart"/>
      <w:r>
        <w:t>gpp:OperationalState</w:t>
      </w:r>
      <w:proofErr w:type="gramEnd"/>
      <w:r>
        <w:t xml:space="preserve"> ;</w:t>
      </w:r>
    </w:p>
    <w:p w14:paraId="054628F1" w14:textId="77777777" w:rsidR="00324F0B" w:rsidRDefault="00324F0B" w:rsidP="00324F0B">
      <w:pPr>
        <w:pStyle w:val="Code0"/>
      </w:pPr>
      <w:r>
        <w:t xml:space="preserve">      description "Indicates whether the </w:t>
      </w:r>
      <w:proofErr w:type="spellStart"/>
      <w:r>
        <w:t>ThresholdMonitor</w:t>
      </w:r>
      <w:proofErr w:type="spellEnd"/>
      <w:r>
        <w:t xml:space="preserve"> is working.</w:t>
      </w:r>
      <w:proofErr w:type="gramStart"/>
      <w:r>
        <w:t>";</w:t>
      </w:r>
      <w:proofErr w:type="gramEnd"/>
    </w:p>
    <w:p w14:paraId="6F9D6AB5" w14:textId="77777777" w:rsidR="00324F0B" w:rsidRDefault="00324F0B" w:rsidP="00324F0B">
      <w:pPr>
        <w:pStyle w:val="Code0"/>
      </w:pPr>
      <w:r>
        <w:t xml:space="preserve">    }</w:t>
      </w:r>
    </w:p>
    <w:p w14:paraId="051394B3" w14:textId="77777777" w:rsidR="00324F0B" w:rsidRDefault="00324F0B" w:rsidP="00324F0B">
      <w:pPr>
        <w:pStyle w:val="Code0"/>
      </w:pPr>
    </w:p>
    <w:p w14:paraId="5B3C3CB7" w14:textId="77777777" w:rsidR="00324F0B" w:rsidRDefault="00324F0B" w:rsidP="00324F0B">
      <w:pPr>
        <w:pStyle w:val="Code0"/>
      </w:pPr>
      <w:r>
        <w:t xml:space="preserve">    list </w:t>
      </w:r>
      <w:proofErr w:type="spellStart"/>
      <w:r>
        <w:t>thresholdInfoList</w:t>
      </w:r>
      <w:proofErr w:type="spellEnd"/>
      <w:r>
        <w:t xml:space="preserve"> {</w:t>
      </w:r>
    </w:p>
    <w:p w14:paraId="30F22055" w14:textId="77777777" w:rsidR="00324F0B" w:rsidRDefault="00324F0B" w:rsidP="00324F0B">
      <w:pPr>
        <w:pStyle w:val="Code0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3CF2D47" w14:textId="77777777" w:rsidR="00324F0B" w:rsidRDefault="00324F0B" w:rsidP="00324F0B">
      <w:pPr>
        <w:pStyle w:val="Code0"/>
      </w:pPr>
      <w:r>
        <w:t xml:space="preserve">      min-elements </w:t>
      </w:r>
      <w:proofErr w:type="gramStart"/>
      <w:r>
        <w:t>1;</w:t>
      </w:r>
      <w:proofErr w:type="gramEnd"/>
    </w:p>
    <w:p w14:paraId="4E08D2CF" w14:textId="77777777" w:rsidR="00324F0B" w:rsidRDefault="00324F0B" w:rsidP="00324F0B">
      <w:pPr>
        <w:pStyle w:val="Code0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438C3D1E" w14:textId="77777777" w:rsidR="00324F0B" w:rsidRDefault="00324F0B" w:rsidP="00324F0B">
      <w:pPr>
        <w:pStyle w:val="Code0"/>
      </w:pPr>
      <w:r>
        <w:t xml:space="preserve">      uses </w:t>
      </w:r>
      <w:proofErr w:type="spellStart"/>
      <w:proofErr w:type="gramStart"/>
      <w:r>
        <w:t>ThresholdInfoGrp</w:t>
      </w:r>
      <w:proofErr w:type="spellEnd"/>
      <w:r>
        <w:t>;</w:t>
      </w:r>
      <w:proofErr w:type="gramEnd"/>
    </w:p>
    <w:p w14:paraId="761193A4" w14:textId="77777777" w:rsidR="00324F0B" w:rsidRDefault="00324F0B" w:rsidP="00324F0B">
      <w:pPr>
        <w:pStyle w:val="Code0"/>
      </w:pPr>
      <w:r>
        <w:t xml:space="preserve">    }</w:t>
      </w:r>
    </w:p>
    <w:p w14:paraId="1B5A026D" w14:textId="77777777" w:rsidR="00324F0B" w:rsidRDefault="00324F0B" w:rsidP="00324F0B">
      <w:pPr>
        <w:pStyle w:val="Code0"/>
      </w:pPr>
    </w:p>
    <w:p w14:paraId="671BCF36" w14:textId="77777777" w:rsidR="00324F0B" w:rsidRDefault="00324F0B" w:rsidP="00324F0B">
      <w:pPr>
        <w:pStyle w:val="Code0"/>
      </w:pPr>
      <w:r>
        <w:t xml:space="preserve">    leaf </w:t>
      </w:r>
      <w:proofErr w:type="spellStart"/>
      <w:r>
        <w:t>monitorGranularityPeriod</w:t>
      </w:r>
      <w:proofErr w:type="spellEnd"/>
      <w:r>
        <w:t xml:space="preserve"> {</w:t>
      </w:r>
    </w:p>
    <w:p w14:paraId="30E92CA0" w14:textId="77777777" w:rsidR="00324F0B" w:rsidRDefault="00324F0B" w:rsidP="00324F0B">
      <w:pPr>
        <w:pStyle w:val="Code0"/>
      </w:pPr>
      <w:r>
        <w:t xml:space="preserve">      type uint32 {</w:t>
      </w:r>
    </w:p>
    <w:p w14:paraId="7C61C013" w14:textId="77777777" w:rsidR="00324F0B" w:rsidRDefault="00324F0B" w:rsidP="00324F0B">
      <w:pPr>
        <w:pStyle w:val="Code0"/>
      </w:pPr>
      <w:r>
        <w:t xml:space="preserve">        range "</w:t>
      </w:r>
      <w:proofErr w:type="gramStart"/>
      <w:r>
        <w:t>1..</w:t>
      </w:r>
      <w:proofErr w:type="gramEnd"/>
      <w:r>
        <w:t>max";</w:t>
      </w:r>
    </w:p>
    <w:p w14:paraId="4D12A3D2" w14:textId="77777777" w:rsidR="00324F0B" w:rsidRDefault="00324F0B" w:rsidP="00324F0B">
      <w:pPr>
        <w:pStyle w:val="Code0"/>
      </w:pPr>
      <w:r>
        <w:t xml:space="preserve">      }</w:t>
      </w:r>
    </w:p>
    <w:p w14:paraId="5F238023" w14:textId="77777777" w:rsidR="00324F0B" w:rsidRDefault="00324F0B" w:rsidP="00324F0B">
      <w:pPr>
        <w:pStyle w:val="Code0"/>
      </w:pPr>
      <w:r>
        <w:t xml:space="preserve">      units </w:t>
      </w:r>
      <w:proofErr w:type="gramStart"/>
      <w:r>
        <w:t>second;</w:t>
      </w:r>
      <w:proofErr w:type="gramEnd"/>
    </w:p>
    <w:p w14:paraId="6FF7982D" w14:textId="77777777" w:rsidR="00324F0B" w:rsidRDefault="00324F0B" w:rsidP="00324F0B">
      <w:pPr>
        <w:pStyle w:val="Code0"/>
      </w:pPr>
      <w:r>
        <w:t xml:space="preserve">      mandatory </w:t>
      </w:r>
      <w:proofErr w:type="gramStart"/>
      <w:r>
        <w:t>true;</w:t>
      </w:r>
      <w:proofErr w:type="gramEnd"/>
    </w:p>
    <w:p w14:paraId="0895F1E8" w14:textId="77777777" w:rsidR="00324F0B" w:rsidRDefault="00324F0B" w:rsidP="00324F0B">
      <w:pPr>
        <w:pStyle w:val="Code0"/>
      </w:pPr>
      <w:r>
        <w:t xml:space="preserve">      description " Granularity period used to monitor measurements for</w:t>
      </w:r>
    </w:p>
    <w:p w14:paraId="7B6E18FC" w14:textId="77777777" w:rsidR="00324F0B" w:rsidRDefault="00324F0B" w:rsidP="00324F0B">
      <w:pPr>
        <w:pStyle w:val="Code0"/>
      </w:pPr>
      <w:r>
        <w:t xml:space="preserve">        threshold crossings. ";</w:t>
      </w:r>
    </w:p>
    <w:p w14:paraId="49C1753B" w14:textId="77777777" w:rsidR="00324F0B" w:rsidRDefault="00324F0B" w:rsidP="00324F0B">
      <w:pPr>
        <w:pStyle w:val="Code0"/>
      </w:pPr>
      <w:r>
        <w:t xml:space="preserve">    }</w:t>
      </w:r>
    </w:p>
    <w:p w14:paraId="1DBB31AD" w14:textId="77777777" w:rsidR="00324F0B" w:rsidRDefault="00324F0B" w:rsidP="00324F0B">
      <w:pPr>
        <w:pStyle w:val="Code0"/>
      </w:pPr>
    </w:p>
    <w:p w14:paraId="316D7A23" w14:textId="77777777" w:rsidR="00324F0B" w:rsidRDefault="00324F0B" w:rsidP="00324F0B">
      <w:pPr>
        <w:pStyle w:val="Code0"/>
      </w:pPr>
      <w:r>
        <w:t xml:space="preserve">     leaf-list </w:t>
      </w:r>
      <w:proofErr w:type="spellStart"/>
      <w:r>
        <w:t>objectInstances</w:t>
      </w:r>
      <w:proofErr w:type="spellEnd"/>
      <w:r>
        <w:t xml:space="preserve"> {</w:t>
      </w:r>
    </w:p>
    <w:p w14:paraId="4FF364B5" w14:textId="77777777" w:rsidR="00324F0B" w:rsidRDefault="00324F0B" w:rsidP="00324F0B">
      <w:pPr>
        <w:pStyle w:val="Code0"/>
      </w:pPr>
      <w:r>
        <w:t xml:space="preserve">      type types3</w:t>
      </w:r>
      <w:proofErr w:type="gramStart"/>
      <w:r>
        <w:t>gpp:DistinguishedName</w:t>
      </w:r>
      <w:proofErr w:type="gramEnd"/>
      <w:r>
        <w:t>;</w:t>
      </w:r>
    </w:p>
    <w:p w14:paraId="476B6558" w14:textId="77777777" w:rsidR="00324F0B" w:rsidRDefault="00324F0B" w:rsidP="00324F0B">
      <w:pPr>
        <w:pStyle w:val="Code0"/>
      </w:pPr>
      <w:r>
        <w:t xml:space="preserve">    }</w:t>
      </w:r>
    </w:p>
    <w:p w14:paraId="7E1BC8E4" w14:textId="77777777" w:rsidR="00324F0B" w:rsidRDefault="00324F0B" w:rsidP="00324F0B">
      <w:pPr>
        <w:pStyle w:val="Code0"/>
      </w:pPr>
    </w:p>
    <w:p w14:paraId="0AF6D090" w14:textId="77777777" w:rsidR="00324F0B" w:rsidRDefault="00324F0B" w:rsidP="00324F0B">
      <w:pPr>
        <w:pStyle w:val="Code0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39ABCFFF" w14:textId="77777777" w:rsidR="00324F0B" w:rsidRDefault="00324F0B" w:rsidP="00324F0B">
      <w:pPr>
        <w:pStyle w:val="Code0"/>
      </w:pPr>
      <w:r>
        <w:t xml:space="preserve">      type types3</w:t>
      </w:r>
      <w:proofErr w:type="gramStart"/>
      <w:r>
        <w:t>gpp:DistinguishedName</w:t>
      </w:r>
      <w:proofErr w:type="gramEnd"/>
      <w:r>
        <w:t>;</w:t>
      </w:r>
    </w:p>
    <w:p w14:paraId="0F573F82" w14:textId="77777777" w:rsidR="00324F0B" w:rsidRDefault="00324F0B" w:rsidP="00324F0B">
      <w:pPr>
        <w:pStyle w:val="Code0"/>
      </w:pPr>
      <w:r>
        <w:t xml:space="preserve">      description "Each object instance designates the root of a subtree that</w:t>
      </w:r>
    </w:p>
    <w:p w14:paraId="212C17D9" w14:textId="77777777" w:rsidR="00324F0B" w:rsidRDefault="00324F0B" w:rsidP="00324F0B">
      <w:pPr>
        <w:pStyle w:val="Code0"/>
      </w:pPr>
      <w:r>
        <w:t xml:space="preserve">      contains the root object and all descendant objects.</w:t>
      </w:r>
      <w:proofErr w:type="gramStart"/>
      <w:r>
        <w:t>";</w:t>
      </w:r>
      <w:proofErr w:type="gramEnd"/>
    </w:p>
    <w:p w14:paraId="339BAD75" w14:textId="77777777" w:rsidR="00324F0B" w:rsidRDefault="00324F0B" w:rsidP="00324F0B">
      <w:pPr>
        <w:pStyle w:val="Code0"/>
      </w:pPr>
      <w:r>
        <w:t xml:space="preserve">    }</w:t>
      </w:r>
    </w:p>
    <w:p w14:paraId="765A423C" w14:textId="77777777" w:rsidR="00324F0B" w:rsidRDefault="00324F0B" w:rsidP="00324F0B">
      <w:pPr>
        <w:pStyle w:val="Code0"/>
      </w:pPr>
      <w:r>
        <w:lastRenderedPageBreak/>
        <w:t xml:space="preserve">  }</w:t>
      </w:r>
    </w:p>
    <w:p w14:paraId="7FABE4BD" w14:textId="77777777" w:rsidR="00324F0B" w:rsidRDefault="00324F0B" w:rsidP="00324F0B">
      <w:pPr>
        <w:pStyle w:val="Code0"/>
      </w:pPr>
    </w:p>
    <w:p w14:paraId="00732B10" w14:textId="77777777" w:rsidR="00324F0B" w:rsidRDefault="00324F0B" w:rsidP="00324F0B">
      <w:pPr>
        <w:pStyle w:val="Code0"/>
      </w:pPr>
      <w:r>
        <w:t xml:space="preserve">  grouping </w:t>
      </w:r>
      <w:proofErr w:type="spellStart"/>
      <w:r>
        <w:t>MeasurementSubtree</w:t>
      </w:r>
      <w:proofErr w:type="spellEnd"/>
      <w:r>
        <w:t xml:space="preserve"> {</w:t>
      </w:r>
    </w:p>
    <w:p w14:paraId="5D47B6CA" w14:textId="77777777" w:rsidR="00324F0B" w:rsidRDefault="00324F0B" w:rsidP="00324F0B">
      <w:pPr>
        <w:pStyle w:val="Code0"/>
      </w:pPr>
      <w:r>
        <w:t xml:space="preserve">    description "Contains classes that define measurements.</w:t>
      </w:r>
    </w:p>
    <w:p w14:paraId="233C4325" w14:textId="77777777" w:rsidR="00324F0B" w:rsidRDefault="00324F0B" w:rsidP="00324F0B">
      <w:pPr>
        <w:pStyle w:val="Code0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59E8A6A0" w14:textId="77777777" w:rsidR="00324F0B" w:rsidRDefault="00324F0B" w:rsidP="00324F0B">
      <w:pPr>
        <w:pStyle w:val="Code0"/>
      </w:pPr>
      <w:r>
        <w:t xml:space="preserve">      - </w:t>
      </w:r>
      <w:proofErr w:type="spellStart"/>
      <w:r>
        <w:t>SubNnetwork</w:t>
      </w:r>
      <w:proofErr w:type="spellEnd"/>
    </w:p>
    <w:p w14:paraId="4D4D2D34" w14:textId="77777777" w:rsidR="00324F0B" w:rsidRDefault="00324F0B" w:rsidP="00324F0B">
      <w:pPr>
        <w:pStyle w:val="Code0"/>
      </w:pPr>
      <w:r>
        <w:t xml:space="preserve">      - </w:t>
      </w:r>
      <w:proofErr w:type="spellStart"/>
      <w:r>
        <w:t>ManagedElement</w:t>
      </w:r>
      <w:proofErr w:type="spellEnd"/>
    </w:p>
    <w:p w14:paraId="24CBFF01" w14:textId="77777777" w:rsidR="00324F0B" w:rsidRDefault="00324F0B" w:rsidP="00324F0B">
      <w:pPr>
        <w:pStyle w:val="Code0"/>
      </w:pPr>
      <w:r>
        <w:t xml:space="preserve">      - </w:t>
      </w:r>
      <w:proofErr w:type="spellStart"/>
      <w:r>
        <w:t>ManagedFunction</w:t>
      </w:r>
      <w:proofErr w:type="spellEnd"/>
    </w:p>
    <w:p w14:paraId="41029E68" w14:textId="77777777" w:rsidR="00324F0B" w:rsidRDefault="00324F0B" w:rsidP="00324F0B">
      <w:pPr>
        <w:pStyle w:val="Code0"/>
      </w:pPr>
    </w:p>
    <w:p w14:paraId="1C83DBD8" w14:textId="77777777" w:rsidR="00324F0B" w:rsidRDefault="00324F0B" w:rsidP="00324F0B">
      <w:pPr>
        <w:pStyle w:val="Code0"/>
      </w:pPr>
      <w:r>
        <w:t xml:space="preserve">      If a YANG module wants to augment these classes/list/</w:t>
      </w:r>
      <w:proofErr w:type="gramStart"/>
      <w:r>
        <w:t>groupings</w:t>
      </w:r>
      <w:proofErr w:type="gramEnd"/>
      <w:r>
        <w:t xml:space="preserve"> they must</w:t>
      </w:r>
    </w:p>
    <w:p w14:paraId="09959BB4" w14:textId="77777777" w:rsidR="00324F0B" w:rsidRDefault="00324F0B" w:rsidP="00324F0B">
      <w:pPr>
        <w:pStyle w:val="Code0"/>
      </w:pPr>
      <w:r>
        <w:t xml:space="preserve">      augment all user classes!</w:t>
      </w:r>
    </w:p>
    <w:p w14:paraId="4B82FEA3" w14:textId="77777777" w:rsidR="00324F0B" w:rsidRDefault="00324F0B" w:rsidP="00324F0B">
      <w:pPr>
        <w:pStyle w:val="Code0"/>
      </w:pPr>
    </w:p>
    <w:p w14:paraId="7B6FA088" w14:textId="77777777" w:rsidR="00324F0B" w:rsidRDefault="00324F0B" w:rsidP="00324F0B">
      <w:pPr>
        <w:pStyle w:val="Code0"/>
      </w:pPr>
      <w:r>
        <w:t xml:space="preserve">      If a class uses this grouping in its </w:t>
      </w:r>
      <w:proofErr w:type="gramStart"/>
      <w:r>
        <w:t>list</w:t>
      </w:r>
      <w:proofErr w:type="gramEnd"/>
      <w:r>
        <w:t xml:space="preserve"> it shall also use the</w:t>
      </w:r>
    </w:p>
    <w:p w14:paraId="046E8223" w14:textId="77777777" w:rsidR="00324F0B" w:rsidRDefault="00324F0B" w:rsidP="00324F0B">
      <w:pPr>
        <w:pStyle w:val="Code0"/>
      </w:pPr>
      <w:r>
        <w:t xml:space="preserve">      grouping </w:t>
      </w:r>
      <w:proofErr w:type="spellStart"/>
      <w:r>
        <w:t>SupportedPerfMetricGroupGrp</w:t>
      </w:r>
      <w:proofErr w:type="spellEnd"/>
      <w:r>
        <w:t xml:space="preserve"> to add </w:t>
      </w:r>
      <w:proofErr w:type="spellStart"/>
      <w:r>
        <w:t>SupportedPerfMetricGroup</w:t>
      </w:r>
      <w:proofErr w:type="spellEnd"/>
      <w:r>
        <w:t xml:space="preserve"> as</w:t>
      </w:r>
    </w:p>
    <w:p w14:paraId="1E832E97" w14:textId="77777777" w:rsidR="00324F0B" w:rsidRDefault="00324F0B" w:rsidP="00324F0B">
      <w:pPr>
        <w:pStyle w:val="Code0"/>
      </w:pPr>
      <w:r>
        <w:t xml:space="preserve">      an attribute to its grouping</w:t>
      </w:r>
      <w:proofErr w:type="gramStart"/>
      <w:r>
        <w:t>";</w:t>
      </w:r>
      <w:proofErr w:type="gramEnd"/>
    </w:p>
    <w:p w14:paraId="299F2156" w14:textId="77777777" w:rsidR="00324F0B" w:rsidRDefault="00324F0B" w:rsidP="00324F0B">
      <w:pPr>
        <w:pStyle w:val="Code0"/>
      </w:pPr>
    </w:p>
    <w:p w14:paraId="58CEA8D9" w14:textId="77777777" w:rsidR="00324F0B" w:rsidRDefault="00324F0B" w:rsidP="00324F0B">
      <w:pPr>
        <w:pStyle w:val="Code0"/>
      </w:pPr>
      <w:r>
        <w:t xml:space="preserve">    list </w:t>
      </w:r>
      <w:proofErr w:type="spellStart"/>
      <w:r>
        <w:t>PerfMetricJob</w:t>
      </w:r>
      <w:proofErr w:type="spellEnd"/>
      <w:r>
        <w:t xml:space="preserve"> {</w:t>
      </w:r>
    </w:p>
    <w:p w14:paraId="0B30670D" w14:textId="77777777" w:rsidR="00324F0B" w:rsidRDefault="00324F0B" w:rsidP="00324F0B">
      <w:pPr>
        <w:pStyle w:val="Code0"/>
      </w:pPr>
      <w:r>
        <w:t xml:space="preserve">      description "This IOC represents a performance metric production job. It</w:t>
      </w:r>
    </w:p>
    <w:p w14:paraId="5AEE0582" w14:textId="77777777" w:rsidR="00324F0B" w:rsidRDefault="00324F0B" w:rsidP="00324F0B">
      <w:pPr>
        <w:pStyle w:val="Code0"/>
      </w:pPr>
      <w:r>
        <w:t xml:space="preserve">        can be name-contained by SubNetwork, </w:t>
      </w:r>
      <w:proofErr w:type="spellStart"/>
      <w:r>
        <w:t>ManagedElement</w:t>
      </w:r>
      <w:proofErr w:type="spellEnd"/>
      <w:r>
        <w:t xml:space="preserve">, or </w:t>
      </w:r>
      <w:proofErr w:type="spellStart"/>
      <w:r>
        <w:t>ManagedFunction</w:t>
      </w:r>
      <w:proofErr w:type="spellEnd"/>
      <w:r>
        <w:t>.</w:t>
      </w:r>
    </w:p>
    <w:p w14:paraId="7856375F" w14:textId="77777777" w:rsidR="00324F0B" w:rsidRDefault="00324F0B" w:rsidP="00324F0B">
      <w:pPr>
        <w:pStyle w:val="Code0"/>
      </w:pPr>
    </w:p>
    <w:p w14:paraId="1E972DFA" w14:textId="77777777" w:rsidR="00324F0B" w:rsidRDefault="00324F0B" w:rsidP="00324F0B">
      <w:pPr>
        <w:pStyle w:val="Code0"/>
      </w:pPr>
      <w:r>
        <w:t xml:space="preserve">        To activate the production of the specified performance metrics, a MnS</w:t>
      </w:r>
    </w:p>
    <w:p w14:paraId="28CB8A0B" w14:textId="77777777" w:rsidR="00324F0B" w:rsidRDefault="00324F0B" w:rsidP="00324F0B">
      <w:pPr>
        <w:pStyle w:val="Code0"/>
      </w:pPr>
      <w:r>
        <w:t xml:space="preserve">        consumer needs to create a </w:t>
      </w:r>
      <w:proofErr w:type="spellStart"/>
      <w:r>
        <w:t>PerfMetricJob</w:t>
      </w:r>
      <w:proofErr w:type="spellEnd"/>
      <w:r>
        <w:t xml:space="preserve"> instance on the MnS producer.</w:t>
      </w:r>
    </w:p>
    <w:p w14:paraId="237B80A5" w14:textId="77777777" w:rsidR="00324F0B" w:rsidRDefault="00324F0B" w:rsidP="00324F0B">
      <w:pPr>
        <w:pStyle w:val="Code0"/>
      </w:pPr>
      <w:r>
        <w:t xml:space="preserve">        For ultimate deactivation of metric production, the MnS consumer should</w:t>
      </w:r>
    </w:p>
    <w:p w14:paraId="5402F9B4" w14:textId="77777777" w:rsidR="00324F0B" w:rsidRDefault="00324F0B" w:rsidP="00324F0B">
      <w:pPr>
        <w:pStyle w:val="Code0"/>
      </w:pPr>
      <w:r>
        <w:t xml:space="preserve">        delete the job to free up resources on the MnS producer.</w:t>
      </w:r>
    </w:p>
    <w:p w14:paraId="11325E56" w14:textId="77777777" w:rsidR="00324F0B" w:rsidRDefault="00324F0B" w:rsidP="00324F0B">
      <w:pPr>
        <w:pStyle w:val="Code0"/>
      </w:pPr>
    </w:p>
    <w:p w14:paraId="5459CAF4" w14:textId="77777777" w:rsidR="00324F0B" w:rsidRDefault="00324F0B" w:rsidP="00324F0B">
      <w:pPr>
        <w:pStyle w:val="Code0"/>
      </w:pPr>
      <w:r>
        <w:t xml:space="preserve">        For temporary suspension of metric production, the MnS consumer can</w:t>
      </w:r>
    </w:p>
    <w:p w14:paraId="13CBD7F2" w14:textId="77777777" w:rsidR="00324F0B" w:rsidRDefault="00324F0B" w:rsidP="00324F0B">
      <w:pPr>
        <w:pStyle w:val="Code0"/>
      </w:pPr>
      <w:r>
        <w:t xml:space="preserve">        manipulate the value of the administrative state attribute. The MnS</w:t>
      </w:r>
    </w:p>
    <w:p w14:paraId="0E282892" w14:textId="77777777" w:rsidR="00324F0B" w:rsidRDefault="00324F0B" w:rsidP="00324F0B">
      <w:pPr>
        <w:pStyle w:val="Code0"/>
      </w:pPr>
      <w:r>
        <w:t xml:space="preserve">        producer may disable metric production as well, for example in overload</w:t>
      </w:r>
    </w:p>
    <w:p w14:paraId="35A931B8" w14:textId="77777777" w:rsidR="00324F0B" w:rsidRDefault="00324F0B" w:rsidP="00324F0B">
      <w:pPr>
        <w:pStyle w:val="Code0"/>
      </w:pPr>
      <w:r>
        <w:t xml:space="preserve">        situations. This situation is indicated by the MnS producer with setting</w:t>
      </w:r>
    </w:p>
    <w:p w14:paraId="36E54107" w14:textId="77777777" w:rsidR="00324F0B" w:rsidRDefault="00324F0B" w:rsidP="00324F0B">
      <w:pPr>
        <w:pStyle w:val="Code0"/>
      </w:pPr>
      <w:r>
        <w:t xml:space="preserve">        the operational state attribute to disabled. When production is resumed</w:t>
      </w:r>
    </w:p>
    <w:p w14:paraId="13FC7393" w14:textId="77777777" w:rsidR="00324F0B" w:rsidRDefault="00324F0B" w:rsidP="00324F0B">
      <w:pPr>
        <w:pStyle w:val="Code0"/>
      </w:pPr>
      <w:r>
        <w:t xml:space="preserve">        the operational state is set back to enabled.</w:t>
      </w:r>
    </w:p>
    <w:p w14:paraId="56EA938F" w14:textId="77777777" w:rsidR="00324F0B" w:rsidRDefault="00324F0B" w:rsidP="00324F0B">
      <w:pPr>
        <w:pStyle w:val="Code0"/>
      </w:pPr>
    </w:p>
    <w:p w14:paraId="002BC7E5" w14:textId="77777777" w:rsidR="00324F0B" w:rsidRDefault="00324F0B" w:rsidP="00324F0B">
      <w:pPr>
        <w:pStyle w:val="Code0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can be used to associate metrics from multiple</w:t>
      </w:r>
    </w:p>
    <w:p w14:paraId="2AA041BB" w14:textId="77777777" w:rsidR="00324F0B" w:rsidRDefault="00324F0B" w:rsidP="00324F0B">
      <w:pPr>
        <w:pStyle w:val="Code0"/>
      </w:pPr>
      <w:r>
        <w:t xml:space="preserve">        </w:t>
      </w:r>
      <w:proofErr w:type="spellStart"/>
      <w:r>
        <w:t>PerfMetricJob</w:t>
      </w:r>
      <w:proofErr w:type="spellEnd"/>
      <w:r>
        <w:t xml:space="preserve"> instances. The </w:t>
      </w:r>
      <w:proofErr w:type="spellStart"/>
      <w:r>
        <w:t>jobId</w:t>
      </w:r>
      <w:proofErr w:type="spellEnd"/>
      <w:r>
        <w:t xml:space="preserve"> can be included when reporting</w:t>
      </w:r>
    </w:p>
    <w:p w14:paraId="61067CD9" w14:textId="77777777" w:rsidR="00324F0B" w:rsidRDefault="00324F0B" w:rsidP="00324F0B">
      <w:pPr>
        <w:pStyle w:val="Code0"/>
      </w:pPr>
      <w:r>
        <w:t xml:space="preserve">        performance metrics to allow a MnS consumer to associate received</w:t>
      </w:r>
    </w:p>
    <w:p w14:paraId="50F077DC" w14:textId="77777777" w:rsidR="00324F0B" w:rsidRDefault="00324F0B" w:rsidP="00324F0B">
      <w:pPr>
        <w:pStyle w:val="Code0"/>
      </w:pPr>
      <w:r>
        <w:t xml:space="preserve">        metrics for the same purpose.  For example, it is possible to configure</w:t>
      </w:r>
    </w:p>
    <w:p w14:paraId="34330365" w14:textId="77777777" w:rsidR="00324F0B" w:rsidRDefault="00324F0B" w:rsidP="00324F0B">
      <w:pPr>
        <w:pStyle w:val="Code0"/>
      </w:pPr>
      <w:r>
        <w:t xml:space="preserve">        the same </w:t>
      </w:r>
      <w:proofErr w:type="spellStart"/>
      <w:r>
        <w:t>jobId</w:t>
      </w:r>
      <w:proofErr w:type="spellEnd"/>
      <w:r>
        <w:t xml:space="preserve"> value for multiple </w:t>
      </w:r>
      <w:proofErr w:type="spellStart"/>
      <w:r>
        <w:t>PerfMetricJob</w:t>
      </w:r>
      <w:proofErr w:type="spellEnd"/>
      <w:r>
        <w:t xml:space="preserve"> instances required to</w:t>
      </w:r>
    </w:p>
    <w:p w14:paraId="241616AE" w14:textId="77777777" w:rsidR="00324F0B" w:rsidRDefault="00324F0B" w:rsidP="00324F0B">
      <w:pPr>
        <w:pStyle w:val="Code0"/>
      </w:pPr>
      <w:r>
        <w:t xml:space="preserve">        produce the measurements for a specific KPI.</w:t>
      </w:r>
    </w:p>
    <w:p w14:paraId="7E70D4A5" w14:textId="77777777" w:rsidR="00324F0B" w:rsidRDefault="00324F0B" w:rsidP="00324F0B">
      <w:pPr>
        <w:pStyle w:val="Code0"/>
      </w:pPr>
    </w:p>
    <w:p w14:paraId="499AAA10" w14:textId="77777777" w:rsidR="00324F0B" w:rsidRDefault="00324F0B" w:rsidP="00324F0B">
      <w:pPr>
        <w:pStyle w:val="Code0"/>
      </w:pPr>
      <w:r>
        <w:t xml:space="preserve">        The attribute </w:t>
      </w:r>
      <w:proofErr w:type="spellStart"/>
      <w:r>
        <w:t>performanceMetrics</w:t>
      </w:r>
      <w:proofErr w:type="spellEnd"/>
      <w:r>
        <w:t xml:space="preserve"> defines the performance metrics to be</w:t>
      </w:r>
    </w:p>
    <w:p w14:paraId="4D7B05D9" w14:textId="77777777" w:rsidR="00324F0B" w:rsidRDefault="00324F0B" w:rsidP="00324F0B">
      <w:pPr>
        <w:pStyle w:val="Code0"/>
      </w:pPr>
      <w:r>
        <w:t xml:space="preserve">        produced and the attribute </w:t>
      </w:r>
      <w:proofErr w:type="spellStart"/>
      <w:r>
        <w:t>granularityPeriod</w:t>
      </w:r>
      <w:proofErr w:type="spellEnd"/>
      <w:r>
        <w:t xml:space="preserve"> defines the granularity</w:t>
      </w:r>
    </w:p>
    <w:p w14:paraId="039C2E1A" w14:textId="77777777" w:rsidR="00324F0B" w:rsidRDefault="00324F0B" w:rsidP="00324F0B">
      <w:pPr>
        <w:pStyle w:val="Code0"/>
      </w:pPr>
      <w:r>
        <w:t xml:space="preserve">        period to be applied.</w:t>
      </w:r>
    </w:p>
    <w:p w14:paraId="19A14DE0" w14:textId="77777777" w:rsidR="00324F0B" w:rsidRDefault="00324F0B" w:rsidP="00324F0B">
      <w:pPr>
        <w:pStyle w:val="Code0"/>
      </w:pPr>
    </w:p>
    <w:p w14:paraId="5C354737" w14:textId="77777777" w:rsidR="00324F0B" w:rsidRDefault="00324F0B" w:rsidP="00324F0B">
      <w:pPr>
        <w:pStyle w:val="Code0"/>
      </w:pPr>
      <w:r>
        <w:t xml:space="preserve">        All object instances below and including the instance name-containing</w:t>
      </w:r>
    </w:p>
    <w:p w14:paraId="02F9F5B5" w14:textId="77777777" w:rsidR="00324F0B" w:rsidRDefault="00324F0B" w:rsidP="00324F0B">
      <w:pPr>
        <w:pStyle w:val="Code0"/>
      </w:pPr>
      <w:r>
        <w:t xml:space="preserve">        the </w:t>
      </w:r>
      <w:proofErr w:type="spellStart"/>
      <w:r>
        <w:t>PerfMetricJob</w:t>
      </w:r>
      <w:proofErr w:type="spellEnd"/>
      <w:r>
        <w:t xml:space="preserve"> (base object instance) are scoped for performance</w:t>
      </w:r>
    </w:p>
    <w:p w14:paraId="4A53C35F" w14:textId="77777777" w:rsidR="00324F0B" w:rsidRDefault="00324F0B" w:rsidP="00324F0B">
      <w:pPr>
        <w:pStyle w:val="Code0"/>
      </w:pPr>
      <w:r>
        <w:t xml:space="preserve">        metric production. Performance metrics are produced only on those object</w:t>
      </w:r>
    </w:p>
    <w:p w14:paraId="0A7AEA36" w14:textId="77777777" w:rsidR="00324F0B" w:rsidRDefault="00324F0B" w:rsidP="00324F0B">
      <w:pPr>
        <w:pStyle w:val="Code0"/>
      </w:pPr>
      <w:r>
        <w:t xml:space="preserve">        instances whose object class matches the object class associated to the</w:t>
      </w:r>
    </w:p>
    <w:p w14:paraId="2877C3CE" w14:textId="77777777" w:rsidR="00324F0B" w:rsidRDefault="00324F0B" w:rsidP="00324F0B">
      <w:pPr>
        <w:pStyle w:val="Code0"/>
      </w:pPr>
      <w:r>
        <w:t xml:space="preserve">        performance metrics to be produced.</w:t>
      </w:r>
    </w:p>
    <w:p w14:paraId="159F736E" w14:textId="77777777" w:rsidR="00324F0B" w:rsidRDefault="00324F0B" w:rsidP="00324F0B">
      <w:pPr>
        <w:pStyle w:val="Code0"/>
      </w:pPr>
    </w:p>
    <w:p w14:paraId="211C0247" w14:textId="77777777" w:rsidR="00324F0B" w:rsidRDefault="00324F0B" w:rsidP="00324F0B">
      <w:pPr>
        <w:pStyle w:val="Code0"/>
      </w:pPr>
      <w:r>
        <w:t xml:space="preserve">        The attributes </w:t>
      </w:r>
      <w:proofErr w:type="spellStart"/>
      <w:r>
        <w:t>objectInstances</w:t>
      </w:r>
      <w:proofErr w:type="spellEnd"/>
      <w:r>
        <w:t xml:space="preserve"> and </w:t>
      </w:r>
      <w:proofErr w:type="spellStart"/>
      <w:r>
        <w:t>rootObjectInstances</w:t>
      </w:r>
      <w:proofErr w:type="spellEnd"/>
      <w:r>
        <w:t xml:space="preserve"> allow to restrict</w:t>
      </w:r>
    </w:p>
    <w:p w14:paraId="4A9023ED" w14:textId="77777777" w:rsidR="00324F0B" w:rsidRDefault="00324F0B" w:rsidP="00324F0B">
      <w:pPr>
        <w:pStyle w:val="Code0"/>
      </w:pPr>
      <w:r>
        <w:t xml:space="preserve">        the scope. When the attribute </w:t>
      </w:r>
      <w:proofErr w:type="spellStart"/>
      <w:r>
        <w:t>objectInstances</w:t>
      </w:r>
      <w:proofErr w:type="spellEnd"/>
      <w:r>
        <w:t xml:space="preserve"> is present, only the object</w:t>
      </w:r>
    </w:p>
    <w:p w14:paraId="16BF158A" w14:textId="77777777" w:rsidR="00324F0B" w:rsidRDefault="00324F0B" w:rsidP="00324F0B">
      <w:pPr>
        <w:pStyle w:val="Code0"/>
      </w:pPr>
      <w:r>
        <w:t xml:space="preserve">        instances identified by this attribute are scoped. When the attribute</w:t>
      </w:r>
    </w:p>
    <w:p w14:paraId="3BAA0BD3" w14:textId="77777777" w:rsidR="00324F0B" w:rsidRDefault="00324F0B" w:rsidP="00324F0B">
      <w:pPr>
        <w:pStyle w:val="Code0"/>
      </w:pPr>
      <w:r>
        <w:t xml:space="preserve">        </w:t>
      </w:r>
      <w:proofErr w:type="spellStart"/>
      <w:r>
        <w:t>rootObjectInstances</w:t>
      </w:r>
      <w:proofErr w:type="spellEnd"/>
      <w:r>
        <w:t xml:space="preserve"> is present, then the subtrees whose root objects are</w:t>
      </w:r>
    </w:p>
    <w:p w14:paraId="05947C71" w14:textId="77777777" w:rsidR="00324F0B" w:rsidRDefault="00324F0B" w:rsidP="00324F0B">
      <w:pPr>
        <w:pStyle w:val="Code0"/>
      </w:pPr>
      <w:r>
        <w:t xml:space="preserve">        identified by this attribute are scoped. Both attributes may be present</w:t>
      </w:r>
    </w:p>
    <w:p w14:paraId="2C76A5E9" w14:textId="77777777" w:rsidR="00324F0B" w:rsidRDefault="00324F0B" w:rsidP="00324F0B">
      <w:pPr>
        <w:pStyle w:val="Code0"/>
      </w:pPr>
      <w:r>
        <w:t xml:space="preserve">        at the same time meaning the total scope is equal to the sum of both</w:t>
      </w:r>
    </w:p>
    <w:p w14:paraId="5EC7B196" w14:textId="77777777" w:rsidR="00324F0B" w:rsidRDefault="00324F0B" w:rsidP="00324F0B">
      <w:pPr>
        <w:pStyle w:val="Code0"/>
      </w:pPr>
      <w:r>
        <w:t xml:space="preserve">        scopes. Object instances may be scoped by both the </w:t>
      </w:r>
      <w:proofErr w:type="spellStart"/>
      <w:r>
        <w:t>objectInstances</w:t>
      </w:r>
      <w:proofErr w:type="spellEnd"/>
      <w:r>
        <w:t xml:space="preserve"> and</w:t>
      </w:r>
    </w:p>
    <w:p w14:paraId="2DF4AE72" w14:textId="77777777" w:rsidR="00324F0B" w:rsidRDefault="00324F0B" w:rsidP="00324F0B">
      <w:pPr>
        <w:pStyle w:val="Code0"/>
      </w:pPr>
      <w:r>
        <w:t xml:space="preserve">        </w:t>
      </w:r>
      <w:proofErr w:type="spellStart"/>
      <w:r>
        <w:t>rootObjectInstances</w:t>
      </w:r>
      <w:proofErr w:type="spellEnd"/>
      <w:r>
        <w:t xml:space="preserve"> attributes. This shall not be considered as an error</w:t>
      </w:r>
    </w:p>
    <w:p w14:paraId="1ED514EC" w14:textId="77777777" w:rsidR="00324F0B" w:rsidRDefault="00324F0B" w:rsidP="00324F0B">
      <w:pPr>
        <w:pStyle w:val="Code0"/>
      </w:pPr>
      <w:r>
        <w:t xml:space="preserve">        by the MnS producer.</w:t>
      </w:r>
    </w:p>
    <w:p w14:paraId="6F905C7A" w14:textId="77777777" w:rsidR="00324F0B" w:rsidRDefault="00324F0B" w:rsidP="00324F0B">
      <w:pPr>
        <w:pStyle w:val="Code0"/>
      </w:pPr>
    </w:p>
    <w:p w14:paraId="10389DBF" w14:textId="77777777" w:rsidR="00324F0B" w:rsidRDefault="00324F0B" w:rsidP="00324F0B">
      <w:pPr>
        <w:pStyle w:val="Code0"/>
      </w:pPr>
      <w:r>
        <w:t xml:space="preserve">        When the performance metric requires performance metric production on</w:t>
      </w:r>
    </w:p>
    <w:p w14:paraId="670871BD" w14:textId="77777777" w:rsidR="00324F0B" w:rsidRDefault="00324F0B" w:rsidP="00324F0B">
      <w:pPr>
        <w:pStyle w:val="Code0"/>
      </w:pPr>
      <w:r>
        <w:t xml:space="preserve">        multiple managed objects, which is for example the case for KPIs, the</w:t>
      </w:r>
    </w:p>
    <w:p w14:paraId="4A005932" w14:textId="77777777" w:rsidR="00324F0B" w:rsidRDefault="00324F0B" w:rsidP="00324F0B">
      <w:pPr>
        <w:pStyle w:val="Code0"/>
      </w:pPr>
      <w:r>
        <w:t xml:space="preserve">        MnS consumer needs to ensure all required objects are scoped. Otherwise</w:t>
      </w:r>
    </w:p>
    <w:p w14:paraId="0A6A9E78" w14:textId="77777777" w:rsidR="00324F0B" w:rsidRDefault="00324F0B" w:rsidP="00324F0B">
      <w:pPr>
        <w:pStyle w:val="Code0"/>
      </w:pPr>
      <w:r>
        <w:t xml:space="preserve">        a </w:t>
      </w:r>
      <w:proofErr w:type="spellStart"/>
      <w:r>
        <w:t>PerfMetricJob</w:t>
      </w:r>
      <w:proofErr w:type="spellEnd"/>
      <w:r>
        <w:t xml:space="preserve"> creation request shall fail.</w:t>
      </w:r>
    </w:p>
    <w:p w14:paraId="374E2A20" w14:textId="77777777" w:rsidR="00324F0B" w:rsidRDefault="00324F0B" w:rsidP="00324F0B">
      <w:pPr>
        <w:pStyle w:val="Code0"/>
      </w:pPr>
    </w:p>
    <w:p w14:paraId="4CB2E0DF" w14:textId="77777777" w:rsidR="00324F0B" w:rsidRDefault="00324F0B" w:rsidP="00324F0B">
      <w:pPr>
        <w:pStyle w:val="Code0"/>
      </w:pPr>
      <w:r>
        <w:t xml:space="preserve">        The attribute </w:t>
      </w:r>
      <w:proofErr w:type="spellStart"/>
      <w:r>
        <w:t>reportingCtrl</w:t>
      </w:r>
      <w:proofErr w:type="spellEnd"/>
      <w:r>
        <w:t xml:space="preserve"> specifies the method and associated control</w:t>
      </w:r>
    </w:p>
    <w:p w14:paraId="05699D49" w14:textId="77777777" w:rsidR="00324F0B" w:rsidRDefault="00324F0B" w:rsidP="00324F0B">
      <w:pPr>
        <w:pStyle w:val="Code0"/>
      </w:pPr>
      <w:r>
        <w:t xml:space="preserve">        parameters for reporting the produced measurements to MnS consumers.</w:t>
      </w:r>
    </w:p>
    <w:p w14:paraId="3FC3BDEE" w14:textId="77777777" w:rsidR="00324F0B" w:rsidRDefault="00324F0B" w:rsidP="00324F0B">
      <w:pPr>
        <w:pStyle w:val="Code0"/>
      </w:pPr>
      <w:r>
        <w:t xml:space="preserve">        Three methods are available: file-based reporting with selection of the</w:t>
      </w:r>
    </w:p>
    <w:p w14:paraId="535A2714" w14:textId="77777777" w:rsidR="00324F0B" w:rsidRDefault="00324F0B" w:rsidP="00324F0B">
      <w:pPr>
        <w:pStyle w:val="Code0"/>
      </w:pPr>
      <w:r>
        <w:t xml:space="preserve">        file location by the MnS producer, file-based reporting with selection</w:t>
      </w:r>
    </w:p>
    <w:p w14:paraId="449A1F61" w14:textId="77777777" w:rsidR="00324F0B" w:rsidRDefault="00324F0B" w:rsidP="00324F0B">
      <w:pPr>
        <w:pStyle w:val="Code0"/>
      </w:pPr>
      <w:r>
        <w:t xml:space="preserve">        of the file location by the MnS consumer and stream-based reporting.</w:t>
      </w:r>
    </w:p>
    <w:p w14:paraId="67B2A267" w14:textId="77777777" w:rsidR="00324F0B" w:rsidRDefault="00324F0B" w:rsidP="00324F0B">
      <w:pPr>
        <w:pStyle w:val="Code0"/>
      </w:pPr>
    </w:p>
    <w:p w14:paraId="4B0D4546" w14:textId="77777777" w:rsidR="00324F0B" w:rsidRDefault="00324F0B" w:rsidP="00324F0B">
      <w:pPr>
        <w:pStyle w:val="Code0"/>
      </w:pPr>
      <w:r>
        <w:t xml:space="preserve">        For file-based reporting, all performance metrics that are produced</w:t>
      </w:r>
    </w:p>
    <w:p w14:paraId="572771EF" w14:textId="77777777" w:rsidR="00324F0B" w:rsidRDefault="00324F0B" w:rsidP="00324F0B">
      <w:pPr>
        <w:pStyle w:val="Code0"/>
      </w:pPr>
      <w:r>
        <w:t xml:space="preserve">        related to a '</w:t>
      </w:r>
      <w:proofErr w:type="spellStart"/>
      <w:r>
        <w:t>PerfMetricJob</w:t>
      </w:r>
      <w:proofErr w:type="spellEnd"/>
      <w:r>
        <w:t>' instance for a reporting period shall be</w:t>
      </w:r>
    </w:p>
    <w:p w14:paraId="1F4AC00F" w14:textId="77777777" w:rsidR="00324F0B" w:rsidRDefault="00324F0B" w:rsidP="00324F0B">
      <w:pPr>
        <w:pStyle w:val="Code0"/>
      </w:pPr>
      <w:r>
        <w:t xml:space="preserve">        stored in a single reporting file.</w:t>
      </w:r>
    </w:p>
    <w:p w14:paraId="11B6B7F3" w14:textId="77777777" w:rsidR="00324F0B" w:rsidRDefault="00324F0B" w:rsidP="00324F0B">
      <w:pPr>
        <w:pStyle w:val="Code0"/>
      </w:pPr>
    </w:p>
    <w:p w14:paraId="29BB971B" w14:textId="77777777" w:rsidR="00324F0B" w:rsidRDefault="00324F0B" w:rsidP="00324F0B">
      <w:pPr>
        <w:pStyle w:val="Code0"/>
      </w:pPr>
      <w:r>
        <w:t xml:space="preserve">        When the administrative state is set to 'UNLOCKED' after the creation</w:t>
      </w:r>
    </w:p>
    <w:p w14:paraId="1CA0B8A2" w14:textId="77777777" w:rsidR="00324F0B" w:rsidRDefault="00324F0B" w:rsidP="00324F0B">
      <w:pPr>
        <w:pStyle w:val="Code0"/>
      </w:pPr>
      <w:r>
        <w:t xml:space="preserve">        of a '</w:t>
      </w:r>
      <w:proofErr w:type="spellStart"/>
      <w:r>
        <w:t>PerfMetricJob</w:t>
      </w:r>
      <w:proofErr w:type="spellEnd"/>
      <w:r>
        <w:t>' the first granularity period shall start. When</w:t>
      </w:r>
    </w:p>
    <w:p w14:paraId="5CD7DFD0" w14:textId="77777777" w:rsidR="00324F0B" w:rsidRDefault="00324F0B" w:rsidP="00324F0B">
      <w:pPr>
        <w:pStyle w:val="Code0"/>
      </w:pPr>
      <w:r>
        <w:t xml:space="preserve">        the administrative state is set to 'LOCKED' or the operational state</w:t>
      </w:r>
    </w:p>
    <w:p w14:paraId="60B21AE8" w14:textId="77777777" w:rsidR="00324F0B" w:rsidRDefault="00324F0B" w:rsidP="00324F0B">
      <w:pPr>
        <w:pStyle w:val="Code0"/>
      </w:pPr>
      <w:r>
        <w:t xml:space="preserve">        to 'DISABLED', the ongoing reporting period shall be aborted, for</w:t>
      </w:r>
    </w:p>
    <w:p w14:paraId="2BBF2926" w14:textId="77777777" w:rsidR="00324F0B" w:rsidRDefault="00324F0B" w:rsidP="00324F0B">
      <w:pPr>
        <w:pStyle w:val="Code0"/>
      </w:pPr>
      <w:r>
        <w:lastRenderedPageBreak/>
        <w:t xml:space="preserve">        streaming the ongoing granularity period. When the administrative</w:t>
      </w:r>
    </w:p>
    <w:p w14:paraId="5F9A5BBD" w14:textId="77777777" w:rsidR="00324F0B" w:rsidRDefault="00324F0B" w:rsidP="00324F0B">
      <w:pPr>
        <w:pStyle w:val="Code0"/>
      </w:pPr>
      <w:r>
        <w:t xml:space="preserve">        state is set back to 'UNLOCKED' or the operational state to 'ENABLED'</w:t>
      </w:r>
    </w:p>
    <w:p w14:paraId="3FBE3FB2" w14:textId="77777777" w:rsidR="00324F0B" w:rsidRDefault="00324F0B" w:rsidP="00324F0B">
      <w:pPr>
        <w:pStyle w:val="Code0"/>
      </w:pPr>
      <w:r>
        <w:t xml:space="preserve">        a new reporting period </w:t>
      </w:r>
      <w:proofErr w:type="spellStart"/>
      <w:r>
        <w:t>period</w:t>
      </w:r>
      <w:proofErr w:type="spellEnd"/>
      <w:r>
        <w:t xml:space="preserve"> shall start, in case of streaming a new</w:t>
      </w:r>
    </w:p>
    <w:p w14:paraId="009E67EF" w14:textId="77777777" w:rsidR="00324F0B" w:rsidRDefault="00324F0B" w:rsidP="00324F0B">
      <w:pPr>
        <w:pStyle w:val="Code0"/>
      </w:pPr>
      <w:r>
        <w:t xml:space="preserve">        granularity period.</w:t>
      </w:r>
    </w:p>
    <w:p w14:paraId="5805EE40" w14:textId="77777777" w:rsidR="00324F0B" w:rsidRDefault="00324F0B" w:rsidP="00324F0B">
      <w:pPr>
        <w:pStyle w:val="Code0"/>
      </w:pPr>
    </w:p>
    <w:p w14:paraId="7691F074" w14:textId="77777777" w:rsidR="00324F0B" w:rsidRDefault="00324F0B" w:rsidP="00324F0B">
      <w:pPr>
        <w:pStyle w:val="Code0"/>
      </w:pPr>
      <w:r>
        <w:t xml:space="preserve">        Changes of all other configurable attributes shall take effect only at</w:t>
      </w:r>
    </w:p>
    <w:p w14:paraId="57C28A53" w14:textId="77777777" w:rsidR="00324F0B" w:rsidRDefault="00324F0B" w:rsidP="00324F0B">
      <w:pPr>
        <w:pStyle w:val="Code0"/>
      </w:pPr>
      <w:r>
        <w:t xml:space="preserve">        the beginning of the next reporting period, for streaming at the</w:t>
      </w:r>
    </w:p>
    <w:p w14:paraId="5D41797A" w14:textId="77777777" w:rsidR="00324F0B" w:rsidRDefault="00324F0B" w:rsidP="00324F0B">
      <w:pPr>
        <w:pStyle w:val="Code0"/>
      </w:pPr>
      <w:r>
        <w:t xml:space="preserve">        beginning of the next granularity period.</w:t>
      </w:r>
    </w:p>
    <w:p w14:paraId="33DE29AB" w14:textId="77777777" w:rsidR="00324F0B" w:rsidRDefault="00324F0B" w:rsidP="00324F0B">
      <w:pPr>
        <w:pStyle w:val="Code0"/>
      </w:pPr>
    </w:p>
    <w:p w14:paraId="6CF1519F" w14:textId="77777777" w:rsidR="00324F0B" w:rsidRDefault="00324F0B" w:rsidP="00324F0B">
      <w:pPr>
        <w:pStyle w:val="Code0"/>
      </w:pPr>
      <w:r>
        <w:t xml:space="preserve">        When the '</w:t>
      </w:r>
      <w:proofErr w:type="spellStart"/>
      <w:r>
        <w:t>PerfMetricJob</w:t>
      </w:r>
      <w:proofErr w:type="spellEnd"/>
      <w:r>
        <w:t>' is deleted, the ongoing reporting period shall</w:t>
      </w:r>
    </w:p>
    <w:p w14:paraId="00D52C10" w14:textId="77777777" w:rsidR="00324F0B" w:rsidRDefault="00324F0B" w:rsidP="00324F0B">
      <w:pPr>
        <w:pStyle w:val="Code0"/>
      </w:pPr>
      <w:r>
        <w:t xml:space="preserve">        be aborted, for streaming the ongoing granularity period.</w:t>
      </w:r>
    </w:p>
    <w:p w14:paraId="0D08197D" w14:textId="77777777" w:rsidR="00324F0B" w:rsidRDefault="00324F0B" w:rsidP="00324F0B">
      <w:pPr>
        <w:pStyle w:val="Code0"/>
      </w:pPr>
    </w:p>
    <w:p w14:paraId="0AC68251" w14:textId="77777777" w:rsidR="00324F0B" w:rsidRDefault="00324F0B" w:rsidP="00324F0B">
      <w:pPr>
        <w:pStyle w:val="Code0"/>
      </w:pPr>
      <w:r>
        <w:t xml:space="preserve">        A </w:t>
      </w:r>
      <w:proofErr w:type="spellStart"/>
      <w:r>
        <w:t>PerfMetricJob</w:t>
      </w:r>
      <w:proofErr w:type="spellEnd"/>
      <w:r>
        <w:t xml:space="preserve"> creation request shall fail, when the requested</w:t>
      </w:r>
    </w:p>
    <w:p w14:paraId="7C821B5A" w14:textId="77777777" w:rsidR="00324F0B" w:rsidRDefault="00324F0B" w:rsidP="00324F0B">
      <w:pPr>
        <w:pStyle w:val="Code0"/>
      </w:pPr>
      <w:r>
        <w:t xml:space="preserve">        performance metrics, the requested granularity period, the requested</w:t>
      </w:r>
    </w:p>
    <w:p w14:paraId="26603D8D" w14:textId="77777777" w:rsidR="00324F0B" w:rsidRDefault="00324F0B" w:rsidP="00324F0B">
      <w:pPr>
        <w:pStyle w:val="Code0"/>
      </w:pPr>
      <w:r>
        <w:t xml:space="preserve">        </w:t>
      </w:r>
      <w:proofErr w:type="spellStart"/>
      <w:r>
        <w:t>repoting</w:t>
      </w:r>
      <w:proofErr w:type="spellEnd"/>
      <w:r>
        <w:t xml:space="preserve"> method, or the requested combination thereof is not supported</w:t>
      </w:r>
    </w:p>
    <w:p w14:paraId="55261107" w14:textId="77777777" w:rsidR="00324F0B" w:rsidRDefault="00324F0B" w:rsidP="00324F0B">
      <w:pPr>
        <w:pStyle w:val="Code0"/>
      </w:pPr>
      <w:r>
        <w:t xml:space="preserve">        by the MnS producer.</w:t>
      </w:r>
    </w:p>
    <w:p w14:paraId="30682C56" w14:textId="77777777" w:rsidR="00324F0B" w:rsidRDefault="00324F0B" w:rsidP="00324F0B">
      <w:pPr>
        <w:pStyle w:val="Code0"/>
      </w:pPr>
    </w:p>
    <w:p w14:paraId="27799D36" w14:textId="77777777" w:rsidR="00324F0B" w:rsidRDefault="00324F0B" w:rsidP="00324F0B">
      <w:pPr>
        <w:pStyle w:val="Code0"/>
      </w:pPr>
      <w:r>
        <w:t xml:space="preserve">        Creation and deletion of </w:t>
      </w:r>
      <w:proofErr w:type="spellStart"/>
      <w:r>
        <w:t>PerfMetricJob</w:t>
      </w:r>
      <w:proofErr w:type="spellEnd"/>
      <w:r>
        <w:t xml:space="preserve"> instances by MnS consumers is</w:t>
      </w:r>
    </w:p>
    <w:p w14:paraId="7F90DC68" w14:textId="77777777" w:rsidR="00324F0B" w:rsidRDefault="00324F0B" w:rsidP="00324F0B">
      <w:pPr>
        <w:pStyle w:val="Code0"/>
      </w:pPr>
      <w:r>
        <w:t xml:space="preserve">        optional; when not supported, </w:t>
      </w:r>
      <w:proofErr w:type="spellStart"/>
      <w:r>
        <w:t>PerfMetricJob</w:t>
      </w:r>
      <w:proofErr w:type="spellEnd"/>
      <w:r>
        <w:t xml:space="preserve"> instances may be created and</w:t>
      </w:r>
    </w:p>
    <w:p w14:paraId="73648008" w14:textId="77777777" w:rsidR="00324F0B" w:rsidRDefault="00324F0B" w:rsidP="00324F0B">
      <w:pPr>
        <w:pStyle w:val="Code0"/>
      </w:pPr>
      <w:r>
        <w:t xml:space="preserve">        deleted by the system or be pre-installed.</w:t>
      </w:r>
      <w:proofErr w:type="gramStart"/>
      <w:r>
        <w:t>";</w:t>
      </w:r>
      <w:proofErr w:type="gramEnd"/>
    </w:p>
    <w:p w14:paraId="7190B5A7" w14:textId="77777777" w:rsidR="00324F0B" w:rsidRDefault="00324F0B" w:rsidP="00324F0B">
      <w:pPr>
        <w:pStyle w:val="Code0"/>
      </w:pPr>
    </w:p>
    <w:p w14:paraId="5795C685" w14:textId="77777777" w:rsidR="00324F0B" w:rsidRDefault="00324F0B" w:rsidP="00324F0B">
      <w:pPr>
        <w:pStyle w:val="Code0"/>
      </w:pPr>
      <w:r>
        <w:t xml:space="preserve">      key </w:t>
      </w:r>
      <w:proofErr w:type="gramStart"/>
      <w:r>
        <w:t>id;</w:t>
      </w:r>
      <w:proofErr w:type="gramEnd"/>
    </w:p>
    <w:p w14:paraId="27EDCA17" w14:textId="77777777" w:rsidR="00324F0B" w:rsidRDefault="00324F0B" w:rsidP="00324F0B">
      <w:pPr>
        <w:pStyle w:val="Code0"/>
      </w:pPr>
      <w:r>
        <w:t xml:space="preserve">      uses top3</w:t>
      </w:r>
      <w:proofErr w:type="gramStart"/>
      <w:r>
        <w:t>gpp:Top</w:t>
      </w:r>
      <w:proofErr w:type="gramEnd"/>
      <w:r>
        <w:t>_Grp ;</w:t>
      </w:r>
    </w:p>
    <w:p w14:paraId="686E8BCD" w14:textId="77777777" w:rsidR="00324F0B" w:rsidRDefault="00324F0B" w:rsidP="00324F0B">
      <w:pPr>
        <w:pStyle w:val="Code0"/>
      </w:pPr>
      <w:r>
        <w:t xml:space="preserve">      container attributes {</w:t>
      </w:r>
    </w:p>
    <w:p w14:paraId="73F62132" w14:textId="77777777" w:rsidR="00324F0B" w:rsidRDefault="00324F0B" w:rsidP="00324F0B">
      <w:pPr>
        <w:pStyle w:val="Code0"/>
      </w:pPr>
      <w:r>
        <w:t xml:space="preserve">        uses </w:t>
      </w:r>
      <w:proofErr w:type="spellStart"/>
      <w:proofErr w:type="gramStart"/>
      <w:r>
        <w:t>PerfMetricJobGrp</w:t>
      </w:r>
      <w:proofErr w:type="spellEnd"/>
      <w:r>
        <w:t xml:space="preserve"> ;</w:t>
      </w:r>
      <w:proofErr w:type="gramEnd"/>
    </w:p>
    <w:p w14:paraId="44646051" w14:textId="77777777" w:rsidR="00324F0B" w:rsidRDefault="00324F0B" w:rsidP="00324F0B">
      <w:pPr>
        <w:pStyle w:val="Code0"/>
      </w:pPr>
      <w:r>
        <w:t xml:space="preserve">      }</w:t>
      </w:r>
    </w:p>
    <w:p w14:paraId="59CFE5A8" w14:textId="77777777" w:rsidR="00324F0B" w:rsidRDefault="00324F0B" w:rsidP="00324F0B">
      <w:pPr>
        <w:pStyle w:val="Code0"/>
      </w:pPr>
      <w:r>
        <w:t xml:space="preserve">    }</w:t>
      </w:r>
    </w:p>
    <w:p w14:paraId="17AA3CE5" w14:textId="77777777" w:rsidR="00324F0B" w:rsidRDefault="00324F0B" w:rsidP="00324F0B">
      <w:pPr>
        <w:pStyle w:val="Code0"/>
      </w:pPr>
    </w:p>
    <w:p w14:paraId="78EECF04" w14:textId="77777777" w:rsidR="00324F0B" w:rsidRDefault="00324F0B" w:rsidP="00324F0B">
      <w:pPr>
        <w:pStyle w:val="Code0"/>
      </w:pPr>
      <w:r>
        <w:t xml:space="preserve">    list </w:t>
      </w:r>
      <w:proofErr w:type="spellStart"/>
      <w:r>
        <w:t>ThresholdMonitor</w:t>
      </w:r>
      <w:proofErr w:type="spellEnd"/>
      <w:r>
        <w:t xml:space="preserve"> {</w:t>
      </w:r>
    </w:p>
    <w:p w14:paraId="7C88C4A2" w14:textId="77777777" w:rsidR="00324F0B" w:rsidRDefault="00324F0B" w:rsidP="00324F0B">
      <w:pPr>
        <w:pStyle w:val="Code0"/>
      </w:pPr>
      <w:r>
        <w:t xml:space="preserve">      key </w:t>
      </w:r>
      <w:proofErr w:type="gramStart"/>
      <w:r>
        <w:t>id;</w:t>
      </w:r>
      <w:proofErr w:type="gramEnd"/>
    </w:p>
    <w:p w14:paraId="25EC888B" w14:textId="77777777" w:rsidR="00324F0B" w:rsidRDefault="00324F0B" w:rsidP="00324F0B">
      <w:pPr>
        <w:pStyle w:val="Code0"/>
      </w:pPr>
      <w:r>
        <w:t xml:space="preserve">      description "Represents a threshold monitor for performance metrics.</w:t>
      </w:r>
    </w:p>
    <w:p w14:paraId="7E3F028D" w14:textId="77777777" w:rsidR="00324F0B" w:rsidRDefault="00324F0B" w:rsidP="00324F0B">
      <w:pPr>
        <w:pStyle w:val="Code0"/>
      </w:pPr>
      <w:r>
        <w:t xml:space="preserve">      It can be contained by SubNetwork, </w:t>
      </w:r>
      <w:proofErr w:type="spellStart"/>
      <w:r>
        <w:t>ManagedElement</w:t>
      </w:r>
      <w:proofErr w:type="spellEnd"/>
      <w:r>
        <w:t xml:space="preserve">, or </w:t>
      </w:r>
      <w:proofErr w:type="spellStart"/>
      <w:r>
        <w:t>ManagedFunction</w:t>
      </w:r>
      <w:proofErr w:type="spellEnd"/>
      <w:r>
        <w:t>.</w:t>
      </w:r>
    </w:p>
    <w:p w14:paraId="5251D50E" w14:textId="77777777" w:rsidR="00324F0B" w:rsidRDefault="00324F0B" w:rsidP="00324F0B">
      <w:pPr>
        <w:pStyle w:val="Code0"/>
      </w:pPr>
      <w:r>
        <w:t xml:space="preserve">      A threshold </w:t>
      </w:r>
      <w:proofErr w:type="gramStart"/>
      <w:r>
        <w:t>monitor</w:t>
      </w:r>
      <w:proofErr w:type="gramEnd"/>
      <w:r>
        <w:t xml:space="preserve"> checks for threshold crossings of performance metric</w:t>
      </w:r>
    </w:p>
    <w:p w14:paraId="2867616A" w14:textId="77777777" w:rsidR="00324F0B" w:rsidRDefault="00324F0B" w:rsidP="00324F0B">
      <w:pPr>
        <w:pStyle w:val="Code0"/>
      </w:pPr>
      <w:r>
        <w:t xml:space="preserve">      values and generates a notification when that happens.</w:t>
      </w:r>
    </w:p>
    <w:p w14:paraId="2110E57E" w14:textId="77777777" w:rsidR="00324F0B" w:rsidRDefault="00324F0B" w:rsidP="00324F0B">
      <w:pPr>
        <w:pStyle w:val="Code0"/>
      </w:pPr>
    </w:p>
    <w:p w14:paraId="2040DF47" w14:textId="77777777" w:rsidR="00324F0B" w:rsidRDefault="00324F0B" w:rsidP="00324F0B">
      <w:pPr>
        <w:pStyle w:val="Code0"/>
      </w:pPr>
      <w:r>
        <w:t xml:space="preserve">      To activate threshold monitoring, a MnS consumer needs to create a</w:t>
      </w:r>
    </w:p>
    <w:p w14:paraId="73C26BB9" w14:textId="77777777" w:rsidR="00324F0B" w:rsidRDefault="00324F0B" w:rsidP="00324F0B">
      <w:pPr>
        <w:pStyle w:val="Code0"/>
      </w:pPr>
      <w:r>
        <w:t xml:space="preserve">      </w:t>
      </w:r>
      <w:proofErr w:type="spellStart"/>
      <w:r>
        <w:t>ThresholdMonitor</w:t>
      </w:r>
      <w:proofErr w:type="spellEnd"/>
      <w:r>
        <w:t xml:space="preserve"> instance on the MnS producer. For ultimate deactivation</w:t>
      </w:r>
    </w:p>
    <w:p w14:paraId="04AB9C9C" w14:textId="77777777" w:rsidR="00324F0B" w:rsidRDefault="00324F0B" w:rsidP="00324F0B">
      <w:pPr>
        <w:pStyle w:val="Code0"/>
      </w:pPr>
      <w:r>
        <w:t xml:space="preserve">      of threshold monitoring, the MnS consumer should delete the monitor to</w:t>
      </w:r>
    </w:p>
    <w:p w14:paraId="46A3BEA6" w14:textId="77777777" w:rsidR="00324F0B" w:rsidRDefault="00324F0B" w:rsidP="00324F0B">
      <w:pPr>
        <w:pStyle w:val="Code0"/>
      </w:pPr>
      <w:r>
        <w:t xml:space="preserve">      free up resources on the MnS producer.</w:t>
      </w:r>
    </w:p>
    <w:p w14:paraId="12D5C611" w14:textId="77777777" w:rsidR="00324F0B" w:rsidRDefault="00324F0B" w:rsidP="00324F0B">
      <w:pPr>
        <w:pStyle w:val="Code0"/>
      </w:pPr>
    </w:p>
    <w:p w14:paraId="2E1C32E6" w14:textId="77777777" w:rsidR="00324F0B" w:rsidRDefault="00324F0B" w:rsidP="00324F0B">
      <w:pPr>
        <w:pStyle w:val="Code0"/>
      </w:pPr>
      <w:r>
        <w:t xml:space="preserve">      For temporary suspension of threshold monitoring, the MnS consumer can</w:t>
      </w:r>
    </w:p>
    <w:p w14:paraId="0AD9684A" w14:textId="77777777" w:rsidR="00324F0B" w:rsidRDefault="00324F0B" w:rsidP="00324F0B">
      <w:pPr>
        <w:pStyle w:val="Code0"/>
      </w:pPr>
      <w:r>
        <w:t xml:space="preserve">      manipulate the value of the administrative state attribute. The MnS</w:t>
      </w:r>
    </w:p>
    <w:p w14:paraId="5182A457" w14:textId="77777777" w:rsidR="00324F0B" w:rsidRDefault="00324F0B" w:rsidP="00324F0B">
      <w:pPr>
        <w:pStyle w:val="Code0"/>
      </w:pPr>
      <w:r>
        <w:t xml:space="preserve">      producer may disable threshold monitoring as well, for example in</w:t>
      </w:r>
    </w:p>
    <w:p w14:paraId="1BE7860F" w14:textId="77777777" w:rsidR="00324F0B" w:rsidRDefault="00324F0B" w:rsidP="00324F0B">
      <w:pPr>
        <w:pStyle w:val="Code0"/>
      </w:pPr>
      <w:r>
        <w:t xml:space="preserve">      overload situations. This situation is indicated by the MnS producer with</w:t>
      </w:r>
    </w:p>
    <w:p w14:paraId="1C0EA8DF" w14:textId="77777777" w:rsidR="00324F0B" w:rsidRDefault="00324F0B" w:rsidP="00324F0B">
      <w:pPr>
        <w:pStyle w:val="Code0"/>
      </w:pPr>
      <w:r>
        <w:t xml:space="preserve">      setting the operational state attribute to disabled. When monitoring is</w:t>
      </w:r>
    </w:p>
    <w:p w14:paraId="7971280F" w14:textId="77777777" w:rsidR="00324F0B" w:rsidRDefault="00324F0B" w:rsidP="00324F0B">
      <w:pPr>
        <w:pStyle w:val="Code0"/>
      </w:pPr>
      <w:r>
        <w:t xml:space="preserve">      resumed the operational state is set again to enabled.</w:t>
      </w:r>
    </w:p>
    <w:p w14:paraId="051AB85F" w14:textId="77777777" w:rsidR="00324F0B" w:rsidRDefault="00324F0B" w:rsidP="00324F0B">
      <w:pPr>
        <w:pStyle w:val="Code0"/>
      </w:pPr>
    </w:p>
    <w:p w14:paraId="6D1FBDCB" w14:textId="77777777" w:rsidR="00324F0B" w:rsidRDefault="00324F0B" w:rsidP="00324F0B">
      <w:pPr>
        <w:pStyle w:val="Code0"/>
      </w:pPr>
      <w:r>
        <w:t xml:space="preserve">      All object instances below and including the instance containing the</w:t>
      </w:r>
    </w:p>
    <w:p w14:paraId="75C1182B" w14:textId="77777777" w:rsidR="00324F0B" w:rsidRDefault="00324F0B" w:rsidP="00324F0B">
      <w:pPr>
        <w:pStyle w:val="Code0"/>
      </w:pPr>
      <w:r>
        <w:t xml:space="preserve">      </w:t>
      </w:r>
      <w:proofErr w:type="spellStart"/>
      <w:r>
        <w:t>ThresholdMonitor</w:t>
      </w:r>
      <w:proofErr w:type="spellEnd"/>
      <w:r>
        <w:t xml:space="preserve"> (base object instance) are scoped for performance</w:t>
      </w:r>
    </w:p>
    <w:p w14:paraId="0BC91A8B" w14:textId="77777777" w:rsidR="00324F0B" w:rsidRDefault="00324F0B" w:rsidP="00324F0B">
      <w:pPr>
        <w:pStyle w:val="Code0"/>
      </w:pPr>
      <w:r>
        <w:t xml:space="preserve">      metric production. Performance metrics are monitored only on those</w:t>
      </w:r>
    </w:p>
    <w:p w14:paraId="3D0BEFC8" w14:textId="77777777" w:rsidR="00324F0B" w:rsidRDefault="00324F0B" w:rsidP="00324F0B">
      <w:pPr>
        <w:pStyle w:val="Code0"/>
      </w:pPr>
      <w:r>
        <w:t xml:space="preserve">      object instances whose object class matches the object class associated</w:t>
      </w:r>
    </w:p>
    <w:p w14:paraId="0DFAA8B8" w14:textId="77777777" w:rsidR="00324F0B" w:rsidRDefault="00324F0B" w:rsidP="00324F0B">
      <w:pPr>
        <w:pStyle w:val="Code0"/>
      </w:pPr>
      <w:r>
        <w:t xml:space="preserve">      to the performance metrics to be monitored.</w:t>
      </w:r>
    </w:p>
    <w:p w14:paraId="6427653F" w14:textId="77777777" w:rsidR="00324F0B" w:rsidRDefault="00324F0B" w:rsidP="00324F0B">
      <w:pPr>
        <w:pStyle w:val="Code0"/>
      </w:pPr>
    </w:p>
    <w:p w14:paraId="566409E3" w14:textId="77777777" w:rsidR="00324F0B" w:rsidRDefault="00324F0B" w:rsidP="00324F0B">
      <w:pPr>
        <w:pStyle w:val="Code0"/>
      </w:pPr>
      <w:r>
        <w:t xml:space="preserve">      The optional attributes </w:t>
      </w:r>
      <w:proofErr w:type="spellStart"/>
      <w:r>
        <w:t>objectInstances</w:t>
      </w:r>
      <w:proofErr w:type="spellEnd"/>
      <w:r>
        <w:t xml:space="preserve"> and </w:t>
      </w:r>
      <w:proofErr w:type="spellStart"/>
      <w:r>
        <w:t>rootObjectInstances</w:t>
      </w:r>
      <w:proofErr w:type="spellEnd"/>
      <w:r>
        <w:t xml:space="preserve"> allow to</w:t>
      </w:r>
    </w:p>
    <w:p w14:paraId="56DC27CC" w14:textId="77777777" w:rsidR="00324F0B" w:rsidRDefault="00324F0B" w:rsidP="00324F0B">
      <w:pPr>
        <w:pStyle w:val="Code0"/>
      </w:pPr>
      <w:r>
        <w:t xml:space="preserve">      restrict the scope. When the attribute </w:t>
      </w:r>
      <w:proofErr w:type="spellStart"/>
      <w:r>
        <w:t>objectInstances</w:t>
      </w:r>
      <w:proofErr w:type="spellEnd"/>
      <w:r>
        <w:t xml:space="preserve"> is present, only</w:t>
      </w:r>
    </w:p>
    <w:p w14:paraId="56EFB13F" w14:textId="77777777" w:rsidR="00324F0B" w:rsidRDefault="00324F0B" w:rsidP="00324F0B">
      <w:pPr>
        <w:pStyle w:val="Code0"/>
      </w:pPr>
      <w:r>
        <w:t xml:space="preserve">      the object instances identified by this attribute are scoped. When the</w:t>
      </w:r>
    </w:p>
    <w:p w14:paraId="446FAC8E" w14:textId="77777777" w:rsidR="00324F0B" w:rsidRDefault="00324F0B" w:rsidP="00324F0B">
      <w:pPr>
        <w:pStyle w:val="Code0"/>
      </w:pPr>
      <w:r>
        <w:t xml:space="preserve">      attribute </w:t>
      </w:r>
      <w:proofErr w:type="spellStart"/>
      <w:r>
        <w:t>rootObjectInstances</w:t>
      </w:r>
      <w:proofErr w:type="spellEnd"/>
      <w:r>
        <w:t xml:space="preserve"> is present, then the subtrees whose root</w:t>
      </w:r>
    </w:p>
    <w:p w14:paraId="0B3BA84B" w14:textId="77777777" w:rsidR="00324F0B" w:rsidRDefault="00324F0B" w:rsidP="00324F0B">
      <w:pPr>
        <w:pStyle w:val="Code0"/>
      </w:pPr>
      <w:r>
        <w:t xml:space="preserve">      objects are identified by this attribute are scoped. Both attributes may</w:t>
      </w:r>
    </w:p>
    <w:p w14:paraId="0AB3FD85" w14:textId="77777777" w:rsidR="00324F0B" w:rsidRDefault="00324F0B" w:rsidP="00324F0B">
      <w:pPr>
        <w:pStyle w:val="Code0"/>
      </w:pPr>
      <w:r>
        <w:t xml:space="preserve">      be present at the same time meaning the total scope is equal to the sum</w:t>
      </w:r>
    </w:p>
    <w:p w14:paraId="36119A9A" w14:textId="77777777" w:rsidR="00324F0B" w:rsidRDefault="00324F0B" w:rsidP="00324F0B">
      <w:pPr>
        <w:pStyle w:val="Code0"/>
      </w:pPr>
      <w:r>
        <w:t xml:space="preserve">      of both scopes. Object instances may be scoped by both the </w:t>
      </w:r>
      <w:proofErr w:type="spellStart"/>
      <w:r>
        <w:t>objectInstances</w:t>
      </w:r>
      <w:proofErr w:type="spellEnd"/>
    </w:p>
    <w:p w14:paraId="5C64E421" w14:textId="77777777" w:rsidR="00324F0B" w:rsidRDefault="00324F0B" w:rsidP="00324F0B">
      <w:pPr>
        <w:pStyle w:val="Code0"/>
      </w:pPr>
      <w:r>
        <w:t xml:space="preserve">      and </w:t>
      </w:r>
      <w:proofErr w:type="spellStart"/>
      <w:r>
        <w:t>rootObjectInstances</w:t>
      </w:r>
      <w:proofErr w:type="spellEnd"/>
      <w:r>
        <w:t xml:space="preserve"> attributes. This shall not be considered as an</w:t>
      </w:r>
    </w:p>
    <w:p w14:paraId="2590AC31" w14:textId="77777777" w:rsidR="00324F0B" w:rsidRDefault="00324F0B" w:rsidP="00324F0B">
      <w:pPr>
        <w:pStyle w:val="Code0"/>
      </w:pPr>
      <w:r>
        <w:t xml:space="preserve">      error by the MnS producer.</w:t>
      </w:r>
    </w:p>
    <w:p w14:paraId="3A2AA459" w14:textId="77777777" w:rsidR="00324F0B" w:rsidRDefault="00324F0B" w:rsidP="00324F0B">
      <w:pPr>
        <w:pStyle w:val="Code0"/>
      </w:pPr>
    </w:p>
    <w:p w14:paraId="10EFCE4A" w14:textId="77777777" w:rsidR="00324F0B" w:rsidRDefault="00324F0B" w:rsidP="00324F0B">
      <w:pPr>
        <w:pStyle w:val="Code0"/>
      </w:pPr>
      <w:r>
        <w:t xml:space="preserve">      Multiple thresholds can be defined for multiple performance metric sets</w:t>
      </w:r>
    </w:p>
    <w:p w14:paraId="5AC9AC32" w14:textId="77777777" w:rsidR="00324F0B" w:rsidRDefault="00324F0B" w:rsidP="00324F0B">
      <w:pPr>
        <w:pStyle w:val="Code0"/>
      </w:pPr>
      <w:r>
        <w:t xml:space="preserve">      in a single monitor using </w:t>
      </w:r>
      <w:proofErr w:type="spellStart"/>
      <w:r>
        <w:t>thresholdInfoList</w:t>
      </w:r>
      <w:proofErr w:type="spellEnd"/>
      <w:r>
        <w:t>. The attribute</w:t>
      </w:r>
    </w:p>
    <w:p w14:paraId="05DFE6AA" w14:textId="77777777" w:rsidR="00324F0B" w:rsidRDefault="00324F0B" w:rsidP="00324F0B">
      <w:pPr>
        <w:pStyle w:val="Code0"/>
      </w:pPr>
      <w:r>
        <w:t xml:space="preserve">      </w:t>
      </w:r>
      <w:proofErr w:type="spellStart"/>
      <w:r>
        <w:t>monitorGranularityPeriod</w:t>
      </w:r>
      <w:proofErr w:type="spellEnd"/>
      <w:r>
        <w:t xml:space="preserve"> defines the granularity period to be applied.</w:t>
      </w:r>
    </w:p>
    <w:p w14:paraId="79A0BBD4" w14:textId="77777777" w:rsidR="00324F0B" w:rsidRDefault="00324F0B" w:rsidP="00324F0B">
      <w:pPr>
        <w:pStyle w:val="Code0"/>
      </w:pPr>
    </w:p>
    <w:p w14:paraId="2652BD70" w14:textId="77777777" w:rsidR="00324F0B" w:rsidRDefault="00324F0B" w:rsidP="00324F0B">
      <w:pPr>
        <w:pStyle w:val="Code0"/>
      </w:pPr>
      <w:r>
        <w:t xml:space="preserve">      Each threshold is identified with a number (key) called </w:t>
      </w:r>
      <w:proofErr w:type="spellStart"/>
      <w:r>
        <w:t>thresholdLevel</w:t>
      </w:r>
      <w:proofErr w:type="spellEnd"/>
      <w:r>
        <w:t>.</w:t>
      </w:r>
    </w:p>
    <w:p w14:paraId="4F3A2A42" w14:textId="77777777" w:rsidR="00324F0B" w:rsidRDefault="00324F0B" w:rsidP="00324F0B">
      <w:pPr>
        <w:pStyle w:val="Code0"/>
      </w:pPr>
      <w:r>
        <w:t xml:space="preserve">      A threshold is defined using the attributes </w:t>
      </w:r>
      <w:proofErr w:type="spellStart"/>
      <w:proofErr w:type="gramStart"/>
      <w:r>
        <w:t>thresholdValue</w:t>
      </w:r>
      <w:proofErr w:type="spellEnd"/>
      <w:r>
        <w:t xml:space="preserve"> ,</w:t>
      </w:r>
      <w:proofErr w:type="gramEnd"/>
    </w:p>
    <w:p w14:paraId="05740524" w14:textId="77777777" w:rsidR="00324F0B" w:rsidRDefault="00324F0B" w:rsidP="00324F0B">
      <w:pPr>
        <w:pStyle w:val="Code0"/>
      </w:pPr>
      <w:r>
        <w:t xml:space="preserve">      </w:t>
      </w:r>
      <w:proofErr w:type="spellStart"/>
      <w:r>
        <w:t>thresholdDirection</w:t>
      </w:r>
      <w:proofErr w:type="spellEnd"/>
      <w:r>
        <w:t xml:space="preserve"> and hysteresis.</w:t>
      </w:r>
    </w:p>
    <w:p w14:paraId="4EF5DD6A" w14:textId="77777777" w:rsidR="00324F0B" w:rsidRDefault="00324F0B" w:rsidP="00324F0B">
      <w:pPr>
        <w:pStyle w:val="Code0"/>
      </w:pPr>
    </w:p>
    <w:p w14:paraId="493C1335" w14:textId="77777777" w:rsidR="00324F0B" w:rsidRDefault="00324F0B" w:rsidP="00324F0B">
      <w:pPr>
        <w:pStyle w:val="Code0"/>
      </w:pPr>
      <w:r>
        <w:t xml:space="preserve">      When hysteresis is absent or carries no information, a threshold is</w:t>
      </w:r>
    </w:p>
    <w:p w14:paraId="20B9C115" w14:textId="77777777" w:rsidR="00324F0B" w:rsidRDefault="00324F0B" w:rsidP="00324F0B">
      <w:pPr>
        <w:pStyle w:val="Code0"/>
      </w:pPr>
      <w:r>
        <w:t xml:space="preserve">      triggered when the </w:t>
      </w:r>
      <w:proofErr w:type="spellStart"/>
      <w:r>
        <w:t>thresholdValue</w:t>
      </w:r>
      <w:proofErr w:type="spellEnd"/>
      <w:r>
        <w:t xml:space="preserve"> is reached or crossed. When hysteresis</w:t>
      </w:r>
    </w:p>
    <w:p w14:paraId="1130FA87" w14:textId="77777777" w:rsidR="00324F0B" w:rsidRDefault="00324F0B" w:rsidP="00324F0B">
      <w:pPr>
        <w:pStyle w:val="Code0"/>
      </w:pPr>
      <w:r>
        <w:t xml:space="preserve">      is present, two threshold values are specified for the threshold as</w:t>
      </w:r>
    </w:p>
    <w:p w14:paraId="1F07D3DA" w14:textId="77777777" w:rsidR="00324F0B" w:rsidRDefault="00324F0B" w:rsidP="00324F0B">
      <w:pPr>
        <w:pStyle w:val="Code0"/>
      </w:pPr>
      <w:r>
        <w:t xml:space="preserve">      follows: A high </w:t>
      </w:r>
      <w:proofErr w:type="spellStart"/>
      <w:r>
        <w:t>treshold</w:t>
      </w:r>
      <w:proofErr w:type="spellEnd"/>
      <w:r>
        <w:t xml:space="preserve"> value equal to the threshold value plus the</w:t>
      </w:r>
    </w:p>
    <w:p w14:paraId="0A571EA0" w14:textId="77777777" w:rsidR="00324F0B" w:rsidRDefault="00324F0B" w:rsidP="00324F0B">
      <w:pPr>
        <w:pStyle w:val="Code0"/>
      </w:pPr>
      <w:r>
        <w:t xml:space="preserve">      hysteresis value, and a low threshold value equal to the threshold value</w:t>
      </w:r>
    </w:p>
    <w:p w14:paraId="4B3E9E17" w14:textId="77777777" w:rsidR="00324F0B" w:rsidRDefault="00324F0B" w:rsidP="00324F0B">
      <w:pPr>
        <w:pStyle w:val="Code0"/>
      </w:pPr>
      <w:r>
        <w:t xml:space="preserve">      minus the hysteresis value. When the monitored performance metric</w:t>
      </w:r>
    </w:p>
    <w:p w14:paraId="3C43BA83" w14:textId="77777777" w:rsidR="00324F0B" w:rsidRDefault="00324F0B" w:rsidP="00324F0B">
      <w:pPr>
        <w:pStyle w:val="Code0"/>
      </w:pPr>
      <w:r>
        <w:t xml:space="preserve">      increases, the threshold is triggered when the high threshold value is</w:t>
      </w:r>
    </w:p>
    <w:p w14:paraId="0D570B7C" w14:textId="77777777" w:rsidR="00324F0B" w:rsidRDefault="00324F0B" w:rsidP="00324F0B">
      <w:pPr>
        <w:pStyle w:val="Code0"/>
      </w:pPr>
      <w:r>
        <w:lastRenderedPageBreak/>
        <w:t xml:space="preserve">      reached or crossed. When the monitored performance metric decreases, the</w:t>
      </w:r>
    </w:p>
    <w:p w14:paraId="5F6049FE" w14:textId="77777777" w:rsidR="00324F0B" w:rsidRDefault="00324F0B" w:rsidP="00324F0B">
      <w:pPr>
        <w:pStyle w:val="Code0"/>
      </w:pPr>
      <w:r>
        <w:t xml:space="preserve">      threshold is triggered when the low threshold value is reached or crossed.</w:t>
      </w:r>
    </w:p>
    <w:p w14:paraId="0C038D16" w14:textId="77777777" w:rsidR="00324F0B" w:rsidRDefault="00324F0B" w:rsidP="00324F0B">
      <w:pPr>
        <w:pStyle w:val="Code0"/>
      </w:pPr>
      <w:r>
        <w:t xml:space="preserve">      The </w:t>
      </w:r>
      <w:proofErr w:type="spellStart"/>
      <w:r>
        <w:t>hsyteresis</w:t>
      </w:r>
      <w:proofErr w:type="spellEnd"/>
      <w:r>
        <w:t xml:space="preserve"> ensures that the performance metric value can oscillate</w:t>
      </w:r>
    </w:p>
    <w:p w14:paraId="7F484979" w14:textId="77777777" w:rsidR="00324F0B" w:rsidRDefault="00324F0B" w:rsidP="00324F0B">
      <w:pPr>
        <w:pStyle w:val="Code0"/>
      </w:pPr>
      <w:r>
        <w:t xml:space="preserve">      around a comparison value without triggering each time the threshold when</w:t>
      </w:r>
    </w:p>
    <w:p w14:paraId="1337A7E9" w14:textId="77777777" w:rsidR="00324F0B" w:rsidRDefault="00324F0B" w:rsidP="00324F0B">
      <w:pPr>
        <w:pStyle w:val="Code0"/>
      </w:pPr>
      <w:r>
        <w:t xml:space="preserve">      the threshold value is crossed.</w:t>
      </w:r>
    </w:p>
    <w:p w14:paraId="59316059" w14:textId="77777777" w:rsidR="00324F0B" w:rsidRDefault="00324F0B" w:rsidP="00324F0B">
      <w:pPr>
        <w:pStyle w:val="Code0"/>
      </w:pPr>
    </w:p>
    <w:p w14:paraId="564A13D7" w14:textId="77777777" w:rsidR="00324F0B" w:rsidRDefault="00324F0B" w:rsidP="00324F0B">
      <w:pPr>
        <w:pStyle w:val="Code0"/>
      </w:pPr>
      <w:r>
        <w:t xml:space="preserve">      Using the </w:t>
      </w:r>
      <w:proofErr w:type="spellStart"/>
      <w:r>
        <w:t>thresholdDirection</w:t>
      </w:r>
      <w:proofErr w:type="spellEnd"/>
      <w:r>
        <w:t xml:space="preserve"> attribute a threshold can be configured in</w:t>
      </w:r>
    </w:p>
    <w:p w14:paraId="72E81351" w14:textId="77777777" w:rsidR="00324F0B" w:rsidRDefault="00324F0B" w:rsidP="00324F0B">
      <w:pPr>
        <w:pStyle w:val="Code0"/>
      </w:pPr>
      <w:r>
        <w:t xml:space="preserve">      such a manner that it is triggered only when the monitored performance</w:t>
      </w:r>
    </w:p>
    <w:p w14:paraId="4C3A0010" w14:textId="77777777" w:rsidR="00324F0B" w:rsidRDefault="00324F0B" w:rsidP="00324F0B">
      <w:pPr>
        <w:pStyle w:val="Code0"/>
      </w:pPr>
      <w:r>
        <w:t xml:space="preserve">      metric is going up or down upon reaching or crossing the threshold.</w:t>
      </w:r>
    </w:p>
    <w:p w14:paraId="6821468B" w14:textId="77777777" w:rsidR="00324F0B" w:rsidRDefault="00324F0B" w:rsidP="00324F0B">
      <w:pPr>
        <w:pStyle w:val="Code0"/>
      </w:pPr>
    </w:p>
    <w:p w14:paraId="5F9C2F71" w14:textId="77777777" w:rsidR="00324F0B" w:rsidRDefault="00324F0B" w:rsidP="00324F0B">
      <w:pPr>
        <w:pStyle w:val="Code0"/>
      </w:pPr>
      <w:r>
        <w:t xml:space="preserve">      A </w:t>
      </w:r>
      <w:proofErr w:type="spellStart"/>
      <w:r>
        <w:t>ThresholdMonitor</w:t>
      </w:r>
      <w:proofErr w:type="spellEnd"/>
      <w:r>
        <w:t xml:space="preserve"> creation request shall be </w:t>
      </w:r>
      <w:proofErr w:type="gramStart"/>
      <w:r>
        <w:t>rejected, if</w:t>
      </w:r>
      <w:proofErr w:type="gramEnd"/>
      <w:r>
        <w:t xml:space="preserve"> the performance</w:t>
      </w:r>
    </w:p>
    <w:p w14:paraId="05D4DFF1" w14:textId="77777777" w:rsidR="00324F0B" w:rsidRDefault="00324F0B" w:rsidP="00324F0B">
      <w:pPr>
        <w:pStyle w:val="Code0"/>
      </w:pPr>
      <w:r>
        <w:t xml:space="preserve">      metrics requested to be monitored, the requested granularity period, or</w:t>
      </w:r>
    </w:p>
    <w:p w14:paraId="529FC484" w14:textId="77777777" w:rsidR="00324F0B" w:rsidRDefault="00324F0B" w:rsidP="00324F0B">
      <w:pPr>
        <w:pStyle w:val="Code0"/>
      </w:pPr>
      <w:r>
        <w:t xml:space="preserve">      the requested combination thereof is not supported by the MnS producer.</w:t>
      </w:r>
    </w:p>
    <w:p w14:paraId="5642DCFC" w14:textId="77777777" w:rsidR="00324F0B" w:rsidRDefault="00324F0B" w:rsidP="00324F0B">
      <w:pPr>
        <w:pStyle w:val="Code0"/>
      </w:pPr>
      <w:r>
        <w:t xml:space="preserve">      A creation request may </w:t>
      </w:r>
      <w:proofErr w:type="gramStart"/>
      <w:r>
        <w:t>fail, when</w:t>
      </w:r>
      <w:proofErr w:type="gramEnd"/>
      <w:r>
        <w:t xml:space="preserve"> the performance metrics requested to be</w:t>
      </w:r>
    </w:p>
    <w:p w14:paraId="5E249200" w14:textId="77777777" w:rsidR="00324F0B" w:rsidRDefault="00324F0B" w:rsidP="00324F0B">
      <w:pPr>
        <w:pStyle w:val="Code0"/>
      </w:pPr>
      <w:r>
        <w:t xml:space="preserve">      monitored are not produced by a </w:t>
      </w:r>
      <w:proofErr w:type="spellStart"/>
      <w:r>
        <w:t>PerfMetricJob</w:t>
      </w:r>
      <w:proofErr w:type="spellEnd"/>
      <w:r>
        <w:t>.</w:t>
      </w:r>
    </w:p>
    <w:p w14:paraId="3C01FDC4" w14:textId="77777777" w:rsidR="00324F0B" w:rsidRDefault="00324F0B" w:rsidP="00324F0B">
      <w:pPr>
        <w:pStyle w:val="Code0"/>
      </w:pPr>
    </w:p>
    <w:p w14:paraId="33711408" w14:textId="77777777" w:rsidR="00324F0B" w:rsidRDefault="00324F0B" w:rsidP="00324F0B">
      <w:pPr>
        <w:pStyle w:val="Code0"/>
      </w:pPr>
      <w:r>
        <w:t xml:space="preserve">      Creation and deletion of </w:t>
      </w:r>
      <w:proofErr w:type="spellStart"/>
      <w:r>
        <w:t>ThresholdMonitor</w:t>
      </w:r>
      <w:proofErr w:type="spellEnd"/>
      <w:r>
        <w:t xml:space="preserve"> instances by MnS consumers is</w:t>
      </w:r>
    </w:p>
    <w:p w14:paraId="141A49DB" w14:textId="77777777" w:rsidR="00324F0B" w:rsidRDefault="00324F0B" w:rsidP="00324F0B">
      <w:pPr>
        <w:pStyle w:val="Code0"/>
      </w:pPr>
      <w:r>
        <w:t xml:space="preserve">      optional; when not supported, </w:t>
      </w:r>
      <w:proofErr w:type="spellStart"/>
      <w:r>
        <w:t>ThresholdMonitor</w:t>
      </w:r>
      <w:proofErr w:type="spellEnd"/>
      <w:r>
        <w:t xml:space="preserve"> instances may be created</w:t>
      </w:r>
    </w:p>
    <w:p w14:paraId="4F900CF5" w14:textId="77777777" w:rsidR="00324F0B" w:rsidRDefault="00324F0B" w:rsidP="00324F0B">
      <w:pPr>
        <w:pStyle w:val="Code0"/>
      </w:pPr>
      <w:r>
        <w:t xml:space="preserve">      and deleted by the system or be pre-installed.</w:t>
      </w:r>
      <w:proofErr w:type="gramStart"/>
      <w:r>
        <w:t>";</w:t>
      </w:r>
      <w:proofErr w:type="gramEnd"/>
    </w:p>
    <w:p w14:paraId="644DE7E5" w14:textId="77777777" w:rsidR="00324F0B" w:rsidRDefault="00324F0B" w:rsidP="00324F0B">
      <w:pPr>
        <w:pStyle w:val="Code0"/>
      </w:pPr>
    </w:p>
    <w:p w14:paraId="1BC634AE" w14:textId="77777777" w:rsidR="00324F0B" w:rsidRDefault="00324F0B" w:rsidP="00324F0B">
      <w:pPr>
        <w:pStyle w:val="Code0"/>
      </w:pPr>
    </w:p>
    <w:p w14:paraId="1DDFADB0" w14:textId="77777777" w:rsidR="00324F0B" w:rsidRDefault="00324F0B" w:rsidP="00324F0B">
      <w:pPr>
        <w:pStyle w:val="Code0"/>
      </w:pPr>
      <w:r>
        <w:t xml:space="preserve">      uses top3</w:t>
      </w:r>
      <w:proofErr w:type="gramStart"/>
      <w:r>
        <w:t>gpp:Top</w:t>
      </w:r>
      <w:proofErr w:type="gramEnd"/>
      <w:r>
        <w:t>_Grp ;</w:t>
      </w:r>
    </w:p>
    <w:p w14:paraId="2916EE70" w14:textId="77777777" w:rsidR="00324F0B" w:rsidRDefault="00324F0B" w:rsidP="00324F0B">
      <w:pPr>
        <w:pStyle w:val="Code0"/>
      </w:pPr>
      <w:r>
        <w:t xml:space="preserve">      container attributes {</w:t>
      </w:r>
    </w:p>
    <w:p w14:paraId="6FC60CAF" w14:textId="77777777" w:rsidR="00324F0B" w:rsidRDefault="00324F0B" w:rsidP="00324F0B">
      <w:pPr>
        <w:pStyle w:val="Code0"/>
      </w:pPr>
      <w:r>
        <w:t xml:space="preserve">        uses </w:t>
      </w:r>
      <w:proofErr w:type="spellStart"/>
      <w:proofErr w:type="gramStart"/>
      <w:r>
        <w:t>ThresholdMonitorGrp</w:t>
      </w:r>
      <w:proofErr w:type="spellEnd"/>
      <w:r>
        <w:t xml:space="preserve"> ;</w:t>
      </w:r>
      <w:proofErr w:type="gramEnd"/>
    </w:p>
    <w:p w14:paraId="1BE19927" w14:textId="77777777" w:rsidR="00324F0B" w:rsidRDefault="00324F0B" w:rsidP="00324F0B">
      <w:pPr>
        <w:pStyle w:val="Code0"/>
      </w:pPr>
      <w:r>
        <w:t xml:space="preserve">      }</w:t>
      </w:r>
    </w:p>
    <w:p w14:paraId="38BD1F25" w14:textId="77777777" w:rsidR="00324F0B" w:rsidRDefault="00324F0B" w:rsidP="00324F0B">
      <w:pPr>
        <w:pStyle w:val="Code0"/>
      </w:pPr>
      <w:r>
        <w:t xml:space="preserve">    }</w:t>
      </w:r>
    </w:p>
    <w:p w14:paraId="4A60AE33" w14:textId="77777777" w:rsidR="00324F0B" w:rsidRDefault="00324F0B" w:rsidP="00324F0B">
      <w:pPr>
        <w:pStyle w:val="Code0"/>
      </w:pPr>
      <w:r>
        <w:t xml:space="preserve">  }</w:t>
      </w:r>
    </w:p>
    <w:p w14:paraId="7A07B99C" w14:textId="77777777" w:rsidR="00324F0B" w:rsidRDefault="00324F0B" w:rsidP="00324F0B">
      <w:pPr>
        <w:pStyle w:val="Code0"/>
      </w:pPr>
      <w:r>
        <w:t>}</w:t>
      </w:r>
    </w:p>
    <w:p w14:paraId="47FACB8E" w14:textId="77777777" w:rsidR="006D6D06" w:rsidRDefault="006D6D06" w:rsidP="006D6D06">
      <w:pPr>
        <w:pStyle w:val="PL"/>
      </w:pPr>
      <w:r w:rsidRPr="00485AD5">
        <w:t>&lt;CODE ENDS&gt;</w:t>
      </w:r>
    </w:p>
    <w:p w14:paraId="59B214D8" w14:textId="62A0F60C" w:rsidR="00D53691" w:rsidRDefault="00D53691" w:rsidP="00D53691">
      <w:pPr>
        <w:pStyle w:val="PL"/>
      </w:pPr>
    </w:p>
    <w:p w14:paraId="7536FF6C" w14:textId="77777777" w:rsidR="00D53691" w:rsidRDefault="00D53691" w:rsidP="00D53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 change</w:t>
      </w:r>
    </w:p>
    <w:p w14:paraId="6D64B144" w14:textId="77777777" w:rsidR="003638BF" w:rsidRDefault="003638BF" w:rsidP="003638BF">
      <w:pPr>
        <w:pStyle w:val="Heading2"/>
        <w:rPr>
          <w:lang w:eastAsia="zh-CN"/>
        </w:rPr>
      </w:pPr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</w:t>
      </w:r>
      <w:proofErr w:type="gramStart"/>
      <w:r>
        <w:t>types</w:t>
      </w:r>
      <w:r w:rsidRPr="00AE0B3E">
        <w:t>.yang</w:t>
      </w:r>
      <w:bookmarkEnd w:id="2"/>
      <w:bookmarkEnd w:id="3"/>
      <w:bookmarkEnd w:id="4"/>
      <w:bookmarkEnd w:id="5"/>
      <w:bookmarkEnd w:id="6"/>
      <w:bookmarkEnd w:id="7"/>
      <w:proofErr w:type="gramEnd"/>
    </w:p>
    <w:p w14:paraId="4AF16A46" w14:textId="77777777" w:rsidR="003638BF" w:rsidRPr="00595800" w:rsidRDefault="003638BF" w:rsidP="003638BF">
      <w:pPr>
        <w:pStyle w:val="PL"/>
      </w:pPr>
      <w:r w:rsidRPr="00595800">
        <w:t>&lt;CODE BEGINS&gt;</w:t>
      </w:r>
    </w:p>
    <w:p w14:paraId="3FEE7433" w14:textId="77777777" w:rsidR="00EB0A3D" w:rsidRDefault="00EB0A3D" w:rsidP="00EB0A3D">
      <w:pPr>
        <w:pStyle w:val="Code0"/>
      </w:pPr>
      <w:r>
        <w:t>module _3gpp-common-yang-types {</w:t>
      </w:r>
    </w:p>
    <w:p w14:paraId="39EC8D16" w14:textId="77777777" w:rsidR="00EB0A3D" w:rsidRDefault="00EB0A3D" w:rsidP="00EB0A3D">
      <w:pPr>
        <w:pStyle w:val="Code0"/>
      </w:pPr>
      <w:r>
        <w:t xml:space="preserve">  yang-version </w:t>
      </w:r>
      <w:proofErr w:type="gramStart"/>
      <w:r>
        <w:t>1.1;</w:t>
      </w:r>
      <w:proofErr w:type="gramEnd"/>
    </w:p>
    <w:p w14:paraId="42ED668D" w14:textId="77777777" w:rsidR="00EB0A3D" w:rsidRDefault="00EB0A3D" w:rsidP="00EB0A3D">
      <w:pPr>
        <w:pStyle w:val="Code0"/>
      </w:pPr>
      <w:r>
        <w:t xml:space="preserve">  namespace "urn:3gpp:sa</w:t>
      </w:r>
      <w:proofErr w:type="gramStart"/>
      <w:r>
        <w:t>5:_</w:t>
      </w:r>
      <w:proofErr w:type="gramEnd"/>
      <w:r>
        <w:t>3gpp-common-yang-types";</w:t>
      </w:r>
    </w:p>
    <w:p w14:paraId="2883F5BB" w14:textId="77777777" w:rsidR="00EB0A3D" w:rsidRDefault="00EB0A3D" w:rsidP="00EB0A3D">
      <w:pPr>
        <w:pStyle w:val="Code0"/>
      </w:pPr>
      <w:r>
        <w:t xml:space="preserve">  prefix "types3gpp</w:t>
      </w:r>
      <w:proofErr w:type="gramStart"/>
      <w:r>
        <w:t>";</w:t>
      </w:r>
      <w:proofErr w:type="gramEnd"/>
    </w:p>
    <w:p w14:paraId="6976DDD9" w14:textId="77777777" w:rsidR="00EB0A3D" w:rsidRDefault="00EB0A3D" w:rsidP="00EB0A3D">
      <w:pPr>
        <w:pStyle w:val="Code0"/>
      </w:pPr>
      <w:r>
        <w:t xml:space="preserve">  </w:t>
      </w:r>
    </w:p>
    <w:p w14:paraId="1029C2A6" w14:textId="77777777" w:rsidR="00EB0A3D" w:rsidRDefault="00EB0A3D" w:rsidP="00EB0A3D">
      <w:pPr>
        <w:pStyle w:val="Code0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2D1D149A" w14:textId="77777777" w:rsidR="00EB0A3D" w:rsidRDefault="00EB0A3D" w:rsidP="00EB0A3D">
      <w:pPr>
        <w:pStyle w:val="Code0"/>
      </w:pPr>
      <w:r>
        <w:t xml:space="preserve">  import </w:t>
      </w:r>
      <w:proofErr w:type="spellStart"/>
      <w:r>
        <w:t>ietf</w:t>
      </w:r>
      <w:proofErr w:type="spellEnd"/>
      <w:r>
        <w:t xml:space="preserve">-yang-types </w:t>
      </w:r>
      <w:proofErr w:type="gramStart"/>
      <w:r>
        <w:t>{ prefix</w:t>
      </w:r>
      <w:proofErr w:type="gramEnd"/>
      <w:r>
        <w:t xml:space="preserve"> yang; }</w:t>
      </w:r>
    </w:p>
    <w:p w14:paraId="4FAC178F" w14:textId="77777777" w:rsidR="00EB0A3D" w:rsidRDefault="00EB0A3D" w:rsidP="00EB0A3D">
      <w:pPr>
        <w:pStyle w:val="Code0"/>
      </w:pPr>
    </w:p>
    <w:p w14:paraId="1810AAF5" w14:textId="77777777" w:rsidR="00EB0A3D" w:rsidRDefault="00EB0A3D" w:rsidP="00EB0A3D">
      <w:pPr>
        <w:pStyle w:val="Code0"/>
      </w:pPr>
      <w:r>
        <w:t xml:space="preserve">  organization "3GPP SA5</w:t>
      </w:r>
      <w:proofErr w:type="gramStart"/>
      <w:r>
        <w:t>";</w:t>
      </w:r>
      <w:proofErr w:type="gramEnd"/>
    </w:p>
    <w:p w14:paraId="527B42F5" w14:textId="77777777" w:rsidR="00EB0A3D" w:rsidRDefault="00EB0A3D" w:rsidP="00EB0A3D">
      <w:pPr>
        <w:pStyle w:val="Code0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5DC4958E" w14:textId="77777777" w:rsidR="00EB0A3D" w:rsidRDefault="00EB0A3D" w:rsidP="00EB0A3D">
      <w:pPr>
        <w:pStyle w:val="Code0"/>
      </w:pPr>
      <w:r>
        <w:t xml:space="preserve">  description "The model defines a YANG mapping of the top level </w:t>
      </w:r>
    </w:p>
    <w:p w14:paraId="59AA5FA5" w14:textId="77777777" w:rsidR="00EB0A3D" w:rsidRDefault="00EB0A3D" w:rsidP="00EB0A3D">
      <w:pPr>
        <w:pStyle w:val="Code0"/>
      </w:pPr>
      <w:r>
        <w:t xml:space="preserve">    information classes used for management of 5G networks and </w:t>
      </w:r>
    </w:p>
    <w:p w14:paraId="78242ED4" w14:textId="77777777" w:rsidR="00EB0A3D" w:rsidRDefault="00EB0A3D" w:rsidP="00EB0A3D">
      <w:pPr>
        <w:pStyle w:val="Code0"/>
      </w:pPr>
      <w:r>
        <w:t xml:space="preserve">    network slicing.</w:t>
      </w:r>
      <w:proofErr w:type="gramStart"/>
      <w:r>
        <w:t>";</w:t>
      </w:r>
      <w:proofErr w:type="gramEnd"/>
    </w:p>
    <w:p w14:paraId="1F257ED1" w14:textId="77777777" w:rsidR="00EB0A3D" w:rsidRDefault="00EB0A3D" w:rsidP="00EB0A3D">
      <w:pPr>
        <w:pStyle w:val="Code0"/>
      </w:pPr>
      <w:r>
        <w:t xml:space="preserve">  reference "3GPP TS 28.623</w:t>
      </w:r>
      <w:proofErr w:type="gramStart"/>
      <w:r>
        <w:t>";</w:t>
      </w:r>
      <w:proofErr w:type="gramEnd"/>
    </w:p>
    <w:p w14:paraId="7C7EDEE1" w14:textId="77777777" w:rsidR="00EB0A3D" w:rsidRDefault="00EB0A3D" w:rsidP="00EB0A3D">
      <w:pPr>
        <w:pStyle w:val="Code0"/>
      </w:pPr>
    </w:p>
    <w:p w14:paraId="2A395E77" w14:textId="77777777" w:rsidR="00EB0A3D" w:rsidRDefault="00EB0A3D" w:rsidP="00EB0A3D">
      <w:pPr>
        <w:pStyle w:val="Code0"/>
        <w:rPr>
          <w:ins w:id="118" w:author="Unknown"/>
        </w:rPr>
      </w:pPr>
      <w:ins w:id="119" w:author="Unknown">
        <w:r>
          <w:t xml:space="preserve">  revision 2022-11-04 </w:t>
        </w:r>
        <w:proofErr w:type="gramStart"/>
        <w:r>
          <w:t>{ reference</w:t>
        </w:r>
        <w:proofErr w:type="gramEnd"/>
        <w:r>
          <w:t xml:space="preserve"> "CR-0194"; }</w:t>
        </w:r>
      </w:ins>
    </w:p>
    <w:p w14:paraId="75E9D777" w14:textId="77777777" w:rsidR="00EB0A3D" w:rsidRDefault="00EB0A3D" w:rsidP="00EB0A3D">
      <w:pPr>
        <w:pStyle w:val="Code0"/>
        <w:rPr>
          <w:ins w:id="120" w:author="Unknown"/>
        </w:rPr>
      </w:pPr>
      <w:ins w:id="121" w:author="Unknown">
        <w:r>
          <w:t xml:space="preserve">  revision 2022-07-26 </w:t>
        </w:r>
        <w:proofErr w:type="gramStart"/>
        <w:r>
          <w:t>{ reference</w:t>
        </w:r>
        <w:proofErr w:type="gramEnd"/>
        <w:r>
          <w:t xml:space="preserve"> "CR-0180"; }</w:t>
        </w:r>
      </w:ins>
    </w:p>
    <w:p w14:paraId="26FBE113" w14:textId="77777777" w:rsidR="00EB0A3D" w:rsidRDefault="00EB0A3D" w:rsidP="00EB0A3D">
      <w:pPr>
        <w:pStyle w:val="Code0"/>
        <w:rPr>
          <w:del w:id="122" w:author="Unknown"/>
        </w:rPr>
      </w:pPr>
      <w:del w:id="123" w:author="Unknown">
        <w:r>
          <w:delText xml:space="preserve">  revision 2022-07-26 { reference CR-0180 ; }</w:delText>
        </w:r>
      </w:del>
    </w:p>
    <w:p w14:paraId="27F65EA9" w14:textId="77777777" w:rsidR="00EB0A3D" w:rsidRDefault="00EB0A3D" w:rsidP="00EB0A3D">
      <w:pPr>
        <w:pStyle w:val="Code0"/>
      </w:pPr>
      <w:r>
        <w:t xml:space="preserve">  revision 2022-02-09 </w:t>
      </w:r>
      <w:proofErr w:type="gramStart"/>
      <w:r>
        <w:t>{ reference</w:t>
      </w:r>
      <w:proofErr w:type="gramEnd"/>
      <w:r>
        <w:t xml:space="preserve"> "CR-0144"; }</w:t>
      </w:r>
    </w:p>
    <w:p w14:paraId="319A3B2F" w14:textId="77777777" w:rsidR="00EB0A3D" w:rsidRDefault="00EB0A3D" w:rsidP="00EB0A3D">
      <w:pPr>
        <w:pStyle w:val="Code0"/>
      </w:pPr>
      <w:r>
        <w:t xml:space="preserve">  revision 2021-11-01 </w:t>
      </w:r>
      <w:proofErr w:type="gramStart"/>
      <w:r>
        <w:t>{ reference</w:t>
      </w:r>
      <w:proofErr w:type="gramEnd"/>
      <w:r>
        <w:t xml:space="preserve"> "CR-0141"; }</w:t>
      </w:r>
    </w:p>
    <w:p w14:paraId="04DD3FFC" w14:textId="77777777" w:rsidR="00EB0A3D" w:rsidRDefault="00EB0A3D" w:rsidP="00EB0A3D">
      <w:pPr>
        <w:pStyle w:val="Code0"/>
      </w:pPr>
      <w:r>
        <w:t xml:space="preserve">  </w:t>
      </w:r>
    </w:p>
    <w:p w14:paraId="36EC6C15" w14:textId="77777777" w:rsidR="00EB0A3D" w:rsidRDefault="00EB0A3D" w:rsidP="00EB0A3D">
      <w:pPr>
        <w:pStyle w:val="Code0"/>
      </w:pPr>
      <w:r>
        <w:t xml:space="preserve">  revision 2021-09-30 {</w:t>
      </w:r>
    </w:p>
    <w:p w14:paraId="26FB2AB0" w14:textId="77777777" w:rsidR="00EB0A3D" w:rsidRDefault="00EB0A3D" w:rsidP="00EB0A3D">
      <w:pPr>
        <w:pStyle w:val="Code0"/>
      </w:pPr>
      <w:r>
        <w:t xml:space="preserve">    description "Added Longitude, Latitude, </w:t>
      </w:r>
      <w:proofErr w:type="spellStart"/>
      <w:r>
        <w:t>TenthOfDegrees</w:t>
      </w:r>
      <w:proofErr w:type="spellEnd"/>
      <w:r>
        <w:t xml:space="preserve">, </w:t>
      </w:r>
      <w:proofErr w:type="spellStart"/>
      <w:r>
        <w:t>OnOff</w:t>
      </w:r>
      <w:proofErr w:type="spellEnd"/>
      <w:r>
        <w:t>.</w:t>
      </w:r>
      <w:proofErr w:type="gramStart"/>
      <w:r>
        <w:t>";</w:t>
      </w:r>
      <w:proofErr w:type="gramEnd"/>
    </w:p>
    <w:p w14:paraId="0CA1593D" w14:textId="77777777" w:rsidR="00EB0A3D" w:rsidRDefault="00EB0A3D" w:rsidP="00EB0A3D">
      <w:pPr>
        <w:pStyle w:val="Code0"/>
      </w:pPr>
      <w:r>
        <w:t xml:space="preserve">    reference "CR-0138</w:t>
      </w:r>
      <w:proofErr w:type="gramStart"/>
      <w:r>
        <w:t>";</w:t>
      </w:r>
      <w:proofErr w:type="gramEnd"/>
    </w:p>
    <w:p w14:paraId="24E92E96" w14:textId="77777777" w:rsidR="00EB0A3D" w:rsidRDefault="00EB0A3D" w:rsidP="00EB0A3D">
      <w:pPr>
        <w:pStyle w:val="Code0"/>
      </w:pPr>
      <w:r>
        <w:t xml:space="preserve">  }</w:t>
      </w:r>
    </w:p>
    <w:p w14:paraId="20ACF787" w14:textId="77777777" w:rsidR="00EB0A3D" w:rsidRDefault="00EB0A3D" w:rsidP="00EB0A3D">
      <w:pPr>
        <w:pStyle w:val="Code0"/>
      </w:pPr>
    </w:p>
    <w:p w14:paraId="26A0B103" w14:textId="77777777" w:rsidR="00EB0A3D" w:rsidRDefault="00EB0A3D" w:rsidP="00EB0A3D">
      <w:pPr>
        <w:pStyle w:val="Code0"/>
      </w:pPr>
      <w:r>
        <w:t xml:space="preserve">  revision 2020-11-06 {</w:t>
      </w:r>
    </w:p>
    <w:p w14:paraId="7DB3980D" w14:textId="77777777" w:rsidR="00EB0A3D" w:rsidRDefault="00EB0A3D" w:rsidP="00EB0A3D">
      <w:pPr>
        <w:pStyle w:val="Code0"/>
      </w:pPr>
      <w:r>
        <w:t xml:space="preserve">    description "Removed incorrect S-NSSAI definitions.</w:t>
      </w:r>
      <w:proofErr w:type="gramStart"/>
      <w:r>
        <w:t>";</w:t>
      </w:r>
      <w:proofErr w:type="gramEnd"/>
    </w:p>
    <w:p w14:paraId="6DDD345D" w14:textId="77777777" w:rsidR="00EB0A3D" w:rsidRDefault="00EB0A3D" w:rsidP="00EB0A3D">
      <w:pPr>
        <w:pStyle w:val="Code0"/>
      </w:pPr>
      <w:r>
        <w:t xml:space="preserve">    reference "CR-0118</w:t>
      </w:r>
      <w:proofErr w:type="gramStart"/>
      <w:r>
        <w:t>";</w:t>
      </w:r>
      <w:proofErr w:type="gramEnd"/>
    </w:p>
    <w:p w14:paraId="5A2EC78C" w14:textId="77777777" w:rsidR="00EB0A3D" w:rsidRDefault="00EB0A3D" w:rsidP="00EB0A3D">
      <w:pPr>
        <w:pStyle w:val="Code0"/>
      </w:pPr>
      <w:r>
        <w:t xml:space="preserve">  }</w:t>
      </w:r>
    </w:p>
    <w:p w14:paraId="4FAA3820" w14:textId="77777777" w:rsidR="00EB0A3D" w:rsidRDefault="00EB0A3D" w:rsidP="00EB0A3D">
      <w:pPr>
        <w:pStyle w:val="Code0"/>
      </w:pPr>
    </w:p>
    <w:p w14:paraId="5037FD8A" w14:textId="77777777" w:rsidR="00EB0A3D" w:rsidRDefault="00EB0A3D" w:rsidP="00EB0A3D">
      <w:pPr>
        <w:pStyle w:val="Code0"/>
      </w:pPr>
      <w:r>
        <w:t xml:space="preserve">  revision 2020-03-10 {</w:t>
      </w:r>
    </w:p>
    <w:p w14:paraId="0F066FC7" w14:textId="77777777" w:rsidR="00EB0A3D" w:rsidRDefault="00EB0A3D" w:rsidP="00EB0A3D">
      <w:pPr>
        <w:pStyle w:val="Code0"/>
      </w:pPr>
      <w:r>
        <w:t xml:space="preserve">    description "Removed faulty when statements.</w:t>
      </w:r>
      <w:proofErr w:type="gramStart"/>
      <w:r>
        <w:t>";</w:t>
      </w:r>
      <w:proofErr w:type="gramEnd"/>
    </w:p>
    <w:p w14:paraId="04FAD434" w14:textId="77777777" w:rsidR="00EB0A3D" w:rsidRDefault="00EB0A3D" w:rsidP="00EB0A3D">
      <w:pPr>
        <w:pStyle w:val="Code0"/>
      </w:pPr>
      <w:r>
        <w:t xml:space="preserve">    reference "SP-200229</w:t>
      </w:r>
      <w:proofErr w:type="gramStart"/>
      <w:r>
        <w:t>";</w:t>
      </w:r>
      <w:proofErr w:type="gramEnd"/>
    </w:p>
    <w:p w14:paraId="25AB7721" w14:textId="77777777" w:rsidR="00EB0A3D" w:rsidRDefault="00EB0A3D" w:rsidP="00EB0A3D">
      <w:pPr>
        <w:pStyle w:val="Code0"/>
      </w:pPr>
      <w:r>
        <w:t xml:space="preserve">  }</w:t>
      </w:r>
    </w:p>
    <w:p w14:paraId="3E05F538" w14:textId="77777777" w:rsidR="00EB0A3D" w:rsidRDefault="00EB0A3D" w:rsidP="00EB0A3D">
      <w:pPr>
        <w:pStyle w:val="Code0"/>
      </w:pPr>
      <w:r>
        <w:t xml:space="preserve"> </w:t>
      </w:r>
    </w:p>
    <w:p w14:paraId="059D4315" w14:textId="77777777" w:rsidR="00EB0A3D" w:rsidRDefault="00EB0A3D" w:rsidP="00EB0A3D">
      <w:pPr>
        <w:pStyle w:val="Code0"/>
      </w:pPr>
      <w:r>
        <w:t xml:space="preserve">  revision 2019-10-25 {</w:t>
      </w:r>
    </w:p>
    <w:p w14:paraId="7D233905" w14:textId="77777777" w:rsidR="00EB0A3D" w:rsidRDefault="00EB0A3D" w:rsidP="00EB0A3D">
      <w:pPr>
        <w:pStyle w:val="Code0"/>
      </w:pPr>
      <w:r>
        <w:t xml:space="preserve">    description "Added </w:t>
      </w:r>
      <w:proofErr w:type="spellStart"/>
      <w:r>
        <w:t>ManagedNFProfile</w:t>
      </w:r>
      <w:proofErr w:type="spellEnd"/>
      <w:r>
        <w:t>.</w:t>
      </w:r>
      <w:proofErr w:type="gramStart"/>
      <w:r>
        <w:t>";</w:t>
      </w:r>
      <w:proofErr w:type="gramEnd"/>
    </w:p>
    <w:p w14:paraId="4B4F5E17" w14:textId="77777777" w:rsidR="00EB0A3D" w:rsidRDefault="00EB0A3D" w:rsidP="00EB0A3D">
      <w:pPr>
        <w:pStyle w:val="Code0"/>
      </w:pPr>
      <w:r>
        <w:t xml:space="preserve">    reference "S5-194457</w:t>
      </w:r>
      <w:proofErr w:type="gramStart"/>
      <w:r>
        <w:t>";</w:t>
      </w:r>
      <w:proofErr w:type="gramEnd"/>
    </w:p>
    <w:p w14:paraId="3ED97A23" w14:textId="77777777" w:rsidR="00EB0A3D" w:rsidRDefault="00EB0A3D" w:rsidP="00EB0A3D">
      <w:pPr>
        <w:pStyle w:val="Code0"/>
      </w:pPr>
      <w:r>
        <w:t xml:space="preserve">  }</w:t>
      </w:r>
    </w:p>
    <w:p w14:paraId="382F6C21" w14:textId="77777777" w:rsidR="00EB0A3D" w:rsidRDefault="00EB0A3D" w:rsidP="00EB0A3D">
      <w:pPr>
        <w:pStyle w:val="Code0"/>
      </w:pPr>
    </w:p>
    <w:p w14:paraId="0E53F88C" w14:textId="77777777" w:rsidR="00EB0A3D" w:rsidRDefault="00EB0A3D" w:rsidP="00EB0A3D">
      <w:pPr>
        <w:pStyle w:val="Code0"/>
      </w:pPr>
      <w:r>
        <w:t xml:space="preserve">  revision 2019-10-16 {</w:t>
      </w:r>
    </w:p>
    <w:p w14:paraId="4672BC12" w14:textId="77777777" w:rsidR="00EB0A3D" w:rsidRDefault="00EB0A3D" w:rsidP="00EB0A3D">
      <w:pPr>
        <w:pStyle w:val="Code0"/>
      </w:pPr>
      <w:r>
        <w:lastRenderedPageBreak/>
        <w:t xml:space="preserve">    description "Added SAP and </w:t>
      </w:r>
      <w:proofErr w:type="spellStart"/>
      <w:r>
        <w:t>usageState</w:t>
      </w:r>
      <w:proofErr w:type="spellEnd"/>
      <w:r>
        <w:t>.</w:t>
      </w:r>
      <w:proofErr w:type="gramStart"/>
      <w:r>
        <w:t>";</w:t>
      </w:r>
      <w:proofErr w:type="gramEnd"/>
    </w:p>
    <w:p w14:paraId="3AA5D4A2" w14:textId="77777777" w:rsidR="00EB0A3D" w:rsidRDefault="00EB0A3D" w:rsidP="00EB0A3D">
      <w:pPr>
        <w:pStyle w:val="Code0"/>
      </w:pPr>
      <w:r>
        <w:t xml:space="preserve">    reference "S5-193518</w:t>
      </w:r>
      <w:proofErr w:type="gramStart"/>
      <w:r>
        <w:t>";</w:t>
      </w:r>
      <w:proofErr w:type="gramEnd"/>
    </w:p>
    <w:p w14:paraId="06DB1961" w14:textId="77777777" w:rsidR="00EB0A3D" w:rsidRDefault="00EB0A3D" w:rsidP="00EB0A3D">
      <w:pPr>
        <w:pStyle w:val="Code0"/>
      </w:pPr>
      <w:r>
        <w:t xml:space="preserve">  }</w:t>
      </w:r>
    </w:p>
    <w:p w14:paraId="1E695F81" w14:textId="77777777" w:rsidR="00EB0A3D" w:rsidRDefault="00EB0A3D" w:rsidP="00EB0A3D">
      <w:pPr>
        <w:pStyle w:val="Code0"/>
      </w:pPr>
    </w:p>
    <w:p w14:paraId="4B81935B" w14:textId="77777777" w:rsidR="00EB0A3D" w:rsidRDefault="00EB0A3D" w:rsidP="00EB0A3D">
      <w:pPr>
        <w:pStyle w:val="Code0"/>
      </w:pPr>
      <w:r>
        <w:t xml:space="preserve">  revision 2019-06-23 {</w:t>
      </w:r>
    </w:p>
    <w:p w14:paraId="44FEEC71" w14:textId="77777777" w:rsidR="00EB0A3D" w:rsidRDefault="00EB0A3D" w:rsidP="00EB0A3D">
      <w:pPr>
        <w:pStyle w:val="Code0"/>
      </w:pPr>
      <w:r>
        <w:t xml:space="preserve">    </w:t>
      </w:r>
      <w:proofErr w:type="gramStart"/>
      <w:r>
        <w:t>reference  "</w:t>
      </w:r>
      <w:proofErr w:type="gramEnd"/>
      <w:r>
        <w:t>Initial version.";</w:t>
      </w:r>
    </w:p>
    <w:p w14:paraId="02C1717D" w14:textId="77777777" w:rsidR="00EB0A3D" w:rsidRDefault="00EB0A3D" w:rsidP="00EB0A3D">
      <w:pPr>
        <w:pStyle w:val="Code0"/>
      </w:pPr>
      <w:r>
        <w:t xml:space="preserve">  }</w:t>
      </w:r>
    </w:p>
    <w:p w14:paraId="522B71FF" w14:textId="77777777" w:rsidR="00EB0A3D" w:rsidRDefault="00EB0A3D" w:rsidP="00EB0A3D">
      <w:pPr>
        <w:pStyle w:val="Code0"/>
      </w:pPr>
    </w:p>
    <w:p w14:paraId="67C11635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EnabledDisabled</w:t>
      </w:r>
      <w:proofErr w:type="spellEnd"/>
      <w:r>
        <w:t xml:space="preserve"> {</w:t>
      </w:r>
    </w:p>
    <w:p w14:paraId="757DE689" w14:textId="77777777" w:rsidR="00EB0A3D" w:rsidRDefault="00EB0A3D" w:rsidP="00EB0A3D">
      <w:pPr>
        <w:pStyle w:val="Code0"/>
      </w:pPr>
      <w:r>
        <w:t xml:space="preserve">    type enumeration {</w:t>
      </w:r>
    </w:p>
    <w:p w14:paraId="7A021C90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DISABLED ;</w:t>
      </w:r>
      <w:proofErr w:type="gramEnd"/>
    </w:p>
    <w:p w14:paraId="3E0EB7D3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ENABLED ;</w:t>
      </w:r>
      <w:proofErr w:type="gramEnd"/>
    </w:p>
    <w:p w14:paraId="55AEE8B3" w14:textId="77777777" w:rsidR="00EB0A3D" w:rsidRDefault="00EB0A3D" w:rsidP="00EB0A3D">
      <w:pPr>
        <w:pStyle w:val="Code0"/>
      </w:pPr>
      <w:r>
        <w:t xml:space="preserve">    }</w:t>
      </w:r>
    </w:p>
    <w:p w14:paraId="32220D12" w14:textId="77777777" w:rsidR="00EB0A3D" w:rsidRDefault="00EB0A3D" w:rsidP="00EB0A3D">
      <w:pPr>
        <w:pStyle w:val="Code0"/>
      </w:pPr>
      <w:r>
        <w:t xml:space="preserve">  }</w:t>
      </w:r>
    </w:p>
    <w:p w14:paraId="5F5C308C" w14:textId="77777777" w:rsidR="00EB0A3D" w:rsidRDefault="00EB0A3D" w:rsidP="00EB0A3D">
      <w:pPr>
        <w:pStyle w:val="Code0"/>
      </w:pPr>
      <w:r>
        <w:t xml:space="preserve">  </w:t>
      </w:r>
    </w:p>
    <w:p w14:paraId="6EBF4FDC" w14:textId="77777777" w:rsidR="00EB0A3D" w:rsidRDefault="00EB0A3D" w:rsidP="00EB0A3D">
      <w:pPr>
        <w:pStyle w:val="Code0"/>
      </w:pPr>
      <w:r>
        <w:t xml:space="preserve">  grouping </w:t>
      </w:r>
      <w:proofErr w:type="spellStart"/>
      <w:r>
        <w:t>ProcessMonitor</w:t>
      </w:r>
      <w:proofErr w:type="spellEnd"/>
      <w:r>
        <w:t xml:space="preserve"> {</w:t>
      </w:r>
    </w:p>
    <w:p w14:paraId="3C67A56E" w14:textId="77777777" w:rsidR="00EB0A3D" w:rsidRDefault="00EB0A3D" w:rsidP="00EB0A3D">
      <w:pPr>
        <w:pStyle w:val="Code0"/>
      </w:pPr>
      <w:r>
        <w:t xml:space="preserve">    description "Provides attributes to monitor the progress of processes </w:t>
      </w:r>
    </w:p>
    <w:p w14:paraId="6F424633" w14:textId="77777777" w:rsidR="00EB0A3D" w:rsidRDefault="00EB0A3D" w:rsidP="00EB0A3D">
      <w:pPr>
        <w:pStyle w:val="Code0"/>
      </w:pPr>
      <w:r>
        <w:t xml:space="preserve">      with specific purpose and limited lifetime running on MnS producers. </w:t>
      </w:r>
    </w:p>
    <w:p w14:paraId="5C8BF92D" w14:textId="77777777" w:rsidR="00EB0A3D" w:rsidRDefault="00EB0A3D" w:rsidP="00EB0A3D">
      <w:pPr>
        <w:pStyle w:val="Code0"/>
      </w:pPr>
      <w:r>
        <w:t xml:space="preserve">      It may be used as data type for dedicated progress monitor attributes </w:t>
      </w:r>
    </w:p>
    <w:p w14:paraId="00E32DDC" w14:textId="77777777" w:rsidR="00EB0A3D" w:rsidRDefault="00EB0A3D" w:rsidP="00EB0A3D">
      <w:pPr>
        <w:pStyle w:val="Code0"/>
      </w:pPr>
      <w:r>
        <w:t xml:space="preserve">      when specifying the management representation of these processes. </w:t>
      </w:r>
    </w:p>
    <w:p w14:paraId="266303BA" w14:textId="77777777" w:rsidR="00EB0A3D" w:rsidRDefault="00EB0A3D" w:rsidP="00EB0A3D">
      <w:pPr>
        <w:pStyle w:val="Code0"/>
      </w:pPr>
      <w:r>
        <w:t xml:space="preserve">      The attributes in this clause are defined in a generic way. </w:t>
      </w:r>
    </w:p>
    <w:p w14:paraId="3F92AFE4" w14:textId="77777777" w:rsidR="00EB0A3D" w:rsidRDefault="00EB0A3D" w:rsidP="00EB0A3D">
      <w:pPr>
        <w:pStyle w:val="Code0"/>
      </w:pPr>
      <w:r>
        <w:t xml:space="preserve">      For some attributes </w:t>
      </w:r>
      <w:proofErr w:type="spellStart"/>
      <w:r>
        <w:t>specialisations</w:t>
      </w:r>
      <w:proofErr w:type="spellEnd"/>
      <w:r>
        <w:t xml:space="preserve"> may be provided when specifying a </w:t>
      </w:r>
    </w:p>
    <w:p w14:paraId="7972A171" w14:textId="77777777" w:rsidR="00EB0A3D" w:rsidRDefault="00EB0A3D" w:rsidP="00EB0A3D">
      <w:pPr>
        <w:pStyle w:val="Code0"/>
      </w:pPr>
      <w:r>
        <w:t xml:space="preserve">      concrete process representation.</w:t>
      </w:r>
    </w:p>
    <w:p w14:paraId="3DA86BE1" w14:textId="77777777" w:rsidR="00EB0A3D" w:rsidRDefault="00EB0A3D" w:rsidP="00EB0A3D">
      <w:pPr>
        <w:pStyle w:val="Code0"/>
      </w:pPr>
    </w:p>
    <w:p w14:paraId="013F6C16" w14:textId="77777777" w:rsidR="00EB0A3D" w:rsidRDefault="00EB0A3D" w:rsidP="00EB0A3D">
      <w:pPr>
        <w:pStyle w:val="Code0"/>
      </w:pPr>
      <w:r>
        <w:t xml:space="preserve">      If a management operation on some IOCs triggers an associated </w:t>
      </w:r>
    </w:p>
    <w:p w14:paraId="79223732" w14:textId="77777777" w:rsidR="00EB0A3D" w:rsidRDefault="00EB0A3D" w:rsidP="00EB0A3D">
      <w:pPr>
        <w:pStyle w:val="Code0"/>
      </w:pPr>
      <w:r>
        <w:t xml:space="preserve">      asynchronous process (whose progress shall be monitored), this should </w:t>
      </w:r>
    </w:p>
    <w:p w14:paraId="30AC63A4" w14:textId="77777777" w:rsidR="00EB0A3D" w:rsidRDefault="00EB0A3D" w:rsidP="00EB0A3D">
      <w:pPr>
        <w:pStyle w:val="Code0"/>
      </w:pPr>
      <w:r>
        <w:t xml:space="preserve">      also result in creating an attribute named '</w:t>
      </w:r>
      <w:proofErr w:type="spellStart"/>
      <w:r>
        <w:t>processMonitor</w:t>
      </w:r>
      <w:proofErr w:type="spellEnd"/>
      <w:r>
        <w:t xml:space="preserve">' (of type </w:t>
      </w:r>
    </w:p>
    <w:p w14:paraId="60774DF0" w14:textId="77777777" w:rsidR="00EB0A3D" w:rsidRDefault="00EB0A3D" w:rsidP="00EB0A3D">
      <w:pPr>
        <w:pStyle w:val="Code0"/>
      </w:pPr>
      <w:r>
        <w:t xml:space="preserve">      '</w:t>
      </w:r>
      <w:proofErr w:type="spellStart"/>
      <w:r>
        <w:t>ProcessMonitor</w:t>
      </w:r>
      <w:proofErr w:type="spellEnd"/>
      <w:r>
        <w:t xml:space="preserve">') in these IOC(s). The </w:t>
      </w:r>
      <w:proofErr w:type="spellStart"/>
      <w:r>
        <w:t>processMonitor</w:t>
      </w:r>
      <w:proofErr w:type="spellEnd"/>
      <w:r>
        <w:t xml:space="preserve"> attribute may be </w:t>
      </w:r>
    </w:p>
    <w:p w14:paraId="5BF5D557" w14:textId="77777777" w:rsidR="00EB0A3D" w:rsidRDefault="00EB0A3D" w:rsidP="00EB0A3D">
      <w:pPr>
        <w:pStyle w:val="Code0"/>
      </w:pPr>
      <w:r>
        <w:t xml:space="preserve">      accompanied by use-case specific additional data items.</w:t>
      </w:r>
    </w:p>
    <w:p w14:paraId="01064CB1" w14:textId="77777777" w:rsidR="00EB0A3D" w:rsidRDefault="00EB0A3D" w:rsidP="00EB0A3D">
      <w:pPr>
        <w:pStyle w:val="Code0"/>
      </w:pPr>
    </w:p>
    <w:p w14:paraId="69B8CCDC" w14:textId="77777777" w:rsidR="00EB0A3D" w:rsidRDefault="00EB0A3D" w:rsidP="00EB0A3D">
      <w:pPr>
        <w:pStyle w:val="Code0"/>
      </w:pPr>
      <w:r>
        <w:t xml:space="preserve">      The progress of the process is described by the 'status' and </w:t>
      </w:r>
    </w:p>
    <w:p w14:paraId="7197F45A" w14:textId="77777777" w:rsidR="00EB0A3D" w:rsidRDefault="00EB0A3D" w:rsidP="00EB0A3D">
      <w:pPr>
        <w:pStyle w:val="Code0"/>
      </w:pPr>
      <w:r>
        <w:t xml:space="preserve">      '</w:t>
      </w:r>
      <w:proofErr w:type="spellStart"/>
      <w:r>
        <w:t>progressPercentage</w:t>
      </w:r>
      <w:proofErr w:type="spellEnd"/>
      <w:r>
        <w:t xml:space="preserve">' attributes. Additional textual qualifications for </w:t>
      </w:r>
    </w:p>
    <w:p w14:paraId="6D862398" w14:textId="77777777" w:rsidR="00EB0A3D" w:rsidRDefault="00EB0A3D" w:rsidP="00EB0A3D">
      <w:pPr>
        <w:pStyle w:val="Code0"/>
      </w:pPr>
      <w:r>
        <w:t xml:space="preserve">      the 'status' attribute may be provided by the '</w:t>
      </w:r>
      <w:proofErr w:type="spellStart"/>
      <w:r>
        <w:t>progressStateInfo</w:t>
      </w:r>
      <w:proofErr w:type="spellEnd"/>
      <w:r>
        <w:t xml:space="preserve">' and </w:t>
      </w:r>
    </w:p>
    <w:p w14:paraId="4E1064A5" w14:textId="77777777" w:rsidR="00EB0A3D" w:rsidRDefault="00EB0A3D" w:rsidP="00EB0A3D">
      <w:pPr>
        <w:pStyle w:val="Code0"/>
      </w:pPr>
      <w:r>
        <w:t xml:space="preserve">      '</w:t>
      </w:r>
      <w:proofErr w:type="spellStart"/>
      <w:r>
        <w:t>resultStateInfo</w:t>
      </w:r>
      <w:proofErr w:type="spellEnd"/>
      <w:r>
        <w:t>' attributes.</w:t>
      </w:r>
    </w:p>
    <w:p w14:paraId="65F1F378" w14:textId="77777777" w:rsidR="00EB0A3D" w:rsidRDefault="00EB0A3D" w:rsidP="00EB0A3D">
      <w:pPr>
        <w:pStyle w:val="Code0"/>
      </w:pPr>
    </w:p>
    <w:p w14:paraId="0E162128" w14:textId="77777777" w:rsidR="00EB0A3D" w:rsidRDefault="00EB0A3D" w:rsidP="00EB0A3D">
      <w:pPr>
        <w:pStyle w:val="Code0"/>
      </w:pPr>
      <w:r>
        <w:t xml:space="preserve">      When the process is instantiated, the 'status' is set to 'NOT_RUNNING' </w:t>
      </w:r>
    </w:p>
    <w:p w14:paraId="0202B7DA" w14:textId="77777777" w:rsidR="00EB0A3D" w:rsidRDefault="00EB0A3D" w:rsidP="00EB0A3D">
      <w:pPr>
        <w:pStyle w:val="Code0"/>
      </w:pPr>
      <w:r>
        <w:t xml:space="preserve">      and the '</w:t>
      </w:r>
      <w:proofErr w:type="spellStart"/>
      <w:r>
        <w:t>progressPercentage</w:t>
      </w:r>
      <w:proofErr w:type="spellEnd"/>
      <w:r>
        <w:t xml:space="preserve">' to '0'. The MnS producer decides when to </w:t>
      </w:r>
    </w:p>
    <w:p w14:paraId="3D53E223" w14:textId="77777777" w:rsidR="00EB0A3D" w:rsidRDefault="00EB0A3D" w:rsidP="00EB0A3D">
      <w:pPr>
        <w:pStyle w:val="Code0"/>
      </w:pPr>
      <w:r>
        <w:t xml:space="preserve">      start executing the process and to transition into the 'RUNNING' state. </w:t>
      </w:r>
    </w:p>
    <w:p w14:paraId="56173E8B" w14:textId="77777777" w:rsidR="00EB0A3D" w:rsidRDefault="00EB0A3D" w:rsidP="00EB0A3D">
      <w:pPr>
        <w:pStyle w:val="Code0"/>
      </w:pPr>
      <w:r>
        <w:t xml:space="preserve">      This time is captured in the '</w:t>
      </w:r>
      <w:proofErr w:type="spellStart"/>
      <w:r>
        <w:t>startTime</w:t>
      </w:r>
      <w:proofErr w:type="spellEnd"/>
      <w:r>
        <w:t xml:space="preserve">' attribute. Alternatively, the </w:t>
      </w:r>
    </w:p>
    <w:p w14:paraId="54C74591" w14:textId="77777777" w:rsidR="00EB0A3D" w:rsidRDefault="00EB0A3D" w:rsidP="00EB0A3D">
      <w:pPr>
        <w:pStyle w:val="Code0"/>
      </w:pPr>
      <w:r>
        <w:t xml:space="preserve">      process may start to execute directly upon its instantiation. One </w:t>
      </w:r>
    </w:p>
    <w:p w14:paraId="7BC4BB2A" w14:textId="77777777" w:rsidR="00EB0A3D" w:rsidRDefault="00EB0A3D" w:rsidP="00EB0A3D">
      <w:pPr>
        <w:pStyle w:val="Code0"/>
      </w:pPr>
      <w:r>
        <w:t xml:space="preserve">      alternative must be selected when using this data type.</w:t>
      </w:r>
    </w:p>
    <w:p w14:paraId="454D4540" w14:textId="77777777" w:rsidR="00EB0A3D" w:rsidRDefault="00EB0A3D" w:rsidP="00EB0A3D">
      <w:pPr>
        <w:pStyle w:val="Code0"/>
      </w:pPr>
    </w:p>
    <w:p w14:paraId="40667FFE" w14:textId="77777777" w:rsidR="00EB0A3D" w:rsidRDefault="00EB0A3D" w:rsidP="00EB0A3D">
      <w:pPr>
        <w:pStyle w:val="Code0"/>
      </w:pPr>
      <w:r>
        <w:t xml:space="preserve">      During the 'RUNNING' state the '</w:t>
      </w:r>
      <w:proofErr w:type="spellStart"/>
      <w:r>
        <w:t>progressPercentage</w:t>
      </w:r>
      <w:proofErr w:type="spellEnd"/>
      <w:r>
        <w:t xml:space="preserve">' attribute may be </w:t>
      </w:r>
    </w:p>
    <w:p w14:paraId="374901A6" w14:textId="77777777" w:rsidR="00EB0A3D" w:rsidRDefault="00EB0A3D" w:rsidP="00EB0A3D">
      <w:pPr>
        <w:pStyle w:val="Code0"/>
      </w:pPr>
      <w:r>
        <w:t xml:space="preserve">      repeatedly updated. The exact semantic of this attribute is subject to </w:t>
      </w:r>
    </w:p>
    <w:p w14:paraId="06D116FF" w14:textId="77777777" w:rsidR="00EB0A3D" w:rsidRDefault="00EB0A3D" w:rsidP="00EB0A3D">
      <w:pPr>
        <w:pStyle w:val="Code0"/>
      </w:pPr>
      <w:r>
        <w:t xml:space="preserve">      further </w:t>
      </w:r>
      <w:proofErr w:type="spellStart"/>
      <w:r>
        <w:t>specialisation</w:t>
      </w:r>
      <w:proofErr w:type="spellEnd"/>
      <w:r>
        <w:t>. The '</w:t>
      </w:r>
      <w:proofErr w:type="spellStart"/>
      <w:r>
        <w:t>progressInfo</w:t>
      </w:r>
      <w:proofErr w:type="spellEnd"/>
      <w:r>
        <w:t xml:space="preserve">' attribute may be used to </w:t>
      </w:r>
    </w:p>
    <w:p w14:paraId="1E6BF860" w14:textId="77777777" w:rsidR="00EB0A3D" w:rsidRDefault="00EB0A3D" w:rsidP="00EB0A3D">
      <w:pPr>
        <w:pStyle w:val="Code0"/>
      </w:pPr>
      <w:r>
        <w:t xml:space="preserve">      provide additional textual information in the 'NOT_RUNNING', 'CANCELLING' </w:t>
      </w:r>
    </w:p>
    <w:p w14:paraId="2F243625" w14:textId="77777777" w:rsidR="00EB0A3D" w:rsidRDefault="00EB0A3D" w:rsidP="00EB0A3D">
      <w:pPr>
        <w:pStyle w:val="Code0"/>
      </w:pPr>
      <w:r>
        <w:t xml:space="preserve">      and 'RUNNING' states. Further </w:t>
      </w:r>
      <w:proofErr w:type="spellStart"/>
      <w:r>
        <w:t>specialisation</w:t>
      </w:r>
      <w:proofErr w:type="spellEnd"/>
      <w:r>
        <w:t xml:space="preserve"> of </w:t>
      </w:r>
    </w:p>
    <w:p w14:paraId="1B3DF6EB" w14:textId="77777777" w:rsidR="00EB0A3D" w:rsidRDefault="00EB0A3D" w:rsidP="00EB0A3D">
      <w:pPr>
        <w:pStyle w:val="Code0"/>
      </w:pPr>
      <w:r>
        <w:t xml:space="preserve">      '</w:t>
      </w:r>
      <w:proofErr w:type="spellStart"/>
      <w:r>
        <w:t>progressStateInfo</w:t>
      </w:r>
      <w:proofErr w:type="spellEnd"/>
      <w:r>
        <w:t xml:space="preserve">' may be provided where this data type is </w:t>
      </w:r>
    </w:p>
    <w:p w14:paraId="3336682B" w14:textId="77777777" w:rsidR="00EB0A3D" w:rsidRDefault="00EB0A3D" w:rsidP="00EB0A3D">
      <w:pPr>
        <w:pStyle w:val="Code0"/>
      </w:pPr>
      <w:r>
        <w:t xml:space="preserve">      used.</w:t>
      </w:r>
    </w:p>
    <w:p w14:paraId="49470872" w14:textId="77777777" w:rsidR="00EB0A3D" w:rsidRDefault="00EB0A3D" w:rsidP="00EB0A3D">
      <w:pPr>
        <w:pStyle w:val="Code0"/>
      </w:pPr>
    </w:p>
    <w:p w14:paraId="451BDA8D" w14:textId="77777777" w:rsidR="00EB0A3D" w:rsidRDefault="00EB0A3D" w:rsidP="00EB0A3D">
      <w:pPr>
        <w:pStyle w:val="Code0"/>
      </w:pPr>
      <w:r>
        <w:t xml:space="preserve">      Upon successful completion of the process, the 'status' attribute is set </w:t>
      </w:r>
    </w:p>
    <w:p w14:paraId="589C2498" w14:textId="77777777" w:rsidR="00EB0A3D" w:rsidRDefault="00EB0A3D" w:rsidP="00EB0A3D">
      <w:pPr>
        <w:pStyle w:val="Code0"/>
      </w:pPr>
      <w:r>
        <w:t xml:space="preserve">      to 'FINISHED', the '</w:t>
      </w:r>
      <w:proofErr w:type="spellStart"/>
      <w:r>
        <w:t>progressPercentage</w:t>
      </w:r>
      <w:proofErr w:type="spellEnd"/>
      <w:r>
        <w:t xml:space="preserve">' to 100%. The time is captured in </w:t>
      </w:r>
    </w:p>
    <w:p w14:paraId="7934BF18" w14:textId="77777777" w:rsidR="00EB0A3D" w:rsidRDefault="00EB0A3D" w:rsidP="00EB0A3D">
      <w:pPr>
        <w:pStyle w:val="Code0"/>
      </w:pPr>
      <w:r>
        <w:t xml:space="preserve">      the '</w:t>
      </w:r>
      <w:proofErr w:type="spellStart"/>
      <w:r>
        <w:t>endTime</w:t>
      </w:r>
      <w:proofErr w:type="spellEnd"/>
      <w:r>
        <w:t xml:space="preserve">' attribute. Additional textual information may be provided </w:t>
      </w:r>
    </w:p>
    <w:p w14:paraId="779400CA" w14:textId="77777777" w:rsidR="00EB0A3D" w:rsidRDefault="00EB0A3D" w:rsidP="00EB0A3D">
      <w:pPr>
        <w:pStyle w:val="Code0"/>
      </w:pPr>
      <w:r>
        <w:t xml:space="preserve">      in the '</w:t>
      </w:r>
      <w:proofErr w:type="spellStart"/>
      <w:r>
        <w:t>resultStateInfo</w:t>
      </w:r>
      <w:proofErr w:type="spellEnd"/>
      <w:r>
        <w:t xml:space="preserve">' attribute. The type of </w:t>
      </w:r>
    </w:p>
    <w:p w14:paraId="03EF3601" w14:textId="77777777" w:rsidR="00EB0A3D" w:rsidRDefault="00EB0A3D" w:rsidP="00EB0A3D">
      <w:pPr>
        <w:pStyle w:val="Code0"/>
      </w:pPr>
      <w:r>
        <w:t xml:space="preserve">      '</w:t>
      </w:r>
      <w:proofErr w:type="spellStart"/>
      <w:r>
        <w:t>resultStateInfo</w:t>
      </w:r>
      <w:proofErr w:type="spellEnd"/>
      <w:r>
        <w:t xml:space="preserve">' in this data type definition is 'String'. </w:t>
      </w:r>
    </w:p>
    <w:p w14:paraId="0AF77824" w14:textId="77777777" w:rsidR="00EB0A3D" w:rsidRDefault="00EB0A3D" w:rsidP="00EB0A3D">
      <w:pPr>
        <w:pStyle w:val="Code0"/>
      </w:pPr>
      <w:r>
        <w:t xml:space="preserve">      Further </w:t>
      </w:r>
      <w:proofErr w:type="spellStart"/>
      <w:r>
        <w:t>specialisation</w:t>
      </w:r>
      <w:proofErr w:type="spellEnd"/>
      <w:r>
        <w:t xml:space="preserve"> of '</w:t>
      </w:r>
      <w:proofErr w:type="spellStart"/>
      <w:r>
        <w:t>resultStateInfo</w:t>
      </w:r>
      <w:proofErr w:type="spellEnd"/>
      <w:r>
        <w:t xml:space="preserve">' may be provided </w:t>
      </w:r>
    </w:p>
    <w:p w14:paraId="52C8C442" w14:textId="77777777" w:rsidR="00EB0A3D" w:rsidRDefault="00EB0A3D" w:rsidP="00EB0A3D">
      <w:pPr>
        <w:pStyle w:val="Code0"/>
      </w:pPr>
      <w:r>
        <w:t xml:space="preserve">      where this data type is used.</w:t>
      </w:r>
    </w:p>
    <w:p w14:paraId="7B1E073E" w14:textId="77777777" w:rsidR="00EB0A3D" w:rsidRDefault="00EB0A3D" w:rsidP="00EB0A3D">
      <w:pPr>
        <w:pStyle w:val="Code0"/>
      </w:pPr>
    </w:p>
    <w:p w14:paraId="4A08CB9C" w14:textId="77777777" w:rsidR="00EB0A3D" w:rsidRDefault="00EB0A3D" w:rsidP="00EB0A3D">
      <w:pPr>
        <w:pStyle w:val="Code0"/>
      </w:pPr>
      <w:r>
        <w:t xml:space="preserve">      In case the process fails to complete successfully, the 'status' </w:t>
      </w:r>
    </w:p>
    <w:p w14:paraId="4E7803B3" w14:textId="77777777" w:rsidR="00EB0A3D" w:rsidRDefault="00EB0A3D" w:rsidP="00EB0A3D">
      <w:pPr>
        <w:pStyle w:val="Code0"/>
      </w:pPr>
      <w:r>
        <w:t xml:space="preserve">      attribute is set to 'FAILED' or 'PARTIALLY_FAILED', the current value of </w:t>
      </w:r>
    </w:p>
    <w:p w14:paraId="6D32D6AC" w14:textId="77777777" w:rsidR="00EB0A3D" w:rsidRDefault="00EB0A3D" w:rsidP="00EB0A3D">
      <w:pPr>
        <w:pStyle w:val="Code0"/>
      </w:pPr>
      <w:r>
        <w:t xml:space="preserve">      '</w:t>
      </w:r>
      <w:proofErr w:type="spellStart"/>
      <w:r>
        <w:t>progressPercentage</w:t>
      </w:r>
      <w:proofErr w:type="spellEnd"/>
      <w:r>
        <w:t>' is frozen, and the time captured in '</w:t>
      </w:r>
      <w:proofErr w:type="spellStart"/>
      <w:r>
        <w:t>endTime</w:t>
      </w:r>
      <w:proofErr w:type="spellEnd"/>
      <w:r>
        <w:t xml:space="preserve">'. The </w:t>
      </w:r>
    </w:p>
    <w:p w14:paraId="52626CDC" w14:textId="77777777" w:rsidR="00EB0A3D" w:rsidRDefault="00EB0A3D" w:rsidP="00EB0A3D">
      <w:pPr>
        <w:pStyle w:val="Code0"/>
      </w:pPr>
      <w:r>
        <w:t xml:space="preserve">      '</w:t>
      </w:r>
      <w:proofErr w:type="spellStart"/>
      <w:r>
        <w:t>resultStateInfo</w:t>
      </w:r>
      <w:proofErr w:type="spellEnd"/>
      <w:r>
        <w:t xml:space="preserve">' specifies the reason for the failure. </w:t>
      </w:r>
    </w:p>
    <w:p w14:paraId="24F70ED0" w14:textId="77777777" w:rsidR="00EB0A3D" w:rsidRDefault="00EB0A3D" w:rsidP="00EB0A3D">
      <w:pPr>
        <w:pStyle w:val="Code0"/>
      </w:pPr>
      <w:r>
        <w:t xml:space="preserve">      Specific failure reasons may be specified where the data type defined in </w:t>
      </w:r>
    </w:p>
    <w:p w14:paraId="350001B4" w14:textId="77777777" w:rsidR="00EB0A3D" w:rsidRDefault="00EB0A3D" w:rsidP="00EB0A3D">
      <w:pPr>
        <w:pStyle w:val="Code0"/>
      </w:pPr>
      <w:r>
        <w:t xml:space="preserve">      this clause is used. The exact semantic of failure may be subject for </w:t>
      </w:r>
    </w:p>
    <w:p w14:paraId="5C4E1C72" w14:textId="77777777" w:rsidR="00EB0A3D" w:rsidRDefault="00EB0A3D" w:rsidP="00EB0A3D">
      <w:pPr>
        <w:pStyle w:val="Code0"/>
      </w:pPr>
      <w:r>
        <w:t xml:space="preserve">      further </w:t>
      </w:r>
      <w:proofErr w:type="spellStart"/>
      <w:r>
        <w:t>specialisation</w:t>
      </w:r>
      <w:proofErr w:type="spellEnd"/>
      <w:r>
        <w:t xml:space="preserve"> as well.</w:t>
      </w:r>
    </w:p>
    <w:p w14:paraId="3BA63B40" w14:textId="77777777" w:rsidR="00EB0A3D" w:rsidRDefault="00EB0A3D" w:rsidP="00EB0A3D">
      <w:pPr>
        <w:pStyle w:val="Code0"/>
      </w:pPr>
    </w:p>
    <w:p w14:paraId="733BC70F" w14:textId="77777777" w:rsidR="00EB0A3D" w:rsidRDefault="00EB0A3D" w:rsidP="00EB0A3D">
      <w:pPr>
        <w:pStyle w:val="Code0"/>
      </w:pPr>
      <w:r>
        <w:t xml:space="preserve">      In case the process is cancelled, the 'status' attribute is first set to </w:t>
      </w:r>
    </w:p>
    <w:p w14:paraId="57508F39" w14:textId="77777777" w:rsidR="00EB0A3D" w:rsidRDefault="00EB0A3D" w:rsidP="00EB0A3D">
      <w:pPr>
        <w:pStyle w:val="Code0"/>
      </w:pPr>
      <w:r>
        <w:t xml:space="preserve">      'CANCELLING' and when the process is really cancelled then to 'CANCELLED'. </w:t>
      </w:r>
    </w:p>
    <w:p w14:paraId="48935273" w14:textId="77777777" w:rsidR="00EB0A3D" w:rsidRDefault="00EB0A3D" w:rsidP="00EB0A3D">
      <w:pPr>
        <w:pStyle w:val="Code0"/>
      </w:pPr>
      <w:r>
        <w:t xml:space="preserve">      The transition to 'CANCELLED' is captured in the '</w:t>
      </w:r>
      <w:proofErr w:type="spellStart"/>
      <w:r>
        <w:t>endTime</w:t>
      </w:r>
      <w:proofErr w:type="spellEnd"/>
      <w:r>
        <w:t xml:space="preserve">' attribute. </w:t>
      </w:r>
    </w:p>
    <w:p w14:paraId="56CEF053" w14:textId="77777777" w:rsidR="00EB0A3D" w:rsidRDefault="00EB0A3D" w:rsidP="00EB0A3D">
      <w:pPr>
        <w:pStyle w:val="Code0"/>
      </w:pPr>
      <w:r>
        <w:t xml:space="preserve">      The value of '</w:t>
      </w:r>
      <w:proofErr w:type="spellStart"/>
      <w:r>
        <w:t>progressPercentage</w:t>
      </w:r>
      <w:proofErr w:type="spellEnd"/>
      <w:r>
        <w:t xml:space="preserve">' is frozen. Additional textual </w:t>
      </w:r>
    </w:p>
    <w:p w14:paraId="5BE6853B" w14:textId="77777777" w:rsidR="00EB0A3D" w:rsidRDefault="00EB0A3D" w:rsidP="00EB0A3D">
      <w:pPr>
        <w:pStyle w:val="Code0"/>
      </w:pPr>
      <w:r>
        <w:t xml:space="preserve">      information may be provided in the '</w:t>
      </w:r>
      <w:proofErr w:type="spellStart"/>
      <w:r>
        <w:t>resultStateInfo</w:t>
      </w:r>
      <w:proofErr w:type="spellEnd"/>
      <w:r>
        <w:t>' attribute.</w:t>
      </w:r>
    </w:p>
    <w:p w14:paraId="3592038C" w14:textId="77777777" w:rsidR="00EB0A3D" w:rsidRDefault="00EB0A3D" w:rsidP="00EB0A3D">
      <w:pPr>
        <w:pStyle w:val="Code0"/>
      </w:pPr>
    </w:p>
    <w:p w14:paraId="3D9EE6E7" w14:textId="77777777" w:rsidR="00EB0A3D" w:rsidRDefault="00EB0A3D" w:rsidP="00EB0A3D">
      <w:pPr>
        <w:pStyle w:val="Code0"/>
      </w:pPr>
      <w:r>
        <w:t xml:space="preserve">      The '</w:t>
      </w:r>
      <w:proofErr w:type="spellStart"/>
      <w:r>
        <w:t>resultStateInfo</w:t>
      </w:r>
      <w:proofErr w:type="spellEnd"/>
      <w:r>
        <w:t xml:space="preserve">' attribute is provided only for additional textual </w:t>
      </w:r>
    </w:p>
    <w:p w14:paraId="140D0BFB" w14:textId="77777777" w:rsidR="00EB0A3D" w:rsidRDefault="00EB0A3D" w:rsidP="00EB0A3D">
      <w:pPr>
        <w:pStyle w:val="Code0"/>
      </w:pPr>
      <w:r>
        <w:t xml:space="preserve">      qualification of the states 'FINISHED', 'FAILED', 'PARTIALLY_FAILED' or </w:t>
      </w:r>
    </w:p>
    <w:p w14:paraId="53914A6A" w14:textId="77777777" w:rsidR="00EB0A3D" w:rsidRDefault="00EB0A3D" w:rsidP="00EB0A3D">
      <w:pPr>
        <w:pStyle w:val="Code0"/>
      </w:pPr>
      <w:r>
        <w:t xml:space="preserve">      'CANCELLED'. It shall not be used for making the outcome, that the </w:t>
      </w:r>
    </w:p>
    <w:p w14:paraId="07E0A11F" w14:textId="77777777" w:rsidR="00EB0A3D" w:rsidRDefault="00EB0A3D" w:rsidP="00EB0A3D">
      <w:pPr>
        <w:pStyle w:val="Code0"/>
      </w:pPr>
      <w:r>
        <w:t xml:space="preserve">      process may produce in case of success, available.</w:t>
      </w:r>
    </w:p>
    <w:p w14:paraId="4F91E938" w14:textId="77777777" w:rsidR="00EB0A3D" w:rsidRDefault="00EB0A3D" w:rsidP="00EB0A3D">
      <w:pPr>
        <w:pStyle w:val="Code0"/>
      </w:pPr>
    </w:p>
    <w:p w14:paraId="2BACE3B5" w14:textId="77777777" w:rsidR="00EB0A3D" w:rsidRDefault="00EB0A3D" w:rsidP="00EB0A3D">
      <w:pPr>
        <w:pStyle w:val="Code0"/>
      </w:pPr>
      <w:r>
        <w:t xml:space="preserve">      The process may have to be completed within a certain time after its </w:t>
      </w:r>
    </w:p>
    <w:p w14:paraId="22A872D8" w14:textId="77777777" w:rsidR="00EB0A3D" w:rsidRDefault="00EB0A3D" w:rsidP="00EB0A3D">
      <w:pPr>
        <w:pStyle w:val="Code0"/>
      </w:pPr>
      <w:r>
        <w:lastRenderedPageBreak/>
        <w:t xml:space="preserve">      creation, for example because required data may not be available any </w:t>
      </w:r>
    </w:p>
    <w:p w14:paraId="334A8503" w14:textId="77777777" w:rsidR="00EB0A3D" w:rsidRDefault="00EB0A3D" w:rsidP="00EB0A3D">
      <w:pPr>
        <w:pStyle w:val="Code0"/>
      </w:pPr>
      <w:r>
        <w:t xml:space="preserve">      more after a certain time, or the process outcome is needed until a </w:t>
      </w:r>
    </w:p>
    <w:p w14:paraId="4CDD94F0" w14:textId="77777777" w:rsidR="00EB0A3D" w:rsidRDefault="00EB0A3D" w:rsidP="00EB0A3D">
      <w:pPr>
        <w:pStyle w:val="Code0"/>
      </w:pPr>
      <w:r>
        <w:t xml:space="preserve">      certain time and when not provided by this time is not needed any more. </w:t>
      </w:r>
    </w:p>
    <w:p w14:paraId="6BA794A6" w14:textId="77777777" w:rsidR="00EB0A3D" w:rsidRDefault="00EB0A3D" w:rsidP="00EB0A3D">
      <w:pPr>
        <w:pStyle w:val="Code0"/>
      </w:pPr>
      <w:r>
        <w:t xml:space="preserve">      The time until the MnS producer automatically cancels the process is </w:t>
      </w:r>
    </w:p>
    <w:p w14:paraId="16FE9FDD" w14:textId="77777777" w:rsidR="00EB0A3D" w:rsidRDefault="00EB0A3D" w:rsidP="00EB0A3D">
      <w:pPr>
        <w:pStyle w:val="Code0"/>
      </w:pPr>
      <w:r>
        <w:t xml:space="preserve">      indicated by the 'timer' attribute.</w:t>
      </w:r>
      <w:proofErr w:type="gramStart"/>
      <w:r>
        <w:t>";</w:t>
      </w:r>
      <w:proofErr w:type="gramEnd"/>
    </w:p>
    <w:p w14:paraId="4147A8FE" w14:textId="77777777" w:rsidR="00EB0A3D" w:rsidRDefault="00EB0A3D" w:rsidP="00EB0A3D">
      <w:pPr>
        <w:pStyle w:val="Code0"/>
      </w:pPr>
      <w:r>
        <w:t xml:space="preserve">      </w:t>
      </w:r>
    </w:p>
    <w:p w14:paraId="752AEB97" w14:textId="77777777" w:rsidR="00EB0A3D" w:rsidRDefault="00EB0A3D" w:rsidP="00EB0A3D">
      <w:pPr>
        <w:pStyle w:val="Code0"/>
      </w:pPr>
      <w:r>
        <w:t xml:space="preserve">    leaf id {</w:t>
      </w:r>
    </w:p>
    <w:p w14:paraId="0A9CFF76" w14:textId="77777777" w:rsidR="00EB0A3D" w:rsidRDefault="00EB0A3D" w:rsidP="00EB0A3D">
      <w:pPr>
        <w:pStyle w:val="Code0"/>
      </w:pPr>
      <w:r>
        <w:t xml:space="preserve">      type </w:t>
      </w:r>
      <w:proofErr w:type="gramStart"/>
      <w:r>
        <w:t>string;</w:t>
      </w:r>
      <w:proofErr w:type="gramEnd"/>
    </w:p>
    <w:p w14:paraId="4401123B" w14:textId="77777777" w:rsidR="00EB0A3D" w:rsidRDefault="00EB0A3D" w:rsidP="00EB0A3D">
      <w:pPr>
        <w:pStyle w:val="Code0"/>
      </w:pPr>
      <w:r>
        <w:t xml:space="preserve">      mandatory </w:t>
      </w:r>
      <w:proofErr w:type="gramStart"/>
      <w:r>
        <w:t>true;</w:t>
      </w:r>
      <w:proofErr w:type="gramEnd"/>
    </w:p>
    <w:p w14:paraId="78253C65" w14:textId="77777777" w:rsidR="00EB0A3D" w:rsidRDefault="00EB0A3D" w:rsidP="00EB0A3D">
      <w:pPr>
        <w:pStyle w:val="Code0"/>
      </w:pPr>
      <w:r>
        <w:t xml:space="preserve">      description "Id of the process. It is unique within a single </w:t>
      </w:r>
    </w:p>
    <w:p w14:paraId="478ADC29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multivalue</w:t>
      </w:r>
      <w:proofErr w:type="spellEnd"/>
      <w:r>
        <w:t xml:space="preserve"> attribute of type </w:t>
      </w:r>
      <w:proofErr w:type="spellStart"/>
      <w:r>
        <w:t>ProcessMonitor</w:t>
      </w:r>
      <w:proofErr w:type="spellEnd"/>
      <w:r>
        <w:t>.</w:t>
      </w:r>
      <w:proofErr w:type="gramStart"/>
      <w:r>
        <w:t>";</w:t>
      </w:r>
      <w:proofErr w:type="gramEnd"/>
    </w:p>
    <w:p w14:paraId="352CF945" w14:textId="77777777" w:rsidR="00EB0A3D" w:rsidRDefault="00EB0A3D" w:rsidP="00EB0A3D">
      <w:pPr>
        <w:pStyle w:val="Code0"/>
      </w:pPr>
      <w:r>
        <w:t xml:space="preserve">    }</w:t>
      </w:r>
    </w:p>
    <w:p w14:paraId="1963A6E2" w14:textId="77777777" w:rsidR="00EB0A3D" w:rsidRDefault="00EB0A3D" w:rsidP="00EB0A3D">
      <w:pPr>
        <w:pStyle w:val="Code0"/>
      </w:pPr>
      <w:r>
        <w:t xml:space="preserve">    </w:t>
      </w:r>
    </w:p>
    <w:p w14:paraId="1F05E546" w14:textId="77777777" w:rsidR="00EB0A3D" w:rsidRDefault="00EB0A3D" w:rsidP="00EB0A3D">
      <w:pPr>
        <w:pStyle w:val="Code0"/>
      </w:pPr>
      <w:r>
        <w:t xml:space="preserve">    leaf status { </w:t>
      </w:r>
    </w:p>
    <w:p w14:paraId="4039789C" w14:textId="77777777" w:rsidR="00EB0A3D" w:rsidRDefault="00EB0A3D" w:rsidP="00EB0A3D">
      <w:pPr>
        <w:pStyle w:val="Code0"/>
      </w:pPr>
      <w:r>
        <w:t xml:space="preserve">      type enumeration {</w:t>
      </w:r>
    </w:p>
    <w:p w14:paraId="77D4CBC4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NOT_</w:t>
      </w:r>
      <w:proofErr w:type="gramStart"/>
      <w:r>
        <w:t>STARTED ;</w:t>
      </w:r>
      <w:proofErr w:type="gramEnd"/>
    </w:p>
    <w:p w14:paraId="399A08E7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RUNNING ;</w:t>
      </w:r>
      <w:proofErr w:type="gramEnd"/>
    </w:p>
    <w:p w14:paraId="65545291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CANCELLING ;</w:t>
      </w:r>
      <w:proofErr w:type="gramEnd"/>
    </w:p>
    <w:p w14:paraId="6EF07DE8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FINISHED ;</w:t>
      </w:r>
      <w:proofErr w:type="gramEnd"/>
    </w:p>
    <w:p w14:paraId="1B1B2971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FAILED ;</w:t>
      </w:r>
      <w:proofErr w:type="gramEnd"/>
    </w:p>
    <w:p w14:paraId="7C1186C6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PARTIALLY_</w:t>
      </w:r>
      <w:proofErr w:type="gramStart"/>
      <w:r>
        <w:t>FAILED ;</w:t>
      </w:r>
      <w:proofErr w:type="gramEnd"/>
    </w:p>
    <w:p w14:paraId="476C5902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CANCELLED ;</w:t>
      </w:r>
      <w:proofErr w:type="gramEnd"/>
    </w:p>
    <w:p w14:paraId="229F7DF7" w14:textId="77777777" w:rsidR="00EB0A3D" w:rsidRDefault="00EB0A3D" w:rsidP="00EB0A3D">
      <w:pPr>
        <w:pStyle w:val="Code0"/>
      </w:pPr>
      <w:r>
        <w:t xml:space="preserve">      }</w:t>
      </w:r>
    </w:p>
    <w:p w14:paraId="5BB03735" w14:textId="77777777" w:rsidR="00EB0A3D" w:rsidRDefault="00EB0A3D" w:rsidP="00EB0A3D">
      <w:pPr>
        <w:pStyle w:val="Code0"/>
      </w:pPr>
      <w:r>
        <w:t xml:space="preserve">      config </w:t>
      </w:r>
      <w:proofErr w:type="gramStart"/>
      <w:r>
        <w:t>false;</w:t>
      </w:r>
      <w:proofErr w:type="gramEnd"/>
    </w:p>
    <w:p w14:paraId="1242DB3A" w14:textId="77777777" w:rsidR="00EB0A3D" w:rsidRDefault="00EB0A3D" w:rsidP="00EB0A3D">
      <w:pPr>
        <w:pStyle w:val="Code0"/>
      </w:pPr>
      <w:r>
        <w:t xml:space="preserve">      </w:t>
      </w:r>
      <w:proofErr w:type="gramStart"/>
      <w:r>
        <w:t>default  RUNNING</w:t>
      </w:r>
      <w:proofErr w:type="gramEnd"/>
      <w:r>
        <w:t>;</w:t>
      </w:r>
    </w:p>
    <w:p w14:paraId="29E0F3EC" w14:textId="77777777" w:rsidR="00EB0A3D" w:rsidRDefault="00EB0A3D" w:rsidP="00EB0A3D">
      <w:pPr>
        <w:pStyle w:val="Code0"/>
      </w:pPr>
      <w:r>
        <w:t xml:space="preserve">      description "Represents the status of the associated process, </w:t>
      </w:r>
    </w:p>
    <w:p w14:paraId="35FA72E3" w14:textId="77777777" w:rsidR="00EB0A3D" w:rsidRDefault="00EB0A3D" w:rsidP="00EB0A3D">
      <w:pPr>
        <w:pStyle w:val="Code0"/>
      </w:pPr>
      <w:r>
        <w:t xml:space="preserve">        whether it fails, succeeds etc. </w:t>
      </w:r>
    </w:p>
    <w:p w14:paraId="6416333F" w14:textId="77777777" w:rsidR="00EB0A3D" w:rsidRDefault="00EB0A3D" w:rsidP="00EB0A3D">
      <w:pPr>
        <w:pStyle w:val="Code0"/>
      </w:pPr>
      <w:r>
        <w:t xml:space="preserve">        It does not represent the returned values of a successfully finished </w:t>
      </w:r>
    </w:p>
    <w:p w14:paraId="42B8EE59" w14:textId="77777777" w:rsidR="00EB0A3D" w:rsidRDefault="00EB0A3D" w:rsidP="00EB0A3D">
      <w:pPr>
        <w:pStyle w:val="Code0"/>
      </w:pPr>
      <w:r>
        <w:t xml:space="preserve">        process. ";</w:t>
      </w:r>
    </w:p>
    <w:p w14:paraId="4B9CACD7" w14:textId="77777777" w:rsidR="00EB0A3D" w:rsidRDefault="00EB0A3D" w:rsidP="00EB0A3D">
      <w:pPr>
        <w:pStyle w:val="Code0"/>
      </w:pPr>
      <w:r>
        <w:t xml:space="preserve">    }</w:t>
      </w:r>
    </w:p>
    <w:p w14:paraId="549F8C25" w14:textId="77777777" w:rsidR="00EB0A3D" w:rsidRDefault="00EB0A3D" w:rsidP="00EB0A3D">
      <w:pPr>
        <w:pStyle w:val="Code0"/>
      </w:pPr>
    </w:p>
    <w:p w14:paraId="07D051B2" w14:textId="77777777" w:rsidR="00EB0A3D" w:rsidRDefault="00EB0A3D" w:rsidP="00EB0A3D">
      <w:pPr>
        <w:pStyle w:val="Code0"/>
      </w:pPr>
      <w:r>
        <w:t xml:space="preserve">    leaf </w:t>
      </w:r>
      <w:proofErr w:type="spellStart"/>
      <w:r>
        <w:t>progressPercentage</w:t>
      </w:r>
      <w:proofErr w:type="spellEnd"/>
      <w:r>
        <w:t xml:space="preserve"> {</w:t>
      </w:r>
    </w:p>
    <w:p w14:paraId="5DDABC81" w14:textId="77777777" w:rsidR="00EB0A3D" w:rsidRDefault="00EB0A3D" w:rsidP="00EB0A3D">
      <w:pPr>
        <w:pStyle w:val="Code0"/>
      </w:pPr>
      <w:r>
        <w:t xml:space="preserve">      type uint8 {</w:t>
      </w:r>
    </w:p>
    <w:p w14:paraId="2B7E8C76" w14:textId="77777777" w:rsidR="00EB0A3D" w:rsidRDefault="00EB0A3D" w:rsidP="00EB0A3D">
      <w:pPr>
        <w:pStyle w:val="Code0"/>
      </w:pPr>
      <w:r>
        <w:t xml:space="preserve">        range </w:t>
      </w:r>
      <w:proofErr w:type="gramStart"/>
      <w:r>
        <w:t>0..</w:t>
      </w:r>
      <w:proofErr w:type="gramEnd"/>
      <w:r>
        <w:t>100;</w:t>
      </w:r>
    </w:p>
    <w:p w14:paraId="30DF5E6A" w14:textId="77777777" w:rsidR="00EB0A3D" w:rsidRDefault="00EB0A3D" w:rsidP="00EB0A3D">
      <w:pPr>
        <w:pStyle w:val="Code0"/>
      </w:pPr>
      <w:r>
        <w:t xml:space="preserve">      }</w:t>
      </w:r>
    </w:p>
    <w:p w14:paraId="0435D04B" w14:textId="77777777" w:rsidR="00EB0A3D" w:rsidRDefault="00EB0A3D" w:rsidP="00EB0A3D">
      <w:pPr>
        <w:pStyle w:val="Code0"/>
      </w:pPr>
      <w:r>
        <w:t xml:space="preserve">      config </w:t>
      </w:r>
      <w:proofErr w:type="gramStart"/>
      <w:r>
        <w:t>false;</w:t>
      </w:r>
      <w:proofErr w:type="gramEnd"/>
    </w:p>
    <w:p w14:paraId="1F84812C" w14:textId="77777777" w:rsidR="00EB0A3D" w:rsidRDefault="00EB0A3D" w:rsidP="00EB0A3D">
      <w:pPr>
        <w:pStyle w:val="Code0"/>
      </w:pPr>
      <w:r>
        <w:t xml:space="preserve">      description "Progress of the associated process as percentage</w:t>
      </w:r>
      <w:proofErr w:type="gramStart"/>
      <w:r>
        <w:t>";</w:t>
      </w:r>
      <w:proofErr w:type="gramEnd"/>
    </w:p>
    <w:p w14:paraId="395C4A1B" w14:textId="77777777" w:rsidR="00EB0A3D" w:rsidRDefault="00EB0A3D" w:rsidP="00EB0A3D">
      <w:pPr>
        <w:pStyle w:val="Code0"/>
      </w:pPr>
      <w:r>
        <w:t xml:space="preserve">    }</w:t>
      </w:r>
    </w:p>
    <w:p w14:paraId="2493AE79" w14:textId="77777777" w:rsidR="00EB0A3D" w:rsidRDefault="00EB0A3D" w:rsidP="00EB0A3D">
      <w:pPr>
        <w:pStyle w:val="Code0"/>
      </w:pPr>
    </w:p>
    <w:p w14:paraId="5099286E" w14:textId="77777777" w:rsidR="00EB0A3D" w:rsidRDefault="00EB0A3D" w:rsidP="00EB0A3D">
      <w:pPr>
        <w:pStyle w:val="Code0"/>
      </w:pPr>
      <w:r>
        <w:t xml:space="preserve">    leaf-list </w:t>
      </w:r>
      <w:proofErr w:type="spellStart"/>
      <w:r>
        <w:t>progressStateInfo</w:t>
      </w:r>
      <w:proofErr w:type="spellEnd"/>
      <w:r>
        <w:t xml:space="preserve"> {</w:t>
      </w:r>
    </w:p>
    <w:p w14:paraId="1EB0E0F3" w14:textId="77777777" w:rsidR="00EB0A3D" w:rsidRDefault="00EB0A3D" w:rsidP="00EB0A3D">
      <w:pPr>
        <w:pStyle w:val="Code0"/>
      </w:pPr>
      <w:r>
        <w:t xml:space="preserve">      type </w:t>
      </w:r>
      <w:proofErr w:type="gramStart"/>
      <w:r>
        <w:t>string;</w:t>
      </w:r>
      <w:proofErr w:type="gramEnd"/>
    </w:p>
    <w:p w14:paraId="02B28DB8" w14:textId="77777777" w:rsidR="00EB0A3D" w:rsidRDefault="00EB0A3D" w:rsidP="00EB0A3D">
      <w:pPr>
        <w:pStyle w:val="Code0"/>
      </w:pPr>
      <w:r>
        <w:t xml:space="preserve">      config </w:t>
      </w:r>
      <w:proofErr w:type="gramStart"/>
      <w:r>
        <w:t>false;</w:t>
      </w:r>
      <w:proofErr w:type="gramEnd"/>
    </w:p>
    <w:p w14:paraId="16F36B3E" w14:textId="77777777" w:rsidR="00EB0A3D" w:rsidRDefault="00EB0A3D" w:rsidP="00EB0A3D">
      <w:pPr>
        <w:pStyle w:val="Code0"/>
      </w:pPr>
      <w:r>
        <w:t xml:space="preserve">      description "Additional textual qualification of the states </w:t>
      </w:r>
    </w:p>
    <w:p w14:paraId="1365E120" w14:textId="77777777" w:rsidR="00EB0A3D" w:rsidRDefault="00EB0A3D" w:rsidP="00EB0A3D">
      <w:pPr>
        <w:pStyle w:val="Code0"/>
      </w:pPr>
      <w:r>
        <w:t xml:space="preserve">        'NOT_STARTED', 'CANCELLING' and 'RUNNING'.</w:t>
      </w:r>
    </w:p>
    <w:p w14:paraId="467A4A90" w14:textId="77777777" w:rsidR="00EB0A3D" w:rsidRDefault="00EB0A3D" w:rsidP="00EB0A3D">
      <w:pPr>
        <w:pStyle w:val="Code0"/>
      </w:pPr>
    </w:p>
    <w:p w14:paraId="5C8B4A28" w14:textId="77777777" w:rsidR="00EB0A3D" w:rsidRDefault="00EB0A3D" w:rsidP="00EB0A3D">
      <w:pPr>
        <w:pStyle w:val="Code0"/>
      </w:pPr>
      <w:r>
        <w:t xml:space="preserve">        For specific processes, specific well-defined strings (</w:t>
      </w:r>
      <w:proofErr w:type="gramStart"/>
      <w:r>
        <w:t>e.g.</w:t>
      </w:r>
      <w:proofErr w:type="gramEnd"/>
      <w:r>
        <w:t xml:space="preserve"> string </w:t>
      </w:r>
    </w:p>
    <w:p w14:paraId="66A8C42F" w14:textId="77777777" w:rsidR="00EB0A3D" w:rsidRDefault="00EB0A3D" w:rsidP="00EB0A3D">
      <w:pPr>
        <w:pStyle w:val="Code0"/>
      </w:pPr>
      <w:r>
        <w:t xml:space="preserve">        patterns or </w:t>
      </w:r>
      <w:proofErr w:type="spellStart"/>
      <w:r>
        <w:t>enums</w:t>
      </w:r>
      <w:proofErr w:type="spellEnd"/>
      <w:r>
        <w:t xml:space="preserve">) may be defined as a </w:t>
      </w:r>
      <w:proofErr w:type="spellStart"/>
      <w:r>
        <w:t>specialisation</w:t>
      </w:r>
      <w:proofErr w:type="spellEnd"/>
      <w:r>
        <w:t>.</w:t>
      </w:r>
      <w:proofErr w:type="gramStart"/>
      <w:r>
        <w:t>";</w:t>
      </w:r>
      <w:proofErr w:type="gramEnd"/>
    </w:p>
    <w:p w14:paraId="737B2F3D" w14:textId="77777777" w:rsidR="00EB0A3D" w:rsidRDefault="00EB0A3D" w:rsidP="00EB0A3D">
      <w:pPr>
        <w:pStyle w:val="Code0"/>
      </w:pPr>
      <w:r>
        <w:t xml:space="preserve">    }</w:t>
      </w:r>
    </w:p>
    <w:p w14:paraId="57D03424" w14:textId="77777777" w:rsidR="00EB0A3D" w:rsidRDefault="00EB0A3D" w:rsidP="00EB0A3D">
      <w:pPr>
        <w:pStyle w:val="Code0"/>
      </w:pPr>
    </w:p>
    <w:p w14:paraId="696D2204" w14:textId="77777777" w:rsidR="00EB0A3D" w:rsidRDefault="00EB0A3D" w:rsidP="00EB0A3D">
      <w:pPr>
        <w:pStyle w:val="Code0"/>
      </w:pPr>
      <w:r>
        <w:t xml:space="preserve">    leaf </w:t>
      </w:r>
      <w:proofErr w:type="spellStart"/>
      <w:r>
        <w:t>resultStateInfo</w:t>
      </w:r>
      <w:proofErr w:type="spellEnd"/>
      <w:r>
        <w:t xml:space="preserve"> {</w:t>
      </w:r>
    </w:p>
    <w:p w14:paraId="1ABEE499" w14:textId="77777777" w:rsidR="00EB0A3D" w:rsidRDefault="00EB0A3D" w:rsidP="00EB0A3D">
      <w:pPr>
        <w:pStyle w:val="Code0"/>
      </w:pPr>
      <w:r>
        <w:t xml:space="preserve">      type </w:t>
      </w:r>
      <w:proofErr w:type="gramStart"/>
      <w:r>
        <w:t>string;</w:t>
      </w:r>
      <w:proofErr w:type="gramEnd"/>
    </w:p>
    <w:p w14:paraId="28547FB3" w14:textId="77777777" w:rsidR="00EB0A3D" w:rsidRDefault="00EB0A3D" w:rsidP="00EB0A3D">
      <w:pPr>
        <w:pStyle w:val="Code0"/>
      </w:pPr>
      <w:r>
        <w:t xml:space="preserve">      config </w:t>
      </w:r>
      <w:proofErr w:type="gramStart"/>
      <w:r>
        <w:t>false;</w:t>
      </w:r>
      <w:proofErr w:type="gramEnd"/>
    </w:p>
    <w:p w14:paraId="4CB3BFC2" w14:textId="77777777" w:rsidR="00EB0A3D" w:rsidRDefault="00EB0A3D" w:rsidP="00EB0A3D">
      <w:pPr>
        <w:pStyle w:val="Code0"/>
      </w:pPr>
      <w:r>
        <w:t xml:space="preserve">      description "Additional textual qualification of the states </w:t>
      </w:r>
    </w:p>
    <w:p w14:paraId="26D04521" w14:textId="77777777" w:rsidR="00EB0A3D" w:rsidRDefault="00EB0A3D" w:rsidP="00EB0A3D">
      <w:pPr>
        <w:pStyle w:val="Code0"/>
      </w:pPr>
      <w:r>
        <w:t xml:space="preserve">        'FINISHED', 'FAILED', 'PARTIALLY_FAILED and 'CANCELLED'. </w:t>
      </w:r>
    </w:p>
    <w:p w14:paraId="1EF8B9B0" w14:textId="77777777" w:rsidR="00EB0A3D" w:rsidRDefault="00EB0A3D" w:rsidP="00EB0A3D">
      <w:pPr>
        <w:pStyle w:val="Code0"/>
      </w:pPr>
      <w:r>
        <w:t xml:space="preserve">        For example, in the 'FAILED' or 'PARTIALLY_FAILED' state this </w:t>
      </w:r>
    </w:p>
    <w:p w14:paraId="46F85F57" w14:textId="77777777" w:rsidR="00EB0A3D" w:rsidRDefault="00EB0A3D" w:rsidP="00EB0A3D">
      <w:pPr>
        <w:pStyle w:val="Code0"/>
      </w:pPr>
      <w:r>
        <w:t xml:space="preserve">        attribute may be used to provide error reasons.</w:t>
      </w:r>
    </w:p>
    <w:p w14:paraId="416E749B" w14:textId="77777777" w:rsidR="00EB0A3D" w:rsidRDefault="00EB0A3D" w:rsidP="00EB0A3D">
      <w:pPr>
        <w:pStyle w:val="Code0"/>
      </w:pPr>
    </w:p>
    <w:p w14:paraId="457C3CA5" w14:textId="77777777" w:rsidR="00EB0A3D" w:rsidRDefault="00EB0A3D" w:rsidP="00EB0A3D">
      <w:pPr>
        <w:pStyle w:val="Code0"/>
      </w:pPr>
      <w:r>
        <w:t xml:space="preserve">        This attribute shall not be used to make the outcome of the process </w:t>
      </w:r>
    </w:p>
    <w:p w14:paraId="4A2F53B7" w14:textId="77777777" w:rsidR="00EB0A3D" w:rsidRDefault="00EB0A3D" w:rsidP="00EB0A3D">
      <w:pPr>
        <w:pStyle w:val="Code0"/>
      </w:pPr>
      <w:r>
        <w:t xml:space="preserve">        available for retrieval, if any. For this purpose, dedicated </w:t>
      </w:r>
    </w:p>
    <w:p w14:paraId="14AB8227" w14:textId="77777777" w:rsidR="00EB0A3D" w:rsidRDefault="00EB0A3D" w:rsidP="00EB0A3D">
      <w:pPr>
        <w:pStyle w:val="Code0"/>
      </w:pPr>
      <w:r>
        <w:t xml:space="preserve">        attributes shall be specified when specifying the representation of </w:t>
      </w:r>
    </w:p>
    <w:p w14:paraId="12ACD083" w14:textId="77777777" w:rsidR="00EB0A3D" w:rsidRDefault="00EB0A3D" w:rsidP="00EB0A3D">
      <w:pPr>
        <w:pStyle w:val="Code0"/>
      </w:pPr>
      <w:r>
        <w:t xml:space="preserve">        a specific process.</w:t>
      </w:r>
    </w:p>
    <w:p w14:paraId="0AC7E9DD" w14:textId="77777777" w:rsidR="00EB0A3D" w:rsidRDefault="00EB0A3D" w:rsidP="00EB0A3D">
      <w:pPr>
        <w:pStyle w:val="Code0"/>
      </w:pPr>
    </w:p>
    <w:p w14:paraId="32638692" w14:textId="77777777" w:rsidR="00EB0A3D" w:rsidRDefault="00EB0A3D" w:rsidP="00EB0A3D">
      <w:pPr>
        <w:pStyle w:val="Code0"/>
      </w:pPr>
      <w:r>
        <w:t xml:space="preserve">        For specific processes, specific well-defined strings (</w:t>
      </w:r>
      <w:proofErr w:type="gramStart"/>
      <w:r>
        <w:t>e.g.</w:t>
      </w:r>
      <w:proofErr w:type="gramEnd"/>
      <w:r>
        <w:t xml:space="preserve"> string </w:t>
      </w:r>
    </w:p>
    <w:p w14:paraId="2F2E6D3A" w14:textId="77777777" w:rsidR="00EB0A3D" w:rsidRDefault="00EB0A3D" w:rsidP="00EB0A3D">
      <w:pPr>
        <w:pStyle w:val="Code0"/>
      </w:pPr>
      <w:r>
        <w:t xml:space="preserve">        patterns or </w:t>
      </w:r>
      <w:proofErr w:type="spellStart"/>
      <w:r>
        <w:t>enums</w:t>
      </w:r>
      <w:proofErr w:type="spellEnd"/>
      <w:r>
        <w:t xml:space="preserve">) may be defined as a </w:t>
      </w:r>
      <w:proofErr w:type="spellStart"/>
      <w:r>
        <w:t>specialisation</w:t>
      </w:r>
      <w:proofErr w:type="spellEnd"/>
      <w:r>
        <w:t>.</w:t>
      </w:r>
      <w:proofErr w:type="gramStart"/>
      <w:r>
        <w:t>";</w:t>
      </w:r>
      <w:proofErr w:type="gramEnd"/>
    </w:p>
    <w:p w14:paraId="232109E9" w14:textId="77777777" w:rsidR="00EB0A3D" w:rsidRDefault="00EB0A3D" w:rsidP="00EB0A3D">
      <w:pPr>
        <w:pStyle w:val="Code0"/>
      </w:pPr>
      <w:r>
        <w:t xml:space="preserve">    }</w:t>
      </w:r>
    </w:p>
    <w:p w14:paraId="45860031" w14:textId="77777777" w:rsidR="00EB0A3D" w:rsidRDefault="00EB0A3D" w:rsidP="00EB0A3D">
      <w:pPr>
        <w:pStyle w:val="Code0"/>
      </w:pPr>
    </w:p>
    <w:p w14:paraId="40C23BC1" w14:textId="77777777" w:rsidR="00EB0A3D" w:rsidRDefault="00EB0A3D" w:rsidP="00EB0A3D">
      <w:pPr>
        <w:pStyle w:val="Code0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767B40CA" w14:textId="77777777" w:rsidR="00EB0A3D" w:rsidRDefault="00EB0A3D" w:rsidP="00EB0A3D">
      <w:pPr>
        <w:pStyle w:val="Code0"/>
      </w:pPr>
      <w:r>
        <w:t xml:space="preserve">      type </w:t>
      </w:r>
      <w:proofErr w:type="spellStart"/>
      <w:proofErr w:type="gramStart"/>
      <w:r>
        <w:t>yang:date</w:t>
      </w:r>
      <w:proofErr w:type="gramEnd"/>
      <w:r>
        <w:t>-and-time</w:t>
      </w:r>
      <w:proofErr w:type="spellEnd"/>
      <w:r>
        <w:t>;</w:t>
      </w:r>
    </w:p>
    <w:p w14:paraId="717171E0" w14:textId="77777777" w:rsidR="00EB0A3D" w:rsidRDefault="00EB0A3D" w:rsidP="00EB0A3D">
      <w:pPr>
        <w:pStyle w:val="Code0"/>
      </w:pPr>
      <w:r>
        <w:t xml:space="preserve">      config </w:t>
      </w:r>
      <w:proofErr w:type="gramStart"/>
      <w:r>
        <w:t>false;</w:t>
      </w:r>
      <w:proofErr w:type="gramEnd"/>
    </w:p>
    <w:p w14:paraId="282A9F2E" w14:textId="77777777" w:rsidR="00EB0A3D" w:rsidRDefault="00EB0A3D" w:rsidP="00EB0A3D">
      <w:pPr>
        <w:pStyle w:val="Code0"/>
      </w:pPr>
      <w:r>
        <w:t xml:space="preserve">      description "Start time of the associated process, </w:t>
      </w:r>
      <w:proofErr w:type="gramStart"/>
      <w:r>
        <w:t>i.e.</w:t>
      </w:r>
      <w:proofErr w:type="gramEnd"/>
      <w:r>
        <w:t xml:space="preserve"> the time when the </w:t>
      </w:r>
    </w:p>
    <w:p w14:paraId="0629647B" w14:textId="77777777" w:rsidR="00EB0A3D" w:rsidRDefault="00EB0A3D" w:rsidP="00EB0A3D">
      <w:pPr>
        <w:pStyle w:val="Code0"/>
      </w:pPr>
      <w:r>
        <w:t xml:space="preserve">        status changed from 'NOT_STARTED' to 'RUNNING'.</w:t>
      </w:r>
      <w:proofErr w:type="gramStart"/>
      <w:r>
        <w:t>";</w:t>
      </w:r>
      <w:proofErr w:type="gramEnd"/>
    </w:p>
    <w:p w14:paraId="7D008212" w14:textId="77777777" w:rsidR="00EB0A3D" w:rsidRDefault="00EB0A3D" w:rsidP="00EB0A3D">
      <w:pPr>
        <w:pStyle w:val="Code0"/>
      </w:pPr>
      <w:r>
        <w:t xml:space="preserve">    }</w:t>
      </w:r>
    </w:p>
    <w:p w14:paraId="178AE002" w14:textId="77777777" w:rsidR="00EB0A3D" w:rsidRDefault="00EB0A3D" w:rsidP="00EB0A3D">
      <w:pPr>
        <w:pStyle w:val="Code0"/>
      </w:pPr>
    </w:p>
    <w:p w14:paraId="45C05CC1" w14:textId="77777777" w:rsidR="00EB0A3D" w:rsidRDefault="00EB0A3D" w:rsidP="00EB0A3D">
      <w:pPr>
        <w:pStyle w:val="Code0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7FB34282" w14:textId="77777777" w:rsidR="00EB0A3D" w:rsidRDefault="00EB0A3D" w:rsidP="00EB0A3D">
      <w:pPr>
        <w:pStyle w:val="Code0"/>
      </w:pPr>
      <w:r>
        <w:t xml:space="preserve">      type </w:t>
      </w:r>
      <w:proofErr w:type="spellStart"/>
      <w:proofErr w:type="gramStart"/>
      <w:r>
        <w:t>yang:date</w:t>
      </w:r>
      <w:proofErr w:type="gramEnd"/>
      <w:r>
        <w:t>-and-time</w:t>
      </w:r>
      <w:proofErr w:type="spellEnd"/>
      <w:r>
        <w:t>;</w:t>
      </w:r>
    </w:p>
    <w:p w14:paraId="1B0B72BC" w14:textId="77777777" w:rsidR="00EB0A3D" w:rsidRDefault="00EB0A3D" w:rsidP="00EB0A3D">
      <w:pPr>
        <w:pStyle w:val="Code0"/>
      </w:pPr>
      <w:r>
        <w:t xml:space="preserve">      config </w:t>
      </w:r>
      <w:proofErr w:type="gramStart"/>
      <w:r>
        <w:t>false;</w:t>
      </w:r>
      <w:proofErr w:type="gramEnd"/>
    </w:p>
    <w:p w14:paraId="213D535E" w14:textId="77777777" w:rsidR="00EB0A3D" w:rsidRDefault="00EB0A3D" w:rsidP="00EB0A3D">
      <w:pPr>
        <w:pStyle w:val="Code0"/>
      </w:pPr>
      <w:r>
        <w:t xml:space="preserve">      description "Date and time when status changed to 'SUCCESS', 'CANCELLED', </w:t>
      </w:r>
    </w:p>
    <w:p w14:paraId="48B3F20C" w14:textId="77777777" w:rsidR="00EB0A3D" w:rsidRDefault="00EB0A3D" w:rsidP="00EB0A3D">
      <w:pPr>
        <w:pStyle w:val="Code0"/>
      </w:pPr>
      <w:r>
        <w:t xml:space="preserve">        'FAILED' or 'PARTIALLY_FAILED'. </w:t>
      </w:r>
    </w:p>
    <w:p w14:paraId="3A599957" w14:textId="77777777" w:rsidR="00EB0A3D" w:rsidRDefault="00EB0A3D" w:rsidP="00EB0A3D">
      <w:pPr>
        <w:pStyle w:val="Code0"/>
      </w:pPr>
    </w:p>
    <w:p w14:paraId="1A5C766D" w14:textId="77777777" w:rsidR="00EB0A3D" w:rsidRDefault="00EB0A3D" w:rsidP="00EB0A3D">
      <w:pPr>
        <w:pStyle w:val="Code0"/>
      </w:pPr>
      <w:r>
        <w:t xml:space="preserve">        If the time is in the future, it is the estimated time </w:t>
      </w:r>
    </w:p>
    <w:p w14:paraId="6837E293" w14:textId="77777777" w:rsidR="00EB0A3D" w:rsidRDefault="00EB0A3D" w:rsidP="00EB0A3D">
      <w:pPr>
        <w:pStyle w:val="Code0"/>
      </w:pPr>
      <w:r>
        <w:t xml:space="preserve">        the process will end.</w:t>
      </w:r>
      <w:proofErr w:type="gramStart"/>
      <w:r>
        <w:t>";</w:t>
      </w:r>
      <w:proofErr w:type="gramEnd"/>
    </w:p>
    <w:p w14:paraId="42FC1D55" w14:textId="77777777" w:rsidR="00EB0A3D" w:rsidRDefault="00EB0A3D" w:rsidP="00EB0A3D">
      <w:pPr>
        <w:pStyle w:val="Code0"/>
      </w:pPr>
      <w:r>
        <w:t xml:space="preserve">    }</w:t>
      </w:r>
    </w:p>
    <w:p w14:paraId="5CFE305A" w14:textId="77777777" w:rsidR="00EB0A3D" w:rsidRDefault="00EB0A3D" w:rsidP="00EB0A3D">
      <w:pPr>
        <w:pStyle w:val="Code0"/>
      </w:pPr>
    </w:p>
    <w:p w14:paraId="1E91CACF" w14:textId="77777777" w:rsidR="00EB0A3D" w:rsidRDefault="00EB0A3D" w:rsidP="00EB0A3D">
      <w:pPr>
        <w:pStyle w:val="Code0"/>
      </w:pPr>
      <w:r>
        <w:t xml:space="preserve">    leaf timer {</w:t>
      </w:r>
    </w:p>
    <w:p w14:paraId="5A1E2012" w14:textId="77777777" w:rsidR="00EB0A3D" w:rsidRDefault="00EB0A3D" w:rsidP="00EB0A3D">
      <w:pPr>
        <w:pStyle w:val="Code0"/>
      </w:pPr>
      <w:r>
        <w:t xml:space="preserve">      type </w:t>
      </w:r>
      <w:proofErr w:type="gramStart"/>
      <w:r>
        <w:t>uint32;</w:t>
      </w:r>
      <w:proofErr w:type="gramEnd"/>
    </w:p>
    <w:p w14:paraId="50C12735" w14:textId="77777777" w:rsidR="00EB0A3D" w:rsidRDefault="00EB0A3D" w:rsidP="00EB0A3D">
      <w:pPr>
        <w:pStyle w:val="Code0"/>
      </w:pPr>
      <w:r>
        <w:t xml:space="preserve">      units </w:t>
      </w:r>
      <w:proofErr w:type="gramStart"/>
      <w:r>
        <w:t>minutes;</w:t>
      </w:r>
      <w:proofErr w:type="gramEnd"/>
    </w:p>
    <w:p w14:paraId="1D09FFD6" w14:textId="77777777" w:rsidR="00EB0A3D" w:rsidRDefault="00EB0A3D" w:rsidP="00EB0A3D">
      <w:pPr>
        <w:pStyle w:val="Code0"/>
      </w:pPr>
      <w:r>
        <w:t xml:space="preserve">      description "Time until the associated process is automatically cancelled.</w:t>
      </w:r>
    </w:p>
    <w:p w14:paraId="23A87795" w14:textId="77777777" w:rsidR="00EB0A3D" w:rsidRDefault="00EB0A3D" w:rsidP="00EB0A3D">
      <w:pPr>
        <w:pStyle w:val="Code0"/>
      </w:pPr>
      <w:r>
        <w:t xml:space="preserve">        If set, the system decreases the timer with time. When it reaches zero </w:t>
      </w:r>
    </w:p>
    <w:p w14:paraId="11004382" w14:textId="77777777" w:rsidR="00EB0A3D" w:rsidRDefault="00EB0A3D" w:rsidP="00EB0A3D">
      <w:pPr>
        <w:pStyle w:val="Code0"/>
      </w:pPr>
      <w:r>
        <w:t xml:space="preserve">        the cancellation of the associated process is initiated by the </w:t>
      </w:r>
    </w:p>
    <w:p w14:paraId="522A846E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MnS_Producer</w:t>
      </w:r>
      <w:proofErr w:type="spellEnd"/>
      <w:r>
        <w:t xml:space="preserve">. </w:t>
      </w:r>
    </w:p>
    <w:p w14:paraId="44273E43" w14:textId="77777777" w:rsidR="00EB0A3D" w:rsidRDefault="00EB0A3D" w:rsidP="00EB0A3D">
      <w:pPr>
        <w:pStyle w:val="Code0"/>
      </w:pPr>
      <w:r>
        <w:t xml:space="preserve">        If not set, there is no time limit for the process.</w:t>
      </w:r>
    </w:p>
    <w:p w14:paraId="308C6310" w14:textId="77777777" w:rsidR="00EB0A3D" w:rsidRDefault="00EB0A3D" w:rsidP="00EB0A3D">
      <w:pPr>
        <w:pStyle w:val="Code0"/>
      </w:pPr>
      <w:r>
        <w:t xml:space="preserve">        </w:t>
      </w:r>
    </w:p>
    <w:p w14:paraId="14C124AC" w14:textId="77777777" w:rsidR="00EB0A3D" w:rsidRDefault="00EB0A3D" w:rsidP="00EB0A3D">
      <w:pPr>
        <w:pStyle w:val="Code0"/>
      </w:pPr>
      <w:r>
        <w:t xml:space="preserve">        Once the timer is set, the consumer </w:t>
      </w:r>
      <w:proofErr w:type="spellStart"/>
      <w:r>
        <w:t>can not</w:t>
      </w:r>
      <w:proofErr w:type="spellEnd"/>
      <w:r>
        <w:t xml:space="preserve"> change it anymore. </w:t>
      </w:r>
    </w:p>
    <w:p w14:paraId="50A89561" w14:textId="77777777" w:rsidR="00EB0A3D" w:rsidRDefault="00EB0A3D" w:rsidP="00EB0A3D">
      <w:pPr>
        <w:pStyle w:val="Code0"/>
      </w:pPr>
      <w:r>
        <w:t xml:space="preserve">        If the consumer has not set the timer the MnS Producer may set it.</w:t>
      </w:r>
      <w:proofErr w:type="gramStart"/>
      <w:r>
        <w:t>";</w:t>
      </w:r>
      <w:proofErr w:type="gramEnd"/>
    </w:p>
    <w:p w14:paraId="6E777B3C" w14:textId="77777777" w:rsidR="00EB0A3D" w:rsidRDefault="00EB0A3D" w:rsidP="00EB0A3D">
      <w:pPr>
        <w:pStyle w:val="Code0"/>
      </w:pPr>
      <w:r>
        <w:t xml:space="preserve">    }</w:t>
      </w:r>
    </w:p>
    <w:p w14:paraId="78BF9432" w14:textId="77777777" w:rsidR="00EB0A3D" w:rsidRDefault="00EB0A3D" w:rsidP="00EB0A3D">
      <w:pPr>
        <w:pStyle w:val="Code0"/>
      </w:pPr>
      <w:r>
        <w:t xml:space="preserve">  }</w:t>
      </w:r>
    </w:p>
    <w:p w14:paraId="68A5357A" w14:textId="77777777" w:rsidR="00EB0A3D" w:rsidRDefault="00EB0A3D" w:rsidP="00EB0A3D">
      <w:pPr>
        <w:pStyle w:val="Code0"/>
      </w:pPr>
      <w:r>
        <w:t xml:space="preserve">  </w:t>
      </w:r>
    </w:p>
    <w:p w14:paraId="25017824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TenthOfDegrees</w:t>
      </w:r>
      <w:proofErr w:type="spellEnd"/>
      <w:r>
        <w:t xml:space="preserve"> { </w:t>
      </w:r>
    </w:p>
    <w:p w14:paraId="446AC95B" w14:textId="77777777" w:rsidR="00EB0A3D" w:rsidRDefault="00EB0A3D" w:rsidP="00EB0A3D">
      <w:pPr>
        <w:pStyle w:val="Code0"/>
      </w:pPr>
      <w:r>
        <w:t xml:space="preserve">    type uint16 { </w:t>
      </w:r>
    </w:p>
    <w:p w14:paraId="4FBB7E73" w14:textId="77777777" w:rsidR="00EB0A3D" w:rsidRDefault="00EB0A3D" w:rsidP="00EB0A3D">
      <w:pPr>
        <w:pStyle w:val="Code0"/>
      </w:pPr>
      <w:r>
        <w:t xml:space="preserve">      range </w:t>
      </w:r>
      <w:proofErr w:type="gramStart"/>
      <w:r>
        <w:t>0..</w:t>
      </w:r>
      <w:proofErr w:type="gramEnd"/>
      <w:r>
        <w:t xml:space="preserve">3600; </w:t>
      </w:r>
    </w:p>
    <w:p w14:paraId="66EEEC2C" w14:textId="77777777" w:rsidR="00EB0A3D" w:rsidRDefault="00EB0A3D" w:rsidP="00EB0A3D">
      <w:pPr>
        <w:pStyle w:val="Code0"/>
      </w:pPr>
      <w:r>
        <w:t xml:space="preserve">    }</w:t>
      </w:r>
    </w:p>
    <w:p w14:paraId="76E7517C" w14:textId="77777777" w:rsidR="00EB0A3D" w:rsidRDefault="00EB0A3D" w:rsidP="00EB0A3D">
      <w:pPr>
        <w:pStyle w:val="Code0"/>
      </w:pPr>
      <w:r>
        <w:t xml:space="preserve">    units "0.1 degrees</w:t>
      </w:r>
      <w:proofErr w:type="gramStart"/>
      <w:r>
        <w:t>";</w:t>
      </w:r>
      <w:proofErr w:type="gramEnd"/>
    </w:p>
    <w:p w14:paraId="232E0BC4" w14:textId="77777777" w:rsidR="00EB0A3D" w:rsidRDefault="00EB0A3D" w:rsidP="00EB0A3D">
      <w:pPr>
        <w:pStyle w:val="Code0"/>
      </w:pPr>
      <w:r>
        <w:t xml:space="preserve">    description "A single integral value corresponding to an angle in degrees </w:t>
      </w:r>
    </w:p>
    <w:p w14:paraId="388632A6" w14:textId="77777777" w:rsidR="00EB0A3D" w:rsidRDefault="00EB0A3D" w:rsidP="00EB0A3D">
      <w:pPr>
        <w:pStyle w:val="Code0"/>
      </w:pPr>
      <w:r>
        <w:t xml:space="preserve">      between 0 and 360 with a resolution of 0.1 degrees.</w:t>
      </w:r>
      <w:proofErr w:type="gramStart"/>
      <w:r>
        <w:t>";</w:t>
      </w:r>
      <w:proofErr w:type="gramEnd"/>
    </w:p>
    <w:p w14:paraId="0F51D8FC" w14:textId="77777777" w:rsidR="00EB0A3D" w:rsidRDefault="00EB0A3D" w:rsidP="00EB0A3D">
      <w:pPr>
        <w:pStyle w:val="Code0"/>
      </w:pPr>
      <w:r>
        <w:t xml:space="preserve">  }</w:t>
      </w:r>
    </w:p>
    <w:p w14:paraId="51FDE462" w14:textId="77777777" w:rsidR="00EB0A3D" w:rsidRDefault="00EB0A3D" w:rsidP="00EB0A3D">
      <w:pPr>
        <w:pStyle w:val="Code0"/>
      </w:pPr>
    </w:p>
    <w:p w14:paraId="142F5D38" w14:textId="77777777" w:rsidR="00EB0A3D" w:rsidRDefault="00EB0A3D" w:rsidP="00EB0A3D">
      <w:pPr>
        <w:pStyle w:val="Code0"/>
      </w:pPr>
      <w:r>
        <w:t xml:space="preserve">  typedef Latitude {</w:t>
      </w:r>
    </w:p>
    <w:p w14:paraId="7817EA1C" w14:textId="77777777" w:rsidR="00EB0A3D" w:rsidRDefault="00EB0A3D" w:rsidP="00EB0A3D">
      <w:pPr>
        <w:pStyle w:val="Code0"/>
      </w:pPr>
      <w:r>
        <w:t xml:space="preserve">    type decimal64 {</w:t>
      </w:r>
    </w:p>
    <w:p w14:paraId="487D19ED" w14:textId="77777777" w:rsidR="00EB0A3D" w:rsidRDefault="00EB0A3D" w:rsidP="00EB0A3D">
      <w:pPr>
        <w:pStyle w:val="Code0"/>
      </w:pPr>
      <w:r>
        <w:t xml:space="preserve">      fraction-digits </w:t>
      </w:r>
      <w:proofErr w:type="gramStart"/>
      <w:r>
        <w:t>4;</w:t>
      </w:r>
      <w:proofErr w:type="gramEnd"/>
    </w:p>
    <w:p w14:paraId="0258665A" w14:textId="77777777" w:rsidR="00EB0A3D" w:rsidRDefault="00EB0A3D" w:rsidP="00EB0A3D">
      <w:pPr>
        <w:pStyle w:val="Code0"/>
      </w:pPr>
      <w:r>
        <w:t xml:space="preserve">      range "-</w:t>
      </w:r>
      <w:proofErr w:type="gramStart"/>
      <w:r>
        <w:t>90.0000..</w:t>
      </w:r>
      <w:proofErr w:type="gramEnd"/>
      <w:r>
        <w:t xml:space="preserve">+90.0000"; </w:t>
      </w:r>
    </w:p>
    <w:p w14:paraId="145B4897" w14:textId="77777777" w:rsidR="00EB0A3D" w:rsidRDefault="00EB0A3D" w:rsidP="00EB0A3D">
      <w:pPr>
        <w:pStyle w:val="Code0"/>
      </w:pPr>
      <w:r>
        <w:t xml:space="preserve">    }</w:t>
      </w:r>
    </w:p>
    <w:p w14:paraId="0CFC7DB0" w14:textId="77777777" w:rsidR="00EB0A3D" w:rsidRDefault="00EB0A3D" w:rsidP="00EB0A3D">
      <w:pPr>
        <w:pStyle w:val="Code0"/>
      </w:pPr>
      <w:r>
        <w:t xml:space="preserve">    description "Latitude values</w:t>
      </w:r>
      <w:proofErr w:type="gramStart"/>
      <w:r>
        <w:t>";</w:t>
      </w:r>
      <w:proofErr w:type="gramEnd"/>
    </w:p>
    <w:p w14:paraId="4D6E6F3A" w14:textId="77777777" w:rsidR="00EB0A3D" w:rsidRDefault="00EB0A3D" w:rsidP="00EB0A3D">
      <w:pPr>
        <w:pStyle w:val="Code0"/>
      </w:pPr>
      <w:r>
        <w:t xml:space="preserve">  }</w:t>
      </w:r>
    </w:p>
    <w:p w14:paraId="20ADD6F1" w14:textId="77777777" w:rsidR="00EB0A3D" w:rsidRDefault="00EB0A3D" w:rsidP="00EB0A3D">
      <w:pPr>
        <w:pStyle w:val="Code0"/>
      </w:pPr>
    </w:p>
    <w:p w14:paraId="481BB158" w14:textId="77777777" w:rsidR="00EB0A3D" w:rsidRDefault="00EB0A3D" w:rsidP="00EB0A3D">
      <w:pPr>
        <w:pStyle w:val="Code0"/>
      </w:pPr>
      <w:r>
        <w:t xml:space="preserve">  typedef Longitude {</w:t>
      </w:r>
    </w:p>
    <w:p w14:paraId="696F55FB" w14:textId="77777777" w:rsidR="00EB0A3D" w:rsidRDefault="00EB0A3D" w:rsidP="00EB0A3D">
      <w:pPr>
        <w:pStyle w:val="Code0"/>
      </w:pPr>
      <w:r>
        <w:t xml:space="preserve">    type decimal64 {</w:t>
      </w:r>
    </w:p>
    <w:p w14:paraId="6F42764B" w14:textId="77777777" w:rsidR="00EB0A3D" w:rsidRDefault="00EB0A3D" w:rsidP="00EB0A3D">
      <w:pPr>
        <w:pStyle w:val="Code0"/>
      </w:pPr>
      <w:r>
        <w:t xml:space="preserve">      fraction-digits </w:t>
      </w:r>
      <w:proofErr w:type="gramStart"/>
      <w:r>
        <w:t>4;</w:t>
      </w:r>
      <w:proofErr w:type="gramEnd"/>
    </w:p>
    <w:p w14:paraId="63C0FB9A" w14:textId="77777777" w:rsidR="00EB0A3D" w:rsidRDefault="00EB0A3D" w:rsidP="00EB0A3D">
      <w:pPr>
        <w:pStyle w:val="Code0"/>
      </w:pPr>
      <w:r>
        <w:t xml:space="preserve">      range "-</w:t>
      </w:r>
      <w:proofErr w:type="gramStart"/>
      <w:r>
        <w:t>180.0000..</w:t>
      </w:r>
      <w:proofErr w:type="gramEnd"/>
      <w:r>
        <w:t xml:space="preserve">+180.0000"; </w:t>
      </w:r>
    </w:p>
    <w:p w14:paraId="7D81338F" w14:textId="77777777" w:rsidR="00EB0A3D" w:rsidRDefault="00EB0A3D" w:rsidP="00EB0A3D">
      <w:pPr>
        <w:pStyle w:val="Code0"/>
      </w:pPr>
      <w:r>
        <w:t xml:space="preserve">    }</w:t>
      </w:r>
    </w:p>
    <w:p w14:paraId="60A3F560" w14:textId="77777777" w:rsidR="00EB0A3D" w:rsidRDefault="00EB0A3D" w:rsidP="00EB0A3D">
      <w:pPr>
        <w:pStyle w:val="Code0"/>
      </w:pPr>
      <w:r>
        <w:t xml:space="preserve">    description "Longitude values</w:t>
      </w:r>
      <w:proofErr w:type="gramStart"/>
      <w:r>
        <w:t>";</w:t>
      </w:r>
      <w:proofErr w:type="gramEnd"/>
    </w:p>
    <w:p w14:paraId="0D094A9B" w14:textId="77777777" w:rsidR="00EB0A3D" w:rsidRDefault="00EB0A3D" w:rsidP="00EB0A3D">
      <w:pPr>
        <w:pStyle w:val="Code0"/>
      </w:pPr>
      <w:r>
        <w:t xml:space="preserve">  }</w:t>
      </w:r>
    </w:p>
    <w:p w14:paraId="387FD0E9" w14:textId="77777777" w:rsidR="00EB0A3D" w:rsidRDefault="00EB0A3D" w:rsidP="00EB0A3D">
      <w:pPr>
        <w:pStyle w:val="Code0"/>
      </w:pPr>
    </w:p>
    <w:p w14:paraId="1A7E41C1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OnOff</w:t>
      </w:r>
      <w:proofErr w:type="spellEnd"/>
      <w:r>
        <w:t xml:space="preserve"> {</w:t>
      </w:r>
    </w:p>
    <w:p w14:paraId="78AD4B0C" w14:textId="77777777" w:rsidR="00EB0A3D" w:rsidRDefault="00EB0A3D" w:rsidP="00EB0A3D">
      <w:pPr>
        <w:pStyle w:val="Code0"/>
      </w:pPr>
      <w:r>
        <w:t xml:space="preserve">    type enumeration {</w:t>
      </w:r>
    </w:p>
    <w:p w14:paraId="2B250592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ON;</w:t>
      </w:r>
      <w:proofErr w:type="gramEnd"/>
    </w:p>
    <w:p w14:paraId="46536F68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OFF;</w:t>
      </w:r>
      <w:proofErr w:type="gramEnd"/>
    </w:p>
    <w:p w14:paraId="09E5B98F" w14:textId="77777777" w:rsidR="00EB0A3D" w:rsidRDefault="00EB0A3D" w:rsidP="00EB0A3D">
      <w:pPr>
        <w:pStyle w:val="Code0"/>
      </w:pPr>
      <w:r>
        <w:t xml:space="preserve">    }</w:t>
      </w:r>
    </w:p>
    <w:p w14:paraId="4D0C4F15" w14:textId="77777777" w:rsidR="00EB0A3D" w:rsidRDefault="00EB0A3D" w:rsidP="00EB0A3D">
      <w:pPr>
        <w:pStyle w:val="Code0"/>
      </w:pPr>
      <w:r>
        <w:t xml:space="preserve">  }</w:t>
      </w:r>
    </w:p>
    <w:p w14:paraId="6C42B1F1" w14:textId="77777777" w:rsidR="00EB0A3D" w:rsidRDefault="00EB0A3D" w:rsidP="00EB0A3D">
      <w:pPr>
        <w:pStyle w:val="Code0"/>
      </w:pPr>
      <w:r>
        <w:t xml:space="preserve">  </w:t>
      </w:r>
    </w:p>
    <w:p w14:paraId="55B1582B" w14:textId="77777777" w:rsidR="00EB0A3D" w:rsidRDefault="00EB0A3D" w:rsidP="00EB0A3D">
      <w:pPr>
        <w:pStyle w:val="Code0"/>
      </w:pPr>
      <w:r>
        <w:t xml:space="preserve">  // grouping </w:t>
      </w:r>
      <w:proofErr w:type="spellStart"/>
      <w:r>
        <w:t>ManagedNFProfile</w:t>
      </w:r>
      <w:proofErr w:type="spellEnd"/>
      <w:r>
        <w:t xml:space="preserve"> will be removed as it is </w:t>
      </w:r>
    </w:p>
    <w:p w14:paraId="0F905FF0" w14:textId="77777777" w:rsidR="00EB0A3D" w:rsidRDefault="00EB0A3D" w:rsidP="00EB0A3D">
      <w:pPr>
        <w:pStyle w:val="Code0"/>
      </w:pPr>
      <w:r>
        <w:t xml:space="preserve">  /</w:t>
      </w:r>
      <w:proofErr w:type="gramStart"/>
      <w:r>
        <w:t>/  being</w:t>
      </w:r>
      <w:proofErr w:type="gramEnd"/>
      <w:r>
        <w:t xml:space="preserve"> moved to _3gpp-5gc-nrm-nfprofile</w:t>
      </w:r>
    </w:p>
    <w:p w14:paraId="30BD2665" w14:textId="77777777" w:rsidR="00EB0A3D" w:rsidRDefault="00EB0A3D" w:rsidP="00EB0A3D">
      <w:pPr>
        <w:pStyle w:val="Code0"/>
      </w:pPr>
      <w:r>
        <w:t xml:space="preserve">  grouping </w:t>
      </w:r>
      <w:proofErr w:type="spellStart"/>
      <w:r>
        <w:t>ManagedNFProfile</w:t>
      </w:r>
      <w:proofErr w:type="spellEnd"/>
      <w:r>
        <w:t xml:space="preserve"> {</w:t>
      </w:r>
    </w:p>
    <w:p w14:paraId="6376D0F9" w14:textId="77777777" w:rsidR="00EB0A3D" w:rsidRDefault="00EB0A3D" w:rsidP="00EB0A3D">
      <w:pPr>
        <w:pStyle w:val="Code0"/>
      </w:pPr>
      <w:r>
        <w:t xml:space="preserve">    description "Defines profile for managed NF</w:t>
      </w:r>
      <w:proofErr w:type="gramStart"/>
      <w:r>
        <w:t>";</w:t>
      </w:r>
      <w:proofErr w:type="gramEnd"/>
    </w:p>
    <w:p w14:paraId="603BC9F4" w14:textId="77777777" w:rsidR="00EB0A3D" w:rsidRDefault="00EB0A3D" w:rsidP="00EB0A3D">
      <w:pPr>
        <w:pStyle w:val="Code0"/>
      </w:pPr>
      <w:r>
        <w:t xml:space="preserve">    reference "3GPP TS 23.501</w:t>
      </w:r>
      <w:proofErr w:type="gramStart"/>
      <w:r>
        <w:t>";</w:t>
      </w:r>
      <w:proofErr w:type="gramEnd"/>
    </w:p>
    <w:p w14:paraId="70BF8C40" w14:textId="77777777" w:rsidR="00EB0A3D" w:rsidRDefault="00EB0A3D" w:rsidP="00EB0A3D">
      <w:pPr>
        <w:pStyle w:val="Code0"/>
      </w:pPr>
      <w:r>
        <w:t xml:space="preserve">    </w:t>
      </w:r>
    </w:p>
    <w:p w14:paraId="7F7461B1" w14:textId="77777777" w:rsidR="00EB0A3D" w:rsidRDefault="00EB0A3D" w:rsidP="00EB0A3D">
      <w:pPr>
        <w:pStyle w:val="Code0"/>
      </w:pPr>
      <w:r>
        <w:t xml:space="preserve">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2ED4B99D" w14:textId="77777777" w:rsidR="00EB0A3D" w:rsidRDefault="00EB0A3D" w:rsidP="00EB0A3D">
      <w:pPr>
        <w:pStyle w:val="Code0"/>
      </w:pPr>
      <w:r>
        <w:t xml:space="preserve">    </w:t>
      </w:r>
    </w:p>
    <w:p w14:paraId="31E18EAF" w14:textId="77777777" w:rsidR="00EB0A3D" w:rsidRDefault="00EB0A3D" w:rsidP="00EB0A3D">
      <w:pPr>
        <w:pStyle w:val="Code0"/>
      </w:pPr>
      <w:r>
        <w:t xml:space="preserve">    leaf </w:t>
      </w:r>
      <w:proofErr w:type="spellStart"/>
      <w:r>
        <w:t>nfInstanceID</w:t>
      </w:r>
      <w:proofErr w:type="spellEnd"/>
      <w:r>
        <w:t xml:space="preserve"> {</w:t>
      </w:r>
    </w:p>
    <w:p w14:paraId="352B9077" w14:textId="77777777" w:rsidR="00EB0A3D" w:rsidRDefault="00EB0A3D" w:rsidP="00EB0A3D">
      <w:pPr>
        <w:pStyle w:val="Code0"/>
      </w:pPr>
      <w:r>
        <w:t xml:space="preserve">      config </w:t>
      </w:r>
      <w:proofErr w:type="gramStart"/>
      <w:r>
        <w:t>false;</w:t>
      </w:r>
      <w:proofErr w:type="gramEnd"/>
    </w:p>
    <w:p w14:paraId="6351E43E" w14:textId="77777777" w:rsidR="00EB0A3D" w:rsidRDefault="00EB0A3D" w:rsidP="00EB0A3D">
      <w:pPr>
        <w:pStyle w:val="Code0"/>
      </w:pPr>
      <w:r>
        <w:t xml:space="preserve">      mandatory </w:t>
      </w:r>
      <w:proofErr w:type="gramStart"/>
      <w:r>
        <w:t>true;</w:t>
      </w:r>
      <w:proofErr w:type="gramEnd"/>
    </w:p>
    <w:p w14:paraId="57AE1582" w14:textId="77777777" w:rsidR="00EB0A3D" w:rsidRDefault="00EB0A3D" w:rsidP="00EB0A3D">
      <w:pPr>
        <w:pStyle w:val="Code0"/>
      </w:pPr>
      <w:r>
        <w:t xml:space="preserve">      type </w:t>
      </w:r>
      <w:proofErr w:type="spellStart"/>
      <w:proofErr w:type="gramStart"/>
      <w:r>
        <w:t>yang:uuid</w:t>
      </w:r>
      <w:proofErr w:type="spellEnd"/>
      <w:proofErr w:type="gramEnd"/>
      <w:r>
        <w:t xml:space="preserve"> ;</w:t>
      </w:r>
    </w:p>
    <w:p w14:paraId="4C7C0726" w14:textId="77777777" w:rsidR="00EB0A3D" w:rsidRDefault="00EB0A3D" w:rsidP="00EB0A3D">
      <w:pPr>
        <w:pStyle w:val="Code0"/>
      </w:pPr>
      <w:r>
        <w:t xml:space="preserve">      description "This parameter defines profile for managed NF. </w:t>
      </w:r>
    </w:p>
    <w:p w14:paraId="4D2B1E5C" w14:textId="77777777" w:rsidR="00EB0A3D" w:rsidRDefault="00EB0A3D" w:rsidP="00EB0A3D">
      <w:pPr>
        <w:pStyle w:val="Code0"/>
      </w:pPr>
      <w:r>
        <w:t xml:space="preserve">        The format of the NF Instance ID shall be a </w:t>
      </w:r>
    </w:p>
    <w:p w14:paraId="0A389C4C" w14:textId="77777777" w:rsidR="00EB0A3D" w:rsidRDefault="00EB0A3D" w:rsidP="00EB0A3D">
      <w:pPr>
        <w:pStyle w:val="Code0"/>
      </w:pPr>
      <w:r>
        <w:t xml:space="preserve">        Universally Unique Identifier (UUID) version 4, </w:t>
      </w:r>
    </w:p>
    <w:p w14:paraId="38D0C02A" w14:textId="77777777" w:rsidR="00EB0A3D" w:rsidRDefault="00EB0A3D" w:rsidP="00EB0A3D">
      <w:pPr>
        <w:pStyle w:val="Code0"/>
      </w:pPr>
      <w:r>
        <w:t xml:space="preserve">        as described in IETF RFC 4122 </w:t>
      </w:r>
      <w:proofErr w:type="gramStart"/>
      <w:r>
        <w:t>" ;</w:t>
      </w:r>
      <w:proofErr w:type="gramEnd"/>
    </w:p>
    <w:p w14:paraId="3B68D9B5" w14:textId="77777777" w:rsidR="00EB0A3D" w:rsidRDefault="00EB0A3D" w:rsidP="00EB0A3D">
      <w:pPr>
        <w:pStyle w:val="Code0"/>
      </w:pPr>
      <w:r>
        <w:t xml:space="preserve">    }</w:t>
      </w:r>
    </w:p>
    <w:p w14:paraId="4074D569" w14:textId="77777777" w:rsidR="00EB0A3D" w:rsidRDefault="00EB0A3D" w:rsidP="00EB0A3D">
      <w:pPr>
        <w:pStyle w:val="Code0"/>
      </w:pPr>
      <w:r>
        <w:t xml:space="preserve">    </w:t>
      </w:r>
    </w:p>
    <w:p w14:paraId="5D2C031F" w14:textId="77777777" w:rsidR="00EB0A3D" w:rsidRDefault="00EB0A3D" w:rsidP="00EB0A3D">
      <w:pPr>
        <w:pStyle w:val="Code0"/>
      </w:pPr>
      <w:r>
        <w:t xml:space="preserve">    leaf-list </w:t>
      </w:r>
      <w:proofErr w:type="spellStart"/>
      <w:r>
        <w:t>nfType</w:t>
      </w:r>
      <w:proofErr w:type="spellEnd"/>
      <w:r>
        <w:t xml:space="preserve"> {</w:t>
      </w:r>
    </w:p>
    <w:p w14:paraId="7C809E44" w14:textId="77777777" w:rsidR="00EB0A3D" w:rsidRDefault="00EB0A3D" w:rsidP="00EB0A3D">
      <w:pPr>
        <w:pStyle w:val="Code0"/>
      </w:pPr>
      <w:r>
        <w:t xml:space="preserve">      config </w:t>
      </w:r>
      <w:proofErr w:type="gramStart"/>
      <w:r>
        <w:t>false;</w:t>
      </w:r>
      <w:proofErr w:type="gramEnd"/>
    </w:p>
    <w:p w14:paraId="6D448705" w14:textId="77777777" w:rsidR="00EB0A3D" w:rsidRDefault="00EB0A3D" w:rsidP="00EB0A3D">
      <w:pPr>
        <w:pStyle w:val="Code0"/>
      </w:pPr>
      <w:r>
        <w:t xml:space="preserve">      min-elements </w:t>
      </w:r>
      <w:proofErr w:type="gramStart"/>
      <w:r>
        <w:t>1;</w:t>
      </w:r>
      <w:proofErr w:type="gramEnd"/>
    </w:p>
    <w:p w14:paraId="78FCAF71" w14:textId="77777777" w:rsidR="00EB0A3D" w:rsidRDefault="00EB0A3D" w:rsidP="00EB0A3D">
      <w:pPr>
        <w:pStyle w:val="Code0"/>
      </w:pPr>
      <w:r>
        <w:t xml:space="preserve">      type </w:t>
      </w:r>
      <w:proofErr w:type="spellStart"/>
      <w:proofErr w:type="gramStart"/>
      <w:r>
        <w:t>NfType</w:t>
      </w:r>
      <w:proofErr w:type="spellEnd"/>
      <w:r>
        <w:t>;</w:t>
      </w:r>
      <w:proofErr w:type="gramEnd"/>
    </w:p>
    <w:p w14:paraId="10E38029" w14:textId="77777777" w:rsidR="00EB0A3D" w:rsidRDefault="00EB0A3D" w:rsidP="00EB0A3D">
      <w:pPr>
        <w:pStyle w:val="Code0"/>
      </w:pPr>
      <w:r>
        <w:t xml:space="preserve">      description "Type of the Network Function</w:t>
      </w:r>
      <w:proofErr w:type="gramStart"/>
      <w:r>
        <w:t>" ;</w:t>
      </w:r>
      <w:proofErr w:type="gramEnd"/>
    </w:p>
    <w:p w14:paraId="02B84CFC" w14:textId="77777777" w:rsidR="00EB0A3D" w:rsidRDefault="00EB0A3D" w:rsidP="00EB0A3D">
      <w:pPr>
        <w:pStyle w:val="Code0"/>
      </w:pPr>
      <w:r>
        <w:t xml:space="preserve">    }</w:t>
      </w:r>
    </w:p>
    <w:p w14:paraId="736E19D7" w14:textId="77777777" w:rsidR="00EB0A3D" w:rsidRDefault="00EB0A3D" w:rsidP="00EB0A3D">
      <w:pPr>
        <w:pStyle w:val="Code0"/>
      </w:pPr>
      <w:r>
        <w:t xml:space="preserve">    </w:t>
      </w:r>
    </w:p>
    <w:p w14:paraId="61E23315" w14:textId="77777777" w:rsidR="00EB0A3D" w:rsidRDefault="00EB0A3D" w:rsidP="00EB0A3D">
      <w:pPr>
        <w:pStyle w:val="Code0"/>
      </w:pPr>
      <w:r>
        <w:t xml:space="preserve">    leaf </w:t>
      </w:r>
      <w:proofErr w:type="spellStart"/>
      <w:r>
        <w:t>hostAddr</w:t>
      </w:r>
      <w:proofErr w:type="spellEnd"/>
      <w:r>
        <w:t xml:space="preserve"> {</w:t>
      </w:r>
    </w:p>
    <w:p w14:paraId="3DCEA5A3" w14:textId="77777777" w:rsidR="00EB0A3D" w:rsidRDefault="00EB0A3D" w:rsidP="00EB0A3D">
      <w:pPr>
        <w:pStyle w:val="Code0"/>
      </w:pPr>
      <w:r>
        <w:t xml:space="preserve">      mandatory </w:t>
      </w:r>
      <w:proofErr w:type="gramStart"/>
      <w:r>
        <w:t>true;</w:t>
      </w:r>
      <w:proofErr w:type="gramEnd"/>
    </w:p>
    <w:p w14:paraId="3BB54577" w14:textId="77777777" w:rsidR="00EB0A3D" w:rsidRDefault="00EB0A3D" w:rsidP="00EB0A3D">
      <w:pPr>
        <w:pStyle w:val="Code0"/>
      </w:pPr>
      <w:r>
        <w:lastRenderedPageBreak/>
        <w:t xml:space="preserve">      type </w:t>
      </w:r>
      <w:proofErr w:type="spellStart"/>
      <w:proofErr w:type="gramStart"/>
      <w:r>
        <w:t>inet:host</w:t>
      </w:r>
      <w:proofErr w:type="spellEnd"/>
      <w:proofErr w:type="gramEnd"/>
      <w:r>
        <w:t xml:space="preserve"> ;</w:t>
      </w:r>
    </w:p>
    <w:p w14:paraId="3436CB9C" w14:textId="77777777" w:rsidR="00EB0A3D" w:rsidRDefault="00EB0A3D" w:rsidP="00EB0A3D">
      <w:pPr>
        <w:pStyle w:val="Code0"/>
      </w:pPr>
      <w:r>
        <w:t xml:space="preserve">      description "Host address of a NF</w:t>
      </w:r>
      <w:proofErr w:type="gramStart"/>
      <w:r>
        <w:t>";</w:t>
      </w:r>
      <w:proofErr w:type="gramEnd"/>
    </w:p>
    <w:p w14:paraId="352DF04C" w14:textId="77777777" w:rsidR="00EB0A3D" w:rsidRDefault="00EB0A3D" w:rsidP="00EB0A3D">
      <w:pPr>
        <w:pStyle w:val="Code0"/>
      </w:pPr>
      <w:r>
        <w:t xml:space="preserve">    }</w:t>
      </w:r>
    </w:p>
    <w:p w14:paraId="3E68582B" w14:textId="77777777" w:rsidR="00EB0A3D" w:rsidRDefault="00EB0A3D" w:rsidP="00EB0A3D">
      <w:pPr>
        <w:pStyle w:val="Code0"/>
      </w:pPr>
      <w:r>
        <w:t xml:space="preserve">    </w:t>
      </w:r>
    </w:p>
    <w:p w14:paraId="440B4B2E" w14:textId="77777777" w:rsidR="00EB0A3D" w:rsidRDefault="00EB0A3D" w:rsidP="00EB0A3D">
      <w:pPr>
        <w:pStyle w:val="Code0"/>
      </w:pPr>
      <w:r>
        <w:t xml:space="preserve">    leaf </w:t>
      </w:r>
      <w:proofErr w:type="spellStart"/>
      <w:r>
        <w:t>authzInfo</w:t>
      </w:r>
      <w:proofErr w:type="spellEnd"/>
      <w:r>
        <w:t xml:space="preserve"> {</w:t>
      </w:r>
    </w:p>
    <w:p w14:paraId="004FEA39" w14:textId="77777777" w:rsidR="00EB0A3D" w:rsidRDefault="00EB0A3D" w:rsidP="00EB0A3D">
      <w:pPr>
        <w:pStyle w:val="Code0"/>
      </w:pPr>
      <w:r>
        <w:t xml:space="preserve">      type </w:t>
      </w:r>
      <w:proofErr w:type="gramStart"/>
      <w:r>
        <w:t>string ;</w:t>
      </w:r>
      <w:proofErr w:type="gramEnd"/>
    </w:p>
    <w:p w14:paraId="14D93D43" w14:textId="77777777" w:rsidR="00EB0A3D" w:rsidRDefault="00EB0A3D" w:rsidP="00EB0A3D">
      <w:pPr>
        <w:pStyle w:val="Code0"/>
      </w:pPr>
      <w:r>
        <w:t xml:space="preserve">      description "This parameter defines NF Specific Service authorization </w:t>
      </w:r>
    </w:p>
    <w:p w14:paraId="6D1001CA" w14:textId="77777777" w:rsidR="00EB0A3D" w:rsidRDefault="00EB0A3D" w:rsidP="00EB0A3D">
      <w:pPr>
        <w:pStyle w:val="Code0"/>
      </w:pPr>
      <w:r>
        <w:t xml:space="preserve">        information. It shall include the NF type (s) and NF realms/origins </w:t>
      </w:r>
    </w:p>
    <w:p w14:paraId="1A219169" w14:textId="77777777" w:rsidR="00EB0A3D" w:rsidRDefault="00EB0A3D" w:rsidP="00EB0A3D">
      <w:pPr>
        <w:pStyle w:val="Code0"/>
      </w:pPr>
      <w:r>
        <w:t xml:space="preserve">        allowed to consume NF Service(s) of NF Service Producer.</w:t>
      </w:r>
      <w:proofErr w:type="gramStart"/>
      <w:r>
        <w:t>";</w:t>
      </w:r>
      <w:proofErr w:type="gramEnd"/>
    </w:p>
    <w:p w14:paraId="14D42BE9" w14:textId="77777777" w:rsidR="00EB0A3D" w:rsidRDefault="00EB0A3D" w:rsidP="00EB0A3D">
      <w:pPr>
        <w:pStyle w:val="Code0"/>
      </w:pPr>
      <w:r>
        <w:t xml:space="preserve">      reference "See TS 23.501</w:t>
      </w:r>
      <w:proofErr w:type="gramStart"/>
      <w:r>
        <w:t>" ;</w:t>
      </w:r>
      <w:proofErr w:type="gramEnd"/>
    </w:p>
    <w:p w14:paraId="2AA5370D" w14:textId="77777777" w:rsidR="00EB0A3D" w:rsidRDefault="00EB0A3D" w:rsidP="00EB0A3D">
      <w:pPr>
        <w:pStyle w:val="Code0"/>
      </w:pPr>
      <w:r>
        <w:t xml:space="preserve">    }</w:t>
      </w:r>
    </w:p>
    <w:p w14:paraId="1F3DCA69" w14:textId="77777777" w:rsidR="00EB0A3D" w:rsidRDefault="00EB0A3D" w:rsidP="00EB0A3D">
      <w:pPr>
        <w:pStyle w:val="Code0"/>
      </w:pPr>
      <w:r>
        <w:t xml:space="preserve">    </w:t>
      </w:r>
    </w:p>
    <w:p w14:paraId="208AEC12" w14:textId="77777777" w:rsidR="00EB0A3D" w:rsidRDefault="00EB0A3D" w:rsidP="00EB0A3D">
      <w:pPr>
        <w:pStyle w:val="Code0"/>
      </w:pPr>
      <w:r>
        <w:t xml:space="preserve">    leaf location {</w:t>
      </w:r>
    </w:p>
    <w:p w14:paraId="0C8F44C9" w14:textId="77777777" w:rsidR="00EB0A3D" w:rsidRDefault="00EB0A3D" w:rsidP="00EB0A3D">
      <w:pPr>
        <w:pStyle w:val="Code0"/>
      </w:pPr>
      <w:r>
        <w:t xml:space="preserve">      type </w:t>
      </w:r>
      <w:proofErr w:type="gramStart"/>
      <w:r>
        <w:t>string ;</w:t>
      </w:r>
      <w:proofErr w:type="gramEnd"/>
    </w:p>
    <w:p w14:paraId="6F4E891D" w14:textId="77777777" w:rsidR="00EB0A3D" w:rsidRDefault="00EB0A3D" w:rsidP="00EB0A3D">
      <w:pPr>
        <w:pStyle w:val="Code0"/>
      </w:pPr>
      <w:r>
        <w:t xml:space="preserve">      description "Information about the location of the NF instance </w:t>
      </w:r>
    </w:p>
    <w:p w14:paraId="32EF2349" w14:textId="77777777" w:rsidR="00EB0A3D" w:rsidRDefault="00EB0A3D" w:rsidP="00EB0A3D">
      <w:pPr>
        <w:pStyle w:val="Code0"/>
      </w:pPr>
      <w:r>
        <w:t xml:space="preserve">        (</w:t>
      </w:r>
      <w:proofErr w:type="gramStart"/>
      <w:r>
        <w:t>e.g.</w:t>
      </w:r>
      <w:proofErr w:type="gramEnd"/>
      <w:r>
        <w:t xml:space="preserve"> geographic location, data center) defined by operator";</w:t>
      </w:r>
    </w:p>
    <w:p w14:paraId="1B2963D7" w14:textId="77777777" w:rsidR="00EB0A3D" w:rsidRDefault="00EB0A3D" w:rsidP="00EB0A3D">
      <w:pPr>
        <w:pStyle w:val="Code0"/>
      </w:pPr>
      <w:r>
        <w:t xml:space="preserve">      reference "TS 29.510</w:t>
      </w:r>
      <w:proofErr w:type="gramStart"/>
      <w:r>
        <w:t>" ;</w:t>
      </w:r>
      <w:proofErr w:type="gramEnd"/>
    </w:p>
    <w:p w14:paraId="1DE7EB0D" w14:textId="77777777" w:rsidR="00EB0A3D" w:rsidRDefault="00EB0A3D" w:rsidP="00EB0A3D">
      <w:pPr>
        <w:pStyle w:val="Code0"/>
      </w:pPr>
      <w:r>
        <w:t xml:space="preserve">    }</w:t>
      </w:r>
    </w:p>
    <w:p w14:paraId="6531112F" w14:textId="77777777" w:rsidR="00EB0A3D" w:rsidRDefault="00EB0A3D" w:rsidP="00EB0A3D">
      <w:pPr>
        <w:pStyle w:val="Code0"/>
      </w:pPr>
      <w:r>
        <w:t xml:space="preserve">    </w:t>
      </w:r>
    </w:p>
    <w:p w14:paraId="266D3282" w14:textId="77777777" w:rsidR="00EB0A3D" w:rsidRDefault="00EB0A3D" w:rsidP="00EB0A3D">
      <w:pPr>
        <w:pStyle w:val="Code0"/>
      </w:pPr>
      <w:r>
        <w:t xml:space="preserve">    leaf capacity {</w:t>
      </w:r>
    </w:p>
    <w:p w14:paraId="4637776C" w14:textId="77777777" w:rsidR="00EB0A3D" w:rsidRDefault="00EB0A3D" w:rsidP="00EB0A3D">
      <w:pPr>
        <w:pStyle w:val="Code0"/>
      </w:pPr>
      <w:r>
        <w:t xml:space="preserve">      mandatory </w:t>
      </w:r>
      <w:proofErr w:type="gramStart"/>
      <w:r>
        <w:t>true;</w:t>
      </w:r>
      <w:proofErr w:type="gramEnd"/>
    </w:p>
    <w:p w14:paraId="58ED4E0A" w14:textId="77777777" w:rsidR="00EB0A3D" w:rsidRDefault="00EB0A3D" w:rsidP="00EB0A3D">
      <w:pPr>
        <w:pStyle w:val="Code0"/>
      </w:pPr>
      <w:r>
        <w:t xml:space="preserve">      type uint</w:t>
      </w:r>
      <w:proofErr w:type="gramStart"/>
      <w:r>
        <w:t>16 ;</w:t>
      </w:r>
      <w:proofErr w:type="gramEnd"/>
    </w:p>
    <w:p w14:paraId="22D7AD60" w14:textId="77777777" w:rsidR="00EB0A3D" w:rsidRDefault="00EB0A3D" w:rsidP="00EB0A3D">
      <w:pPr>
        <w:pStyle w:val="Code0"/>
      </w:pPr>
      <w:r>
        <w:t xml:space="preserve">      description "This parameter defines static capacity information </w:t>
      </w:r>
    </w:p>
    <w:p w14:paraId="47230A40" w14:textId="77777777" w:rsidR="00EB0A3D" w:rsidRDefault="00EB0A3D" w:rsidP="00EB0A3D">
      <w:pPr>
        <w:pStyle w:val="Code0"/>
      </w:pPr>
      <w:r>
        <w:t xml:space="preserve">        in the range of 0-65535, expressed as a weight relative to other </w:t>
      </w:r>
    </w:p>
    <w:p w14:paraId="264D12F1" w14:textId="77777777" w:rsidR="00EB0A3D" w:rsidRDefault="00EB0A3D" w:rsidP="00EB0A3D">
      <w:pPr>
        <w:pStyle w:val="Code0"/>
      </w:pPr>
      <w:r>
        <w:t xml:space="preserve">        NF instances of the same </w:t>
      </w:r>
      <w:proofErr w:type="gramStart"/>
      <w:r>
        <w:t>type;</w:t>
      </w:r>
      <w:proofErr w:type="gramEnd"/>
      <w:r>
        <w:t xml:space="preserve"> if capacity is also present in the </w:t>
      </w:r>
    </w:p>
    <w:p w14:paraId="75DC6B48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nfServiceList</w:t>
      </w:r>
      <w:proofErr w:type="spellEnd"/>
      <w:r>
        <w:t xml:space="preserve"> parameters, those will have precedence over this value.</w:t>
      </w:r>
      <w:proofErr w:type="gramStart"/>
      <w:r>
        <w:t>";</w:t>
      </w:r>
      <w:proofErr w:type="gramEnd"/>
    </w:p>
    <w:p w14:paraId="240CB127" w14:textId="77777777" w:rsidR="00EB0A3D" w:rsidRDefault="00EB0A3D" w:rsidP="00EB0A3D">
      <w:pPr>
        <w:pStyle w:val="Code0"/>
      </w:pPr>
      <w:r>
        <w:t xml:space="preserve">      reference "TS 29.510</w:t>
      </w:r>
      <w:proofErr w:type="gramStart"/>
      <w:r>
        <w:t>" ;</w:t>
      </w:r>
      <w:proofErr w:type="gramEnd"/>
    </w:p>
    <w:p w14:paraId="15F4F2B9" w14:textId="77777777" w:rsidR="00EB0A3D" w:rsidRDefault="00EB0A3D" w:rsidP="00EB0A3D">
      <w:pPr>
        <w:pStyle w:val="Code0"/>
      </w:pPr>
      <w:r>
        <w:t xml:space="preserve">    }</w:t>
      </w:r>
    </w:p>
    <w:p w14:paraId="7110569B" w14:textId="77777777" w:rsidR="00EB0A3D" w:rsidRDefault="00EB0A3D" w:rsidP="00EB0A3D">
      <w:pPr>
        <w:pStyle w:val="Code0"/>
      </w:pPr>
      <w:r>
        <w:t xml:space="preserve">      </w:t>
      </w:r>
    </w:p>
    <w:p w14:paraId="1AD76961" w14:textId="77777777" w:rsidR="00EB0A3D" w:rsidRDefault="00EB0A3D" w:rsidP="00EB0A3D">
      <w:pPr>
        <w:pStyle w:val="Code0"/>
      </w:pPr>
      <w:r>
        <w:t xml:space="preserve">    leaf </w:t>
      </w:r>
      <w:proofErr w:type="spellStart"/>
      <w:r>
        <w:t>nFSrvGroupId</w:t>
      </w:r>
      <w:proofErr w:type="spellEnd"/>
      <w:r>
        <w:t xml:space="preserve"> {</w:t>
      </w:r>
    </w:p>
    <w:p w14:paraId="54F26576" w14:textId="77777777" w:rsidR="00EB0A3D" w:rsidRDefault="00EB0A3D" w:rsidP="00EB0A3D">
      <w:pPr>
        <w:pStyle w:val="Code0"/>
      </w:pPr>
      <w:r>
        <w:t xml:space="preserve">      type </w:t>
      </w:r>
      <w:proofErr w:type="gramStart"/>
      <w:r>
        <w:t>string ;</w:t>
      </w:r>
      <w:proofErr w:type="gramEnd"/>
    </w:p>
    <w:p w14:paraId="722B34AF" w14:textId="77777777" w:rsidR="00EB0A3D" w:rsidRDefault="00EB0A3D" w:rsidP="00EB0A3D">
      <w:pPr>
        <w:pStyle w:val="Code0"/>
      </w:pPr>
      <w:r>
        <w:t xml:space="preserve">      description "This parameter defines identity of the group that is </w:t>
      </w:r>
    </w:p>
    <w:p w14:paraId="7E910F16" w14:textId="77777777" w:rsidR="00EB0A3D" w:rsidRDefault="00EB0A3D" w:rsidP="00EB0A3D">
      <w:pPr>
        <w:pStyle w:val="Code0"/>
      </w:pPr>
      <w:r>
        <w:t xml:space="preserve">        served by the NF instance.</w:t>
      </w:r>
    </w:p>
    <w:p w14:paraId="1DFCC664" w14:textId="77777777" w:rsidR="00EB0A3D" w:rsidRDefault="00EB0A3D" w:rsidP="00EB0A3D">
      <w:pPr>
        <w:pStyle w:val="Code0"/>
      </w:pPr>
      <w:r>
        <w:t xml:space="preserve">        May be config false or true depending on the </w:t>
      </w:r>
      <w:proofErr w:type="spellStart"/>
      <w:r>
        <w:t>ManagedFunction</w:t>
      </w:r>
      <w:proofErr w:type="spellEnd"/>
      <w:r>
        <w:t xml:space="preserve">. </w:t>
      </w:r>
    </w:p>
    <w:p w14:paraId="0553A680" w14:textId="77777777" w:rsidR="00EB0A3D" w:rsidRDefault="00EB0A3D" w:rsidP="00EB0A3D">
      <w:pPr>
        <w:pStyle w:val="Code0"/>
      </w:pPr>
      <w:r>
        <w:t xml:space="preserve">        Config=true for </w:t>
      </w:r>
      <w:proofErr w:type="spellStart"/>
      <w:r>
        <w:t>Udrinfo</w:t>
      </w:r>
      <w:proofErr w:type="spellEnd"/>
      <w:r>
        <w:t xml:space="preserve">. Config=false for </w:t>
      </w:r>
      <w:proofErr w:type="spellStart"/>
      <w:r>
        <w:t>UdmInfo</w:t>
      </w:r>
      <w:proofErr w:type="spellEnd"/>
      <w:r>
        <w:t xml:space="preserve"> and </w:t>
      </w:r>
      <w:proofErr w:type="spellStart"/>
      <w:r>
        <w:t>AusfInfo</w:t>
      </w:r>
      <w:proofErr w:type="spellEnd"/>
      <w:r>
        <w:t xml:space="preserve">. </w:t>
      </w:r>
    </w:p>
    <w:p w14:paraId="75272A81" w14:textId="77777777" w:rsidR="00EB0A3D" w:rsidRDefault="00EB0A3D" w:rsidP="00EB0A3D">
      <w:pPr>
        <w:pStyle w:val="Code0"/>
      </w:pPr>
      <w:r>
        <w:t xml:space="preserve">        Shall be present if</w:t>
      </w:r>
      <w:proofErr w:type="gramStart"/>
      <w:r>
        <w:t xml:space="preserve"> ..</w:t>
      </w:r>
      <w:proofErr w:type="gramEnd"/>
      <w:r>
        <w:t>/</w:t>
      </w:r>
      <w:proofErr w:type="spellStart"/>
      <w:r>
        <w:t>nfType</w:t>
      </w:r>
      <w:proofErr w:type="spellEnd"/>
      <w:r>
        <w:t xml:space="preserve"> = UDM or AUSF or UDR. ";</w:t>
      </w:r>
    </w:p>
    <w:p w14:paraId="7A9684EE" w14:textId="77777777" w:rsidR="00EB0A3D" w:rsidRDefault="00EB0A3D" w:rsidP="00EB0A3D">
      <w:pPr>
        <w:pStyle w:val="Code0"/>
      </w:pPr>
      <w:r>
        <w:t xml:space="preserve">      reference "TS 29.510</w:t>
      </w:r>
      <w:proofErr w:type="gramStart"/>
      <w:r>
        <w:t>" ;</w:t>
      </w:r>
      <w:proofErr w:type="gramEnd"/>
    </w:p>
    <w:p w14:paraId="7B769837" w14:textId="77777777" w:rsidR="00EB0A3D" w:rsidRDefault="00EB0A3D" w:rsidP="00EB0A3D">
      <w:pPr>
        <w:pStyle w:val="Code0"/>
      </w:pPr>
      <w:r>
        <w:t xml:space="preserve">    }</w:t>
      </w:r>
    </w:p>
    <w:p w14:paraId="0FBA7CA1" w14:textId="77777777" w:rsidR="00EB0A3D" w:rsidRDefault="00EB0A3D" w:rsidP="00EB0A3D">
      <w:pPr>
        <w:pStyle w:val="Code0"/>
      </w:pPr>
      <w:r>
        <w:t xml:space="preserve">    </w:t>
      </w:r>
    </w:p>
    <w:p w14:paraId="004BEFB4" w14:textId="77777777" w:rsidR="00EB0A3D" w:rsidRDefault="00EB0A3D" w:rsidP="00EB0A3D">
      <w:pPr>
        <w:pStyle w:val="Code0"/>
      </w:pPr>
      <w:r>
        <w:t xml:space="preserve">    leaf-list </w:t>
      </w:r>
      <w:proofErr w:type="spellStart"/>
      <w:r>
        <w:t>supportedDataSetIds</w:t>
      </w:r>
      <w:proofErr w:type="spellEnd"/>
      <w:r>
        <w:t xml:space="preserve"> {</w:t>
      </w:r>
    </w:p>
    <w:p w14:paraId="7C377D3E" w14:textId="77777777" w:rsidR="00EB0A3D" w:rsidRDefault="00EB0A3D" w:rsidP="00EB0A3D">
      <w:pPr>
        <w:pStyle w:val="Code0"/>
      </w:pPr>
      <w:r>
        <w:t xml:space="preserve">      type enumeration {</w:t>
      </w:r>
    </w:p>
    <w:p w14:paraId="77CC9DD8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SUBSCRIPTION;</w:t>
      </w:r>
      <w:proofErr w:type="gramEnd"/>
    </w:p>
    <w:p w14:paraId="7FD06C77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POLICY;</w:t>
      </w:r>
      <w:proofErr w:type="gramEnd"/>
    </w:p>
    <w:p w14:paraId="79DDFAF3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EXPOSURE;</w:t>
      </w:r>
      <w:proofErr w:type="gramEnd"/>
    </w:p>
    <w:p w14:paraId="53F147DE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APPLICATION;</w:t>
      </w:r>
      <w:proofErr w:type="gramEnd"/>
    </w:p>
    <w:p w14:paraId="6A5EF8C5" w14:textId="77777777" w:rsidR="00EB0A3D" w:rsidRDefault="00EB0A3D" w:rsidP="00EB0A3D">
      <w:pPr>
        <w:pStyle w:val="Code0"/>
      </w:pPr>
      <w:r>
        <w:t xml:space="preserve">      }</w:t>
      </w:r>
    </w:p>
    <w:p w14:paraId="587A97B3" w14:textId="77777777" w:rsidR="00EB0A3D" w:rsidRDefault="00EB0A3D" w:rsidP="00EB0A3D">
      <w:pPr>
        <w:pStyle w:val="Code0"/>
      </w:pPr>
      <w:r>
        <w:t xml:space="preserve">      description "List of supported data sets in the UDR instance. </w:t>
      </w:r>
    </w:p>
    <w:p w14:paraId="721A8AB6" w14:textId="77777777" w:rsidR="00EB0A3D" w:rsidRDefault="00EB0A3D" w:rsidP="00EB0A3D">
      <w:pPr>
        <w:pStyle w:val="Code0"/>
      </w:pPr>
      <w:r>
        <w:t xml:space="preserve">        May be present if</w:t>
      </w:r>
      <w:proofErr w:type="gramStart"/>
      <w:r>
        <w:t xml:space="preserve"> ..</w:t>
      </w:r>
      <w:proofErr w:type="gramEnd"/>
      <w:r>
        <w:t>/</w:t>
      </w:r>
      <w:proofErr w:type="spellStart"/>
      <w:r>
        <w:t>nfType</w:t>
      </w:r>
      <w:proofErr w:type="spellEnd"/>
      <w:r>
        <w:t xml:space="preserve"> = UDR";</w:t>
      </w:r>
    </w:p>
    <w:p w14:paraId="7F485C67" w14:textId="77777777" w:rsidR="00EB0A3D" w:rsidRDefault="00EB0A3D" w:rsidP="00EB0A3D">
      <w:pPr>
        <w:pStyle w:val="Code0"/>
      </w:pPr>
      <w:r>
        <w:t xml:space="preserve">      reference "TS 29.510</w:t>
      </w:r>
      <w:proofErr w:type="gramStart"/>
      <w:r>
        <w:t>" ;</w:t>
      </w:r>
      <w:proofErr w:type="gramEnd"/>
    </w:p>
    <w:p w14:paraId="160DD807" w14:textId="77777777" w:rsidR="00EB0A3D" w:rsidRDefault="00EB0A3D" w:rsidP="00EB0A3D">
      <w:pPr>
        <w:pStyle w:val="Code0"/>
      </w:pPr>
      <w:r>
        <w:t xml:space="preserve">    }</w:t>
      </w:r>
    </w:p>
    <w:p w14:paraId="2C253AB8" w14:textId="77777777" w:rsidR="00EB0A3D" w:rsidRDefault="00EB0A3D" w:rsidP="00EB0A3D">
      <w:pPr>
        <w:pStyle w:val="Code0"/>
      </w:pPr>
      <w:r>
        <w:t xml:space="preserve">    </w:t>
      </w:r>
    </w:p>
    <w:p w14:paraId="2B4A64D6" w14:textId="77777777" w:rsidR="00EB0A3D" w:rsidRDefault="00EB0A3D" w:rsidP="00EB0A3D">
      <w:pPr>
        <w:pStyle w:val="Code0"/>
      </w:pPr>
      <w:r>
        <w:t xml:space="preserve">    leaf-list </w:t>
      </w:r>
      <w:proofErr w:type="spellStart"/>
      <w:r>
        <w:t>smfServingAreas</w:t>
      </w:r>
      <w:proofErr w:type="spellEnd"/>
      <w:r>
        <w:t xml:space="preserve"> {</w:t>
      </w:r>
    </w:p>
    <w:p w14:paraId="600B1DDD" w14:textId="77777777" w:rsidR="00EB0A3D" w:rsidRDefault="00EB0A3D" w:rsidP="00EB0A3D">
      <w:pPr>
        <w:pStyle w:val="Code0"/>
      </w:pPr>
      <w:r>
        <w:t xml:space="preserve">      type </w:t>
      </w:r>
      <w:proofErr w:type="gramStart"/>
      <w:r>
        <w:t>string ;</w:t>
      </w:r>
      <w:proofErr w:type="gramEnd"/>
    </w:p>
    <w:p w14:paraId="25858300" w14:textId="77777777" w:rsidR="00EB0A3D" w:rsidRDefault="00EB0A3D" w:rsidP="00EB0A3D">
      <w:pPr>
        <w:pStyle w:val="Code0"/>
      </w:pPr>
      <w:r>
        <w:t xml:space="preserve">      description "Defines the SMF service area(s) the UPF can serve. </w:t>
      </w:r>
    </w:p>
    <w:p w14:paraId="0DFF5711" w14:textId="77777777" w:rsidR="00EB0A3D" w:rsidRDefault="00EB0A3D" w:rsidP="00EB0A3D">
      <w:pPr>
        <w:pStyle w:val="Code0"/>
      </w:pPr>
      <w:r>
        <w:t xml:space="preserve">        Shall be present if</w:t>
      </w:r>
      <w:proofErr w:type="gramStart"/>
      <w:r>
        <w:t xml:space="preserve"> ..</w:t>
      </w:r>
      <w:proofErr w:type="gramEnd"/>
      <w:r>
        <w:t>/</w:t>
      </w:r>
      <w:proofErr w:type="spellStart"/>
      <w:r>
        <w:t>nfType</w:t>
      </w:r>
      <w:proofErr w:type="spellEnd"/>
      <w:r>
        <w:t xml:space="preserve"> = UPF";</w:t>
      </w:r>
    </w:p>
    <w:p w14:paraId="17BBE645" w14:textId="77777777" w:rsidR="00EB0A3D" w:rsidRDefault="00EB0A3D" w:rsidP="00EB0A3D">
      <w:pPr>
        <w:pStyle w:val="Code0"/>
      </w:pPr>
      <w:r>
        <w:t xml:space="preserve">      reference "TS 29.510</w:t>
      </w:r>
      <w:proofErr w:type="gramStart"/>
      <w:r>
        <w:t>" ;</w:t>
      </w:r>
      <w:proofErr w:type="gramEnd"/>
    </w:p>
    <w:p w14:paraId="1E7D964C" w14:textId="77777777" w:rsidR="00EB0A3D" w:rsidRDefault="00EB0A3D" w:rsidP="00EB0A3D">
      <w:pPr>
        <w:pStyle w:val="Code0"/>
      </w:pPr>
      <w:r>
        <w:t xml:space="preserve">    }</w:t>
      </w:r>
    </w:p>
    <w:p w14:paraId="52FBA20C" w14:textId="77777777" w:rsidR="00EB0A3D" w:rsidRDefault="00EB0A3D" w:rsidP="00EB0A3D">
      <w:pPr>
        <w:pStyle w:val="Code0"/>
      </w:pPr>
      <w:r>
        <w:t xml:space="preserve">    </w:t>
      </w:r>
    </w:p>
    <w:p w14:paraId="1A84884B" w14:textId="77777777" w:rsidR="00EB0A3D" w:rsidRDefault="00EB0A3D" w:rsidP="00EB0A3D">
      <w:pPr>
        <w:pStyle w:val="Code0"/>
      </w:pPr>
      <w:r>
        <w:t xml:space="preserve">    leaf priority {</w:t>
      </w:r>
    </w:p>
    <w:p w14:paraId="696D683B" w14:textId="77777777" w:rsidR="00EB0A3D" w:rsidRDefault="00EB0A3D" w:rsidP="00EB0A3D">
      <w:pPr>
        <w:pStyle w:val="Code0"/>
      </w:pPr>
      <w:r>
        <w:t xml:space="preserve">      type </w:t>
      </w:r>
      <w:proofErr w:type="gramStart"/>
      <w:r>
        <w:t>uint16;</w:t>
      </w:r>
      <w:proofErr w:type="gramEnd"/>
    </w:p>
    <w:p w14:paraId="2544881C" w14:textId="77777777" w:rsidR="00EB0A3D" w:rsidRDefault="00EB0A3D" w:rsidP="00EB0A3D">
      <w:pPr>
        <w:pStyle w:val="Code0"/>
      </w:pPr>
      <w:r>
        <w:t xml:space="preserve">      description "This parameter defines Priority (relative to other NFs </w:t>
      </w:r>
    </w:p>
    <w:p w14:paraId="51266A7F" w14:textId="77777777" w:rsidR="00EB0A3D" w:rsidRDefault="00EB0A3D" w:rsidP="00EB0A3D">
      <w:pPr>
        <w:pStyle w:val="Code0"/>
      </w:pPr>
      <w:r>
        <w:t xml:space="preserve">        of the same type) in the range of 0-65535, to be used for NF </w:t>
      </w:r>
      <w:proofErr w:type="gramStart"/>
      <w:r>
        <w:t>selection;</w:t>
      </w:r>
      <w:proofErr w:type="gramEnd"/>
      <w:r>
        <w:t xml:space="preserve"> </w:t>
      </w:r>
    </w:p>
    <w:p w14:paraId="49D05930" w14:textId="77777777" w:rsidR="00EB0A3D" w:rsidRDefault="00EB0A3D" w:rsidP="00EB0A3D">
      <w:pPr>
        <w:pStyle w:val="Code0"/>
      </w:pPr>
      <w:r>
        <w:t xml:space="preserve">        lower values indicate a higher priority. If priority is also present </w:t>
      </w:r>
    </w:p>
    <w:p w14:paraId="58FA521D" w14:textId="77777777" w:rsidR="00EB0A3D" w:rsidRDefault="00EB0A3D" w:rsidP="00EB0A3D">
      <w:pPr>
        <w:pStyle w:val="Code0"/>
      </w:pPr>
      <w:r>
        <w:t xml:space="preserve">        in the </w:t>
      </w:r>
      <w:proofErr w:type="spellStart"/>
      <w:r>
        <w:t>nfServiceList</w:t>
      </w:r>
      <w:proofErr w:type="spellEnd"/>
      <w:r>
        <w:t xml:space="preserve"> parameters, those will have precedence over </w:t>
      </w:r>
    </w:p>
    <w:p w14:paraId="162D0DE9" w14:textId="77777777" w:rsidR="00EB0A3D" w:rsidRDefault="00EB0A3D" w:rsidP="00EB0A3D">
      <w:pPr>
        <w:pStyle w:val="Code0"/>
      </w:pPr>
      <w:r>
        <w:t xml:space="preserve">        this value. Shall be present if</w:t>
      </w:r>
      <w:proofErr w:type="gramStart"/>
      <w:r>
        <w:t xml:space="preserve"> ..</w:t>
      </w:r>
      <w:proofErr w:type="gramEnd"/>
      <w:r>
        <w:t>/</w:t>
      </w:r>
      <w:proofErr w:type="spellStart"/>
      <w:r>
        <w:t>nfType</w:t>
      </w:r>
      <w:proofErr w:type="spellEnd"/>
      <w:r>
        <w:t xml:space="preserve"> = AMF ";</w:t>
      </w:r>
    </w:p>
    <w:p w14:paraId="597B6249" w14:textId="77777777" w:rsidR="00EB0A3D" w:rsidRDefault="00EB0A3D" w:rsidP="00EB0A3D">
      <w:pPr>
        <w:pStyle w:val="Code0"/>
      </w:pPr>
      <w:r>
        <w:t xml:space="preserve">      reference "TS 29.510</w:t>
      </w:r>
      <w:proofErr w:type="gramStart"/>
      <w:r>
        <w:t>" ;</w:t>
      </w:r>
      <w:proofErr w:type="gramEnd"/>
    </w:p>
    <w:p w14:paraId="6D765EA9" w14:textId="77777777" w:rsidR="00EB0A3D" w:rsidRDefault="00EB0A3D" w:rsidP="00EB0A3D">
      <w:pPr>
        <w:pStyle w:val="Code0"/>
      </w:pPr>
      <w:r>
        <w:t xml:space="preserve">    }</w:t>
      </w:r>
    </w:p>
    <w:p w14:paraId="711A78EB" w14:textId="77777777" w:rsidR="00EB0A3D" w:rsidRDefault="00EB0A3D" w:rsidP="00EB0A3D">
      <w:pPr>
        <w:pStyle w:val="Code0"/>
      </w:pPr>
      <w:r>
        <w:t xml:space="preserve">  }</w:t>
      </w:r>
    </w:p>
    <w:p w14:paraId="1F9DD592" w14:textId="77777777" w:rsidR="00EB0A3D" w:rsidRDefault="00EB0A3D" w:rsidP="00EB0A3D">
      <w:pPr>
        <w:pStyle w:val="Code0"/>
      </w:pPr>
      <w:r>
        <w:t xml:space="preserve">  </w:t>
      </w:r>
    </w:p>
    <w:p w14:paraId="051701CF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usageState</w:t>
      </w:r>
      <w:proofErr w:type="spellEnd"/>
      <w:r>
        <w:t xml:space="preserve"> {</w:t>
      </w:r>
    </w:p>
    <w:p w14:paraId="5EAD056A" w14:textId="77777777" w:rsidR="00EB0A3D" w:rsidRDefault="00EB0A3D" w:rsidP="00EB0A3D">
      <w:pPr>
        <w:pStyle w:val="Code0"/>
      </w:pPr>
      <w:r>
        <w:t xml:space="preserve">    type enumeration {</w:t>
      </w:r>
    </w:p>
    <w:p w14:paraId="2EB59B96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IDLE;</w:t>
      </w:r>
      <w:proofErr w:type="gramEnd"/>
    </w:p>
    <w:p w14:paraId="081E8870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ACTIVE;</w:t>
      </w:r>
      <w:proofErr w:type="gramEnd"/>
    </w:p>
    <w:p w14:paraId="1664D3FB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BUSY;</w:t>
      </w:r>
      <w:proofErr w:type="gramEnd"/>
    </w:p>
    <w:p w14:paraId="35250CDD" w14:textId="77777777" w:rsidR="00EB0A3D" w:rsidRDefault="00EB0A3D" w:rsidP="00EB0A3D">
      <w:pPr>
        <w:pStyle w:val="Code0"/>
      </w:pPr>
      <w:r>
        <w:t xml:space="preserve">    }</w:t>
      </w:r>
    </w:p>
    <w:p w14:paraId="696B5B77" w14:textId="77777777" w:rsidR="00EB0A3D" w:rsidRDefault="00EB0A3D" w:rsidP="00EB0A3D">
      <w:pPr>
        <w:pStyle w:val="Code0"/>
      </w:pPr>
      <w:r>
        <w:t xml:space="preserve">    description "It describes whether or not the resource is actively in </w:t>
      </w:r>
    </w:p>
    <w:p w14:paraId="56A0D49F" w14:textId="77777777" w:rsidR="00EB0A3D" w:rsidRDefault="00EB0A3D" w:rsidP="00EB0A3D">
      <w:pPr>
        <w:pStyle w:val="Code0"/>
      </w:pPr>
      <w:r>
        <w:t xml:space="preserve">      use at a specific instant, and if so, </w:t>
      </w:r>
      <w:proofErr w:type="gramStart"/>
      <w:r>
        <w:t>whether or not</w:t>
      </w:r>
      <w:proofErr w:type="gramEnd"/>
      <w:r>
        <w:t xml:space="preserve"> it has spare </w:t>
      </w:r>
    </w:p>
    <w:p w14:paraId="7309C348" w14:textId="77777777" w:rsidR="00EB0A3D" w:rsidRDefault="00EB0A3D" w:rsidP="00EB0A3D">
      <w:pPr>
        <w:pStyle w:val="Code0"/>
      </w:pPr>
      <w:r>
        <w:t xml:space="preserve">      capacity for additional users at that instant. The value is READ-ONLY.</w:t>
      </w:r>
      <w:proofErr w:type="gramStart"/>
      <w:r>
        <w:t>";</w:t>
      </w:r>
      <w:proofErr w:type="gramEnd"/>
    </w:p>
    <w:p w14:paraId="58959418" w14:textId="77777777" w:rsidR="00EB0A3D" w:rsidRDefault="00EB0A3D" w:rsidP="00EB0A3D">
      <w:pPr>
        <w:pStyle w:val="Code0"/>
      </w:pPr>
      <w:r>
        <w:lastRenderedPageBreak/>
        <w:t xml:space="preserve">    reference "ITU T Recommendation X.731</w:t>
      </w:r>
      <w:proofErr w:type="gramStart"/>
      <w:r>
        <w:t>";</w:t>
      </w:r>
      <w:proofErr w:type="gramEnd"/>
    </w:p>
    <w:p w14:paraId="7D5F4F21" w14:textId="77777777" w:rsidR="00EB0A3D" w:rsidRDefault="00EB0A3D" w:rsidP="00EB0A3D">
      <w:pPr>
        <w:pStyle w:val="Code0"/>
      </w:pPr>
      <w:r>
        <w:t xml:space="preserve">  }</w:t>
      </w:r>
    </w:p>
    <w:p w14:paraId="4C6BB334" w14:textId="77777777" w:rsidR="00EB0A3D" w:rsidRDefault="00EB0A3D" w:rsidP="00EB0A3D">
      <w:pPr>
        <w:pStyle w:val="Code0"/>
      </w:pPr>
      <w:r>
        <w:t xml:space="preserve">  </w:t>
      </w:r>
    </w:p>
    <w:p w14:paraId="5AC6A270" w14:textId="77777777" w:rsidR="00EB0A3D" w:rsidRDefault="00EB0A3D" w:rsidP="00EB0A3D">
      <w:pPr>
        <w:pStyle w:val="Code0"/>
      </w:pPr>
      <w:r>
        <w:t xml:space="preserve">  grouping SAP {</w:t>
      </w:r>
    </w:p>
    <w:p w14:paraId="115286A5" w14:textId="77777777" w:rsidR="00EB0A3D" w:rsidRDefault="00EB0A3D" w:rsidP="00EB0A3D">
      <w:pPr>
        <w:pStyle w:val="Code0"/>
      </w:pPr>
      <w:r>
        <w:t xml:space="preserve">    leaf host {</w:t>
      </w:r>
    </w:p>
    <w:p w14:paraId="26042742" w14:textId="77777777" w:rsidR="00EB0A3D" w:rsidRDefault="00EB0A3D" w:rsidP="00EB0A3D">
      <w:pPr>
        <w:pStyle w:val="Code0"/>
      </w:pPr>
      <w:r>
        <w:t xml:space="preserve">      type </w:t>
      </w:r>
      <w:proofErr w:type="spellStart"/>
      <w:proofErr w:type="gramStart"/>
      <w:r>
        <w:t>inet:host</w:t>
      </w:r>
      <w:proofErr w:type="spellEnd"/>
      <w:proofErr w:type="gramEnd"/>
      <w:r>
        <w:t>;</w:t>
      </w:r>
    </w:p>
    <w:p w14:paraId="0862D51D" w14:textId="77777777" w:rsidR="00EB0A3D" w:rsidRDefault="00EB0A3D" w:rsidP="00EB0A3D">
      <w:pPr>
        <w:pStyle w:val="Code0"/>
      </w:pPr>
      <w:r>
        <w:t xml:space="preserve">      mandatory </w:t>
      </w:r>
      <w:proofErr w:type="gramStart"/>
      <w:r>
        <w:t>true;</w:t>
      </w:r>
      <w:proofErr w:type="gramEnd"/>
    </w:p>
    <w:p w14:paraId="52966D9C" w14:textId="77777777" w:rsidR="00EB0A3D" w:rsidRDefault="00EB0A3D" w:rsidP="00EB0A3D">
      <w:pPr>
        <w:pStyle w:val="Code0"/>
      </w:pPr>
      <w:r>
        <w:t xml:space="preserve">    }</w:t>
      </w:r>
    </w:p>
    <w:p w14:paraId="6FF7DCB9" w14:textId="77777777" w:rsidR="00EB0A3D" w:rsidRDefault="00EB0A3D" w:rsidP="00EB0A3D">
      <w:pPr>
        <w:pStyle w:val="Code0"/>
      </w:pPr>
      <w:r>
        <w:t xml:space="preserve">    leaf port {</w:t>
      </w:r>
    </w:p>
    <w:p w14:paraId="12DBAA5C" w14:textId="77777777" w:rsidR="00EB0A3D" w:rsidRDefault="00EB0A3D" w:rsidP="00EB0A3D">
      <w:pPr>
        <w:pStyle w:val="Code0"/>
      </w:pPr>
      <w:r>
        <w:t xml:space="preserve">      type </w:t>
      </w:r>
      <w:proofErr w:type="spellStart"/>
      <w:proofErr w:type="gramStart"/>
      <w:r>
        <w:t>inet:port</w:t>
      </w:r>
      <w:proofErr w:type="gramEnd"/>
      <w:r>
        <w:t>-number</w:t>
      </w:r>
      <w:proofErr w:type="spellEnd"/>
      <w:r>
        <w:t>;</w:t>
      </w:r>
    </w:p>
    <w:p w14:paraId="1023365C" w14:textId="77777777" w:rsidR="00EB0A3D" w:rsidRDefault="00EB0A3D" w:rsidP="00EB0A3D">
      <w:pPr>
        <w:pStyle w:val="Code0"/>
      </w:pPr>
      <w:r>
        <w:t xml:space="preserve">      mandatory </w:t>
      </w:r>
      <w:proofErr w:type="gramStart"/>
      <w:r>
        <w:t>true;</w:t>
      </w:r>
      <w:proofErr w:type="gramEnd"/>
    </w:p>
    <w:p w14:paraId="31E91DF9" w14:textId="77777777" w:rsidR="00EB0A3D" w:rsidRDefault="00EB0A3D" w:rsidP="00EB0A3D">
      <w:pPr>
        <w:pStyle w:val="Code0"/>
      </w:pPr>
      <w:r>
        <w:t xml:space="preserve">    }</w:t>
      </w:r>
    </w:p>
    <w:p w14:paraId="572F95EC" w14:textId="77777777" w:rsidR="00EB0A3D" w:rsidRDefault="00EB0A3D" w:rsidP="00EB0A3D">
      <w:pPr>
        <w:pStyle w:val="Code0"/>
      </w:pPr>
      <w:r>
        <w:t xml:space="preserve">    description "Service access point.</w:t>
      </w:r>
      <w:proofErr w:type="gramStart"/>
      <w:r>
        <w:t>";</w:t>
      </w:r>
      <w:proofErr w:type="gramEnd"/>
    </w:p>
    <w:p w14:paraId="57976EFA" w14:textId="77777777" w:rsidR="00EB0A3D" w:rsidRDefault="00EB0A3D" w:rsidP="00EB0A3D">
      <w:pPr>
        <w:pStyle w:val="Code0"/>
      </w:pPr>
      <w:r>
        <w:t xml:space="preserve">    reference "TS 28.622</w:t>
      </w:r>
      <w:proofErr w:type="gramStart"/>
      <w:r>
        <w:t>";</w:t>
      </w:r>
      <w:proofErr w:type="gramEnd"/>
    </w:p>
    <w:p w14:paraId="67894A67" w14:textId="77777777" w:rsidR="00EB0A3D" w:rsidRDefault="00EB0A3D" w:rsidP="00EB0A3D">
      <w:pPr>
        <w:pStyle w:val="Code0"/>
      </w:pPr>
      <w:r>
        <w:t xml:space="preserve">  }</w:t>
      </w:r>
    </w:p>
    <w:p w14:paraId="18F84C9A" w14:textId="77777777" w:rsidR="00EB0A3D" w:rsidRDefault="00EB0A3D" w:rsidP="00EB0A3D">
      <w:pPr>
        <w:pStyle w:val="Code0"/>
      </w:pPr>
      <w:r>
        <w:t xml:space="preserve">  </w:t>
      </w:r>
    </w:p>
    <w:p w14:paraId="089F7B1A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Mcc</w:t>
      </w:r>
      <w:proofErr w:type="spellEnd"/>
      <w:r>
        <w:t xml:space="preserve"> {</w:t>
      </w:r>
    </w:p>
    <w:p w14:paraId="69424F09" w14:textId="77777777" w:rsidR="00EB0A3D" w:rsidRDefault="00EB0A3D" w:rsidP="00EB0A3D">
      <w:pPr>
        <w:pStyle w:val="Code0"/>
      </w:pPr>
      <w:r>
        <w:t xml:space="preserve">    description "The mobile country code consists of three decimal digits, </w:t>
      </w:r>
    </w:p>
    <w:p w14:paraId="2FDF0E1F" w14:textId="77777777" w:rsidR="00EB0A3D" w:rsidRDefault="00EB0A3D" w:rsidP="00EB0A3D">
      <w:pPr>
        <w:pStyle w:val="Code0"/>
      </w:pPr>
      <w:r>
        <w:t xml:space="preserve">      The first digit of the mobile country code identifies the geographic </w:t>
      </w:r>
    </w:p>
    <w:p w14:paraId="1B2D8CC9" w14:textId="77777777" w:rsidR="00EB0A3D" w:rsidRDefault="00EB0A3D" w:rsidP="00EB0A3D">
      <w:pPr>
        <w:pStyle w:val="Code0"/>
      </w:pPr>
      <w:r>
        <w:t xml:space="preserve">      region (the digits 1 and 8 are not used):</w:t>
      </w:r>
      <w:proofErr w:type="gramStart"/>
      <w:r>
        <w:t>";</w:t>
      </w:r>
      <w:proofErr w:type="gramEnd"/>
    </w:p>
    <w:p w14:paraId="3D7EC679" w14:textId="77777777" w:rsidR="00EB0A3D" w:rsidRDefault="00EB0A3D" w:rsidP="00EB0A3D">
      <w:pPr>
        <w:pStyle w:val="Code0"/>
      </w:pPr>
      <w:r>
        <w:t xml:space="preserve">    type string {</w:t>
      </w:r>
    </w:p>
    <w:p w14:paraId="4390E66D" w14:textId="77777777" w:rsidR="00EB0A3D" w:rsidRDefault="00EB0A3D" w:rsidP="00EB0A3D">
      <w:pPr>
        <w:pStyle w:val="Code0"/>
      </w:pPr>
      <w:r>
        <w:t xml:space="preserve">      pattern '[02-</w:t>
      </w:r>
      <w:proofErr w:type="gramStart"/>
      <w:r>
        <w:t>79][</w:t>
      </w:r>
      <w:proofErr w:type="gramEnd"/>
      <w:r>
        <w:t>0-9][0-9]';</w:t>
      </w:r>
    </w:p>
    <w:p w14:paraId="28E4AE9A" w14:textId="77777777" w:rsidR="00EB0A3D" w:rsidRDefault="00EB0A3D" w:rsidP="00EB0A3D">
      <w:pPr>
        <w:pStyle w:val="Code0"/>
      </w:pPr>
      <w:r>
        <w:t xml:space="preserve">    }</w:t>
      </w:r>
    </w:p>
    <w:p w14:paraId="680B1CF7" w14:textId="77777777" w:rsidR="00EB0A3D" w:rsidRDefault="00EB0A3D" w:rsidP="00EB0A3D">
      <w:pPr>
        <w:pStyle w:val="Code0"/>
      </w:pPr>
      <w:r>
        <w:t xml:space="preserve">    reference "3GPP TS 23.003 subclause 2.2 and 12.1</w:t>
      </w:r>
      <w:proofErr w:type="gramStart"/>
      <w:r>
        <w:t>";</w:t>
      </w:r>
      <w:proofErr w:type="gramEnd"/>
    </w:p>
    <w:p w14:paraId="0D631377" w14:textId="77777777" w:rsidR="00EB0A3D" w:rsidRDefault="00EB0A3D" w:rsidP="00EB0A3D">
      <w:pPr>
        <w:pStyle w:val="Code0"/>
      </w:pPr>
      <w:r>
        <w:t xml:space="preserve">  }</w:t>
      </w:r>
    </w:p>
    <w:p w14:paraId="2CEE66A4" w14:textId="77777777" w:rsidR="00EB0A3D" w:rsidRDefault="00EB0A3D" w:rsidP="00EB0A3D">
      <w:pPr>
        <w:pStyle w:val="Code0"/>
      </w:pPr>
    </w:p>
    <w:p w14:paraId="50E47413" w14:textId="77777777" w:rsidR="00EB0A3D" w:rsidRDefault="00EB0A3D" w:rsidP="00EB0A3D">
      <w:pPr>
        <w:pStyle w:val="Code0"/>
      </w:pPr>
      <w:r>
        <w:t xml:space="preserve">  typedef Mnc {</w:t>
      </w:r>
    </w:p>
    <w:p w14:paraId="6745D637" w14:textId="77777777" w:rsidR="00EB0A3D" w:rsidRDefault="00EB0A3D" w:rsidP="00EB0A3D">
      <w:pPr>
        <w:pStyle w:val="Code0"/>
      </w:pPr>
      <w:r>
        <w:t xml:space="preserve">    description "The mobile network code consists of two or three </w:t>
      </w:r>
    </w:p>
    <w:p w14:paraId="7D37E999" w14:textId="77777777" w:rsidR="00EB0A3D" w:rsidRDefault="00EB0A3D" w:rsidP="00EB0A3D">
      <w:pPr>
        <w:pStyle w:val="Code0"/>
      </w:pPr>
      <w:r>
        <w:t xml:space="preserve">      decimal digits (for example: MNC of 001 is not the same as MNC of 01)</w:t>
      </w:r>
      <w:proofErr w:type="gramStart"/>
      <w:r>
        <w:t>";</w:t>
      </w:r>
      <w:proofErr w:type="gramEnd"/>
    </w:p>
    <w:p w14:paraId="650988D1" w14:textId="77777777" w:rsidR="00EB0A3D" w:rsidRDefault="00EB0A3D" w:rsidP="00EB0A3D">
      <w:pPr>
        <w:pStyle w:val="Code0"/>
      </w:pPr>
      <w:r>
        <w:t xml:space="preserve">    type string {</w:t>
      </w:r>
    </w:p>
    <w:p w14:paraId="39D2AC0B" w14:textId="77777777" w:rsidR="00EB0A3D" w:rsidRDefault="00EB0A3D" w:rsidP="00EB0A3D">
      <w:pPr>
        <w:pStyle w:val="Code0"/>
      </w:pPr>
      <w:r>
        <w:t xml:space="preserve">      pattern '[0-</w:t>
      </w:r>
      <w:proofErr w:type="gramStart"/>
      <w:r>
        <w:t>9][</w:t>
      </w:r>
      <w:proofErr w:type="gramEnd"/>
      <w:r>
        <w:t>0-9][0-9]|[0-9][0-9]';</w:t>
      </w:r>
    </w:p>
    <w:p w14:paraId="621EEDF9" w14:textId="77777777" w:rsidR="00EB0A3D" w:rsidRDefault="00EB0A3D" w:rsidP="00EB0A3D">
      <w:pPr>
        <w:pStyle w:val="Code0"/>
      </w:pPr>
      <w:r>
        <w:t xml:space="preserve">    }</w:t>
      </w:r>
    </w:p>
    <w:p w14:paraId="579C4A57" w14:textId="77777777" w:rsidR="00EB0A3D" w:rsidRDefault="00EB0A3D" w:rsidP="00EB0A3D">
      <w:pPr>
        <w:pStyle w:val="Code0"/>
      </w:pPr>
      <w:r>
        <w:t xml:space="preserve">    reference "3GPP TS 23.003 subclause 2.2 and 12.1</w:t>
      </w:r>
      <w:proofErr w:type="gramStart"/>
      <w:r>
        <w:t>";</w:t>
      </w:r>
      <w:proofErr w:type="gramEnd"/>
    </w:p>
    <w:p w14:paraId="21DCC020" w14:textId="77777777" w:rsidR="00EB0A3D" w:rsidRDefault="00EB0A3D" w:rsidP="00EB0A3D">
      <w:pPr>
        <w:pStyle w:val="Code0"/>
      </w:pPr>
      <w:r>
        <w:t xml:space="preserve">  }</w:t>
      </w:r>
    </w:p>
    <w:p w14:paraId="2CC36145" w14:textId="77777777" w:rsidR="00EB0A3D" w:rsidRDefault="00EB0A3D" w:rsidP="00EB0A3D">
      <w:pPr>
        <w:pStyle w:val="Code0"/>
      </w:pPr>
    </w:p>
    <w:p w14:paraId="5E775F25" w14:textId="77777777" w:rsidR="00EB0A3D" w:rsidRDefault="00EB0A3D" w:rsidP="00EB0A3D">
      <w:pPr>
        <w:pStyle w:val="Code0"/>
      </w:pPr>
      <w:r>
        <w:t xml:space="preserve">  grouping PLMNId {</w:t>
      </w:r>
    </w:p>
    <w:p w14:paraId="2489E86F" w14:textId="77777777" w:rsidR="00EB0A3D" w:rsidRDefault="00EB0A3D" w:rsidP="00EB0A3D">
      <w:pPr>
        <w:pStyle w:val="Code0"/>
      </w:pPr>
      <w:r>
        <w:t xml:space="preserve">    leaf mcc {</w:t>
      </w:r>
    </w:p>
    <w:p w14:paraId="59A6A391" w14:textId="77777777" w:rsidR="00EB0A3D" w:rsidRDefault="00EB0A3D" w:rsidP="00EB0A3D">
      <w:pPr>
        <w:pStyle w:val="Code0"/>
      </w:pPr>
      <w:r>
        <w:t xml:space="preserve">      mandatory </w:t>
      </w:r>
      <w:proofErr w:type="gramStart"/>
      <w:r>
        <w:t>true;</w:t>
      </w:r>
      <w:proofErr w:type="gramEnd"/>
    </w:p>
    <w:p w14:paraId="68DDE92F" w14:textId="77777777" w:rsidR="00EB0A3D" w:rsidRDefault="00EB0A3D" w:rsidP="00EB0A3D">
      <w:pPr>
        <w:pStyle w:val="Code0"/>
      </w:pPr>
      <w:r>
        <w:t xml:space="preserve">      type </w:t>
      </w:r>
      <w:proofErr w:type="spellStart"/>
      <w:proofErr w:type="gramStart"/>
      <w:r>
        <w:t>Mcc</w:t>
      </w:r>
      <w:proofErr w:type="spellEnd"/>
      <w:r>
        <w:t>;</w:t>
      </w:r>
      <w:proofErr w:type="gramEnd"/>
    </w:p>
    <w:p w14:paraId="2447A56A" w14:textId="77777777" w:rsidR="00EB0A3D" w:rsidRDefault="00EB0A3D" w:rsidP="00EB0A3D">
      <w:pPr>
        <w:pStyle w:val="Code0"/>
      </w:pPr>
      <w:r>
        <w:t xml:space="preserve">    }</w:t>
      </w:r>
    </w:p>
    <w:p w14:paraId="6BA19837" w14:textId="77777777" w:rsidR="00EB0A3D" w:rsidRDefault="00EB0A3D" w:rsidP="00EB0A3D">
      <w:pPr>
        <w:pStyle w:val="Code0"/>
      </w:pPr>
      <w:r>
        <w:t xml:space="preserve">    leaf mnc {</w:t>
      </w:r>
    </w:p>
    <w:p w14:paraId="3159657A" w14:textId="77777777" w:rsidR="00EB0A3D" w:rsidRDefault="00EB0A3D" w:rsidP="00EB0A3D">
      <w:pPr>
        <w:pStyle w:val="Code0"/>
      </w:pPr>
      <w:r>
        <w:t xml:space="preserve">      mandatory </w:t>
      </w:r>
      <w:proofErr w:type="gramStart"/>
      <w:r>
        <w:t>true;</w:t>
      </w:r>
      <w:proofErr w:type="gramEnd"/>
    </w:p>
    <w:p w14:paraId="4D96B796" w14:textId="77777777" w:rsidR="00EB0A3D" w:rsidRDefault="00EB0A3D" w:rsidP="00EB0A3D">
      <w:pPr>
        <w:pStyle w:val="Code0"/>
      </w:pPr>
      <w:r>
        <w:t xml:space="preserve">      type </w:t>
      </w:r>
      <w:proofErr w:type="gramStart"/>
      <w:r>
        <w:t>Mnc;</w:t>
      </w:r>
      <w:proofErr w:type="gramEnd"/>
    </w:p>
    <w:p w14:paraId="2A0DCD29" w14:textId="77777777" w:rsidR="00EB0A3D" w:rsidRDefault="00EB0A3D" w:rsidP="00EB0A3D">
      <w:pPr>
        <w:pStyle w:val="Code0"/>
      </w:pPr>
      <w:r>
        <w:t xml:space="preserve">    }</w:t>
      </w:r>
    </w:p>
    <w:p w14:paraId="6E84654C" w14:textId="77777777" w:rsidR="00EB0A3D" w:rsidRDefault="00EB0A3D" w:rsidP="00EB0A3D">
      <w:pPr>
        <w:pStyle w:val="Code0"/>
      </w:pPr>
      <w:r>
        <w:t xml:space="preserve">    reference "TS 23.658</w:t>
      </w:r>
      <w:proofErr w:type="gramStart"/>
      <w:r>
        <w:t>";</w:t>
      </w:r>
      <w:proofErr w:type="gramEnd"/>
    </w:p>
    <w:p w14:paraId="682F18C8" w14:textId="77777777" w:rsidR="00EB0A3D" w:rsidRDefault="00EB0A3D" w:rsidP="00EB0A3D">
      <w:pPr>
        <w:pStyle w:val="Code0"/>
      </w:pPr>
      <w:r>
        <w:t xml:space="preserve">  }</w:t>
      </w:r>
    </w:p>
    <w:p w14:paraId="71D69A61" w14:textId="77777777" w:rsidR="00EB0A3D" w:rsidRDefault="00EB0A3D" w:rsidP="00EB0A3D">
      <w:pPr>
        <w:pStyle w:val="Code0"/>
      </w:pPr>
      <w:r>
        <w:t xml:space="preserve">  </w:t>
      </w:r>
    </w:p>
    <w:p w14:paraId="50ED6064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Nci</w:t>
      </w:r>
      <w:proofErr w:type="spellEnd"/>
      <w:r>
        <w:t xml:space="preserve"> {</w:t>
      </w:r>
    </w:p>
    <w:p w14:paraId="3D97BE8F" w14:textId="77777777" w:rsidR="00EB0A3D" w:rsidRDefault="00EB0A3D" w:rsidP="00EB0A3D">
      <w:pPr>
        <w:pStyle w:val="Code0"/>
      </w:pPr>
      <w:r>
        <w:t xml:space="preserve">    description "NR Cell Identity. The NCI shall be of fixed length of 36 bits </w:t>
      </w:r>
    </w:p>
    <w:p w14:paraId="017652D0" w14:textId="77777777" w:rsidR="00EB0A3D" w:rsidRDefault="00EB0A3D" w:rsidP="00EB0A3D">
      <w:pPr>
        <w:pStyle w:val="Code0"/>
      </w:pPr>
      <w:r>
        <w:t xml:space="preserve">      and shall be coded using full hexadecimal representation. </w:t>
      </w:r>
    </w:p>
    <w:p w14:paraId="3353A764" w14:textId="77777777" w:rsidR="00EB0A3D" w:rsidRDefault="00EB0A3D" w:rsidP="00EB0A3D">
      <w:pPr>
        <w:pStyle w:val="Code0"/>
      </w:pPr>
      <w:r>
        <w:t xml:space="preserve">      The exact coding of the NCI is the responsibility of each PLMN operator</w:t>
      </w:r>
      <w:proofErr w:type="gramStart"/>
      <w:r>
        <w:t>";</w:t>
      </w:r>
      <w:proofErr w:type="gramEnd"/>
    </w:p>
    <w:p w14:paraId="2B497927" w14:textId="77777777" w:rsidR="00EB0A3D" w:rsidRDefault="00EB0A3D" w:rsidP="00EB0A3D">
      <w:pPr>
        <w:pStyle w:val="Code0"/>
      </w:pPr>
      <w:r>
        <w:t xml:space="preserve">    reference "TS 23.003</w:t>
      </w:r>
      <w:proofErr w:type="gramStart"/>
      <w:r>
        <w:t>";</w:t>
      </w:r>
      <w:proofErr w:type="gramEnd"/>
    </w:p>
    <w:p w14:paraId="3CB999A2" w14:textId="77777777" w:rsidR="00EB0A3D" w:rsidRDefault="00EB0A3D" w:rsidP="00EB0A3D">
      <w:pPr>
        <w:pStyle w:val="Code0"/>
      </w:pPr>
      <w:r>
        <w:t xml:space="preserve">    type union {</w:t>
      </w:r>
    </w:p>
    <w:p w14:paraId="3747B07C" w14:textId="77777777" w:rsidR="00EB0A3D" w:rsidRDefault="00EB0A3D" w:rsidP="00EB0A3D">
      <w:pPr>
        <w:pStyle w:val="Code0"/>
      </w:pPr>
      <w:r>
        <w:t xml:space="preserve">      type string {</w:t>
      </w:r>
    </w:p>
    <w:p w14:paraId="544A51EC" w14:textId="77777777" w:rsidR="00EB0A3D" w:rsidRDefault="00EB0A3D" w:rsidP="00EB0A3D">
      <w:pPr>
        <w:pStyle w:val="Code0"/>
      </w:pPr>
      <w:r>
        <w:t xml:space="preserve">        length </w:t>
      </w:r>
      <w:proofErr w:type="gramStart"/>
      <w:r>
        <w:t>36;</w:t>
      </w:r>
      <w:proofErr w:type="gramEnd"/>
    </w:p>
    <w:p w14:paraId="4235B283" w14:textId="77777777" w:rsidR="00EB0A3D" w:rsidRDefault="00EB0A3D" w:rsidP="00EB0A3D">
      <w:pPr>
        <w:pStyle w:val="Code0"/>
      </w:pPr>
      <w:r>
        <w:t xml:space="preserve">        pattern '[</w:t>
      </w:r>
      <w:proofErr w:type="gramStart"/>
      <w:r>
        <w:t>01]+</w:t>
      </w:r>
      <w:proofErr w:type="gramEnd"/>
      <w:r>
        <w:t>';</w:t>
      </w:r>
    </w:p>
    <w:p w14:paraId="210E1506" w14:textId="77777777" w:rsidR="00EB0A3D" w:rsidRDefault="00EB0A3D" w:rsidP="00EB0A3D">
      <w:pPr>
        <w:pStyle w:val="Code0"/>
      </w:pPr>
      <w:r>
        <w:t xml:space="preserve">      }</w:t>
      </w:r>
    </w:p>
    <w:p w14:paraId="34493AF5" w14:textId="77777777" w:rsidR="00EB0A3D" w:rsidRDefault="00EB0A3D" w:rsidP="00EB0A3D">
      <w:pPr>
        <w:pStyle w:val="Code0"/>
      </w:pPr>
      <w:r>
        <w:t xml:space="preserve">      type string {</w:t>
      </w:r>
    </w:p>
    <w:p w14:paraId="7867902F" w14:textId="77777777" w:rsidR="00EB0A3D" w:rsidRDefault="00EB0A3D" w:rsidP="00EB0A3D">
      <w:pPr>
        <w:pStyle w:val="Code0"/>
      </w:pPr>
      <w:r>
        <w:t xml:space="preserve">        length </w:t>
      </w:r>
      <w:proofErr w:type="gramStart"/>
      <w:r>
        <w:t>9;</w:t>
      </w:r>
      <w:proofErr w:type="gramEnd"/>
    </w:p>
    <w:p w14:paraId="38134A58" w14:textId="77777777" w:rsidR="00EB0A3D" w:rsidRDefault="00EB0A3D" w:rsidP="00EB0A3D">
      <w:pPr>
        <w:pStyle w:val="Code0"/>
      </w:pPr>
      <w:r>
        <w:t xml:space="preserve">        pattern '[a-fA-F0-</w:t>
      </w:r>
      <w:proofErr w:type="gramStart"/>
      <w:r>
        <w:t>9]*</w:t>
      </w:r>
      <w:proofErr w:type="gramEnd"/>
      <w:r>
        <w:t>';</w:t>
      </w:r>
    </w:p>
    <w:p w14:paraId="5717E1C4" w14:textId="77777777" w:rsidR="00EB0A3D" w:rsidRDefault="00EB0A3D" w:rsidP="00EB0A3D">
      <w:pPr>
        <w:pStyle w:val="Code0"/>
      </w:pPr>
      <w:r>
        <w:t xml:space="preserve">      }</w:t>
      </w:r>
    </w:p>
    <w:p w14:paraId="4A3D0733" w14:textId="77777777" w:rsidR="00EB0A3D" w:rsidRDefault="00EB0A3D" w:rsidP="00EB0A3D">
      <w:pPr>
        <w:pStyle w:val="Code0"/>
      </w:pPr>
      <w:r>
        <w:t xml:space="preserve">    }</w:t>
      </w:r>
    </w:p>
    <w:p w14:paraId="224A180E" w14:textId="77777777" w:rsidR="00EB0A3D" w:rsidRDefault="00EB0A3D" w:rsidP="00EB0A3D">
      <w:pPr>
        <w:pStyle w:val="Code0"/>
      </w:pPr>
      <w:r>
        <w:t xml:space="preserve">  }</w:t>
      </w:r>
    </w:p>
    <w:p w14:paraId="0F89937A" w14:textId="77777777" w:rsidR="00EB0A3D" w:rsidRDefault="00EB0A3D" w:rsidP="00EB0A3D">
      <w:pPr>
        <w:pStyle w:val="Code0"/>
      </w:pPr>
      <w:r>
        <w:t xml:space="preserve">    </w:t>
      </w:r>
    </w:p>
    <w:p w14:paraId="2BEB6040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OperationalState</w:t>
      </w:r>
      <w:proofErr w:type="spellEnd"/>
      <w:r>
        <w:t xml:space="preserve"> {</w:t>
      </w:r>
    </w:p>
    <w:p w14:paraId="7FD8422D" w14:textId="77777777" w:rsidR="00EB0A3D" w:rsidRDefault="00EB0A3D" w:rsidP="00EB0A3D">
      <w:pPr>
        <w:pStyle w:val="Code0"/>
      </w:pPr>
      <w:r>
        <w:t xml:space="preserve">    reference "3GPP TS 28.625 and ITU-T X.731</w:t>
      </w:r>
      <w:proofErr w:type="gramStart"/>
      <w:r>
        <w:t>";</w:t>
      </w:r>
      <w:proofErr w:type="gramEnd"/>
    </w:p>
    <w:p w14:paraId="266FAAC4" w14:textId="77777777" w:rsidR="00EB0A3D" w:rsidRDefault="00EB0A3D" w:rsidP="00EB0A3D">
      <w:pPr>
        <w:pStyle w:val="Code0"/>
      </w:pPr>
      <w:r>
        <w:t xml:space="preserve">    type enumeration {</w:t>
      </w:r>
    </w:p>
    <w:p w14:paraId="24F6E2C4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DISABLED {</w:t>
      </w:r>
    </w:p>
    <w:p w14:paraId="2E665092" w14:textId="77777777" w:rsidR="00EB0A3D" w:rsidRDefault="00EB0A3D" w:rsidP="00EB0A3D">
      <w:pPr>
        <w:pStyle w:val="Code0"/>
      </w:pPr>
      <w:r>
        <w:t xml:space="preserve">        value </w:t>
      </w:r>
      <w:proofErr w:type="gramStart"/>
      <w:r>
        <w:t>0;</w:t>
      </w:r>
      <w:proofErr w:type="gramEnd"/>
    </w:p>
    <w:p w14:paraId="262DC2F0" w14:textId="77777777" w:rsidR="00EB0A3D" w:rsidRDefault="00EB0A3D" w:rsidP="00EB0A3D">
      <w:pPr>
        <w:pStyle w:val="Code0"/>
      </w:pPr>
      <w:r>
        <w:t xml:space="preserve">        description "The resource is totally inoperable.</w:t>
      </w:r>
      <w:proofErr w:type="gramStart"/>
      <w:r>
        <w:t>";</w:t>
      </w:r>
      <w:proofErr w:type="gramEnd"/>
    </w:p>
    <w:p w14:paraId="449C391E" w14:textId="77777777" w:rsidR="00EB0A3D" w:rsidRDefault="00EB0A3D" w:rsidP="00EB0A3D">
      <w:pPr>
        <w:pStyle w:val="Code0"/>
      </w:pPr>
      <w:r>
        <w:t xml:space="preserve">      }</w:t>
      </w:r>
    </w:p>
    <w:p w14:paraId="38481C20" w14:textId="77777777" w:rsidR="00EB0A3D" w:rsidRDefault="00EB0A3D" w:rsidP="00EB0A3D">
      <w:pPr>
        <w:pStyle w:val="Code0"/>
      </w:pPr>
    </w:p>
    <w:p w14:paraId="416BC480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ENABLED {</w:t>
      </w:r>
    </w:p>
    <w:p w14:paraId="5E5E4A46" w14:textId="77777777" w:rsidR="00EB0A3D" w:rsidRDefault="00EB0A3D" w:rsidP="00EB0A3D">
      <w:pPr>
        <w:pStyle w:val="Code0"/>
      </w:pPr>
      <w:r>
        <w:t xml:space="preserve">        value </w:t>
      </w:r>
      <w:proofErr w:type="gramStart"/>
      <w:r>
        <w:t>1;</w:t>
      </w:r>
      <w:proofErr w:type="gramEnd"/>
    </w:p>
    <w:p w14:paraId="62544F39" w14:textId="77777777" w:rsidR="00EB0A3D" w:rsidRDefault="00EB0A3D" w:rsidP="00EB0A3D">
      <w:pPr>
        <w:pStyle w:val="Code0"/>
      </w:pPr>
      <w:r>
        <w:t xml:space="preserve">        description "The resource is partially or fully operable.</w:t>
      </w:r>
      <w:proofErr w:type="gramStart"/>
      <w:r>
        <w:t>";</w:t>
      </w:r>
      <w:proofErr w:type="gramEnd"/>
    </w:p>
    <w:p w14:paraId="577017D8" w14:textId="77777777" w:rsidR="00EB0A3D" w:rsidRDefault="00EB0A3D" w:rsidP="00EB0A3D">
      <w:pPr>
        <w:pStyle w:val="Code0"/>
      </w:pPr>
      <w:r>
        <w:t xml:space="preserve">      }</w:t>
      </w:r>
    </w:p>
    <w:p w14:paraId="024FA705" w14:textId="77777777" w:rsidR="00EB0A3D" w:rsidRDefault="00EB0A3D" w:rsidP="00EB0A3D">
      <w:pPr>
        <w:pStyle w:val="Code0"/>
      </w:pPr>
    </w:p>
    <w:p w14:paraId="44C70D5C" w14:textId="77777777" w:rsidR="00EB0A3D" w:rsidRDefault="00EB0A3D" w:rsidP="00EB0A3D">
      <w:pPr>
        <w:pStyle w:val="Code0"/>
      </w:pPr>
      <w:r>
        <w:t xml:space="preserve">    }</w:t>
      </w:r>
    </w:p>
    <w:p w14:paraId="23585226" w14:textId="77777777" w:rsidR="00EB0A3D" w:rsidRDefault="00EB0A3D" w:rsidP="00EB0A3D">
      <w:pPr>
        <w:pStyle w:val="Code0"/>
      </w:pPr>
      <w:r>
        <w:lastRenderedPageBreak/>
        <w:t xml:space="preserve">  }</w:t>
      </w:r>
    </w:p>
    <w:p w14:paraId="0E54507A" w14:textId="77777777" w:rsidR="00EB0A3D" w:rsidRDefault="00EB0A3D" w:rsidP="00EB0A3D">
      <w:pPr>
        <w:pStyle w:val="Code0"/>
      </w:pPr>
      <w:r>
        <w:t xml:space="preserve">  </w:t>
      </w:r>
    </w:p>
    <w:p w14:paraId="53A01589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BasicAdministrativeState</w:t>
      </w:r>
      <w:proofErr w:type="spellEnd"/>
      <w:r>
        <w:t xml:space="preserve"> {</w:t>
      </w:r>
    </w:p>
    <w:p w14:paraId="3F6711F8" w14:textId="77777777" w:rsidR="00EB0A3D" w:rsidRDefault="00EB0A3D" w:rsidP="00EB0A3D">
      <w:pPr>
        <w:pStyle w:val="Code0"/>
      </w:pPr>
      <w:r>
        <w:t xml:space="preserve">    reference "3GPP TS 28.625 and ITU-T X.731</w:t>
      </w:r>
      <w:proofErr w:type="gramStart"/>
      <w:r>
        <w:t>";</w:t>
      </w:r>
      <w:proofErr w:type="gramEnd"/>
    </w:p>
    <w:p w14:paraId="702931D4" w14:textId="77777777" w:rsidR="00EB0A3D" w:rsidRDefault="00EB0A3D" w:rsidP="00EB0A3D">
      <w:pPr>
        <w:pStyle w:val="Code0"/>
      </w:pPr>
      <w:r>
        <w:t xml:space="preserve">    type enumeration {</w:t>
      </w:r>
    </w:p>
    <w:p w14:paraId="776990F1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LOCKED {</w:t>
      </w:r>
    </w:p>
    <w:p w14:paraId="27EA625E" w14:textId="77777777" w:rsidR="00EB0A3D" w:rsidRDefault="00EB0A3D" w:rsidP="00EB0A3D">
      <w:pPr>
        <w:pStyle w:val="Code0"/>
      </w:pPr>
      <w:r>
        <w:t xml:space="preserve">        value </w:t>
      </w:r>
      <w:proofErr w:type="gramStart"/>
      <w:r>
        <w:t>0;</w:t>
      </w:r>
      <w:proofErr w:type="gramEnd"/>
    </w:p>
    <w:p w14:paraId="65CC6A84" w14:textId="77777777" w:rsidR="00EB0A3D" w:rsidRDefault="00EB0A3D" w:rsidP="00EB0A3D">
      <w:pPr>
        <w:pStyle w:val="Code0"/>
      </w:pPr>
      <w:r>
        <w:t xml:space="preserve">        description "The resource is administratively prohibited from performing</w:t>
      </w:r>
    </w:p>
    <w:p w14:paraId="6E1F36E5" w14:textId="77777777" w:rsidR="00EB0A3D" w:rsidRDefault="00EB0A3D" w:rsidP="00EB0A3D">
      <w:pPr>
        <w:pStyle w:val="Code0"/>
      </w:pPr>
      <w:r>
        <w:t xml:space="preserve">                 services for its users.</w:t>
      </w:r>
      <w:proofErr w:type="gramStart"/>
      <w:r>
        <w:t>";</w:t>
      </w:r>
      <w:proofErr w:type="gramEnd"/>
    </w:p>
    <w:p w14:paraId="3E89F371" w14:textId="77777777" w:rsidR="00EB0A3D" w:rsidRDefault="00EB0A3D" w:rsidP="00EB0A3D">
      <w:pPr>
        <w:pStyle w:val="Code0"/>
      </w:pPr>
      <w:r>
        <w:t xml:space="preserve">      }</w:t>
      </w:r>
    </w:p>
    <w:p w14:paraId="4D4D0074" w14:textId="77777777" w:rsidR="00EB0A3D" w:rsidRDefault="00EB0A3D" w:rsidP="00EB0A3D">
      <w:pPr>
        <w:pStyle w:val="Code0"/>
      </w:pPr>
    </w:p>
    <w:p w14:paraId="1E174A25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UNLOCKED {</w:t>
      </w:r>
    </w:p>
    <w:p w14:paraId="7E842569" w14:textId="77777777" w:rsidR="00EB0A3D" w:rsidRDefault="00EB0A3D" w:rsidP="00EB0A3D">
      <w:pPr>
        <w:pStyle w:val="Code0"/>
      </w:pPr>
      <w:r>
        <w:t xml:space="preserve">        value </w:t>
      </w:r>
      <w:proofErr w:type="gramStart"/>
      <w:r>
        <w:t>1;</w:t>
      </w:r>
      <w:proofErr w:type="gramEnd"/>
    </w:p>
    <w:p w14:paraId="2E9C2149" w14:textId="77777777" w:rsidR="00EB0A3D" w:rsidRDefault="00EB0A3D" w:rsidP="00EB0A3D">
      <w:pPr>
        <w:pStyle w:val="Code0"/>
      </w:pPr>
      <w:r>
        <w:t xml:space="preserve">        description "The resource is administratively permitted to perform</w:t>
      </w:r>
    </w:p>
    <w:p w14:paraId="36B5B5FA" w14:textId="77777777" w:rsidR="00EB0A3D" w:rsidRDefault="00EB0A3D" w:rsidP="00EB0A3D">
      <w:pPr>
        <w:pStyle w:val="Code0"/>
      </w:pPr>
      <w:r>
        <w:t xml:space="preserve">          services for its users. This is independent of its inherent</w:t>
      </w:r>
    </w:p>
    <w:p w14:paraId="74130418" w14:textId="77777777" w:rsidR="00EB0A3D" w:rsidRDefault="00EB0A3D" w:rsidP="00EB0A3D">
      <w:pPr>
        <w:pStyle w:val="Code0"/>
      </w:pPr>
      <w:r>
        <w:t xml:space="preserve">          operability.</w:t>
      </w:r>
      <w:proofErr w:type="gramStart"/>
      <w:r>
        <w:t>";</w:t>
      </w:r>
      <w:proofErr w:type="gramEnd"/>
    </w:p>
    <w:p w14:paraId="1891097A" w14:textId="77777777" w:rsidR="00EB0A3D" w:rsidRDefault="00EB0A3D" w:rsidP="00EB0A3D">
      <w:pPr>
        <w:pStyle w:val="Code0"/>
      </w:pPr>
      <w:r>
        <w:t xml:space="preserve">      }</w:t>
      </w:r>
    </w:p>
    <w:p w14:paraId="0F25516F" w14:textId="77777777" w:rsidR="00EB0A3D" w:rsidRDefault="00EB0A3D" w:rsidP="00EB0A3D">
      <w:pPr>
        <w:pStyle w:val="Code0"/>
      </w:pPr>
      <w:r>
        <w:t xml:space="preserve">    }</w:t>
      </w:r>
    </w:p>
    <w:p w14:paraId="25B1C713" w14:textId="77777777" w:rsidR="00EB0A3D" w:rsidRDefault="00EB0A3D" w:rsidP="00EB0A3D">
      <w:pPr>
        <w:pStyle w:val="Code0"/>
      </w:pPr>
      <w:r>
        <w:t xml:space="preserve">  }</w:t>
      </w:r>
    </w:p>
    <w:p w14:paraId="302EDCC6" w14:textId="77777777" w:rsidR="00EB0A3D" w:rsidRDefault="00EB0A3D" w:rsidP="00EB0A3D">
      <w:pPr>
        <w:pStyle w:val="Code0"/>
      </w:pPr>
      <w:r>
        <w:t xml:space="preserve">  </w:t>
      </w:r>
    </w:p>
    <w:p w14:paraId="10D86C9A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AdministrativeState</w:t>
      </w:r>
      <w:proofErr w:type="spellEnd"/>
      <w:r>
        <w:t xml:space="preserve"> {</w:t>
      </w:r>
    </w:p>
    <w:p w14:paraId="59CB0D29" w14:textId="77777777" w:rsidR="00EB0A3D" w:rsidRDefault="00EB0A3D" w:rsidP="00EB0A3D">
      <w:pPr>
        <w:pStyle w:val="Code0"/>
      </w:pPr>
      <w:r>
        <w:t xml:space="preserve">    reference "3GPP TS 28.625 and ITU-T X.731</w:t>
      </w:r>
      <w:proofErr w:type="gramStart"/>
      <w:r>
        <w:t>";</w:t>
      </w:r>
      <w:proofErr w:type="gramEnd"/>
    </w:p>
    <w:p w14:paraId="5DC4C718" w14:textId="77777777" w:rsidR="00EB0A3D" w:rsidRDefault="00EB0A3D" w:rsidP="00EB0A3D">
      <w:pPr>
        <w:pStyle w:val="Code0"/>
      </w:pPr>
      <w:r>
        <w:t xml:space="preserve">    type enumeration {</w:t>
      </w:r>
    </w:p>
    <w:p w14:paraId="6116BE75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LOCKED {</w:t>
      </w:r>
    </w:p>
    <w:p w14:paraId="40956712" w14:textId="77777777" w:rsidR="00EB0A3D" w:rsidRDefault="00EB0A3D" w:rsidP="00EB0A3D">
      <w:pPr>
        <w:pStyle w:val="Code0"/>
      </w:pPr>
      <w:r>
        <w:t xml:space="preserve">        value </w:t>
      </w:r>
      <w:proofErr w:type="gramStart"/>
      <w:r>
        <w:t>0;</w:t>
      </w:r>
      <w:proofErr w:type="gramEnd"/>
    </w:p>
    <w:p w14:paraId="3E9FEBD7" w14:textId="77777777" w:rsidR="00EB0A3D" w:rsidRDefault="00EB0A3D" w:rsidP="00EB0A3D">
      <w:pPr>
        <w:pStyle w:val="Code0"/>
      </w:pPr>
      <w:r>
        <w:t xml:space="preserve">        description "The resource is administratively prohibited from performing</w:t>
      </w:r>
    </w:p>
    <w:p w14:paraId="182769D4" w14:textId="77777777" w:rsidR="00EB0A3D" w:rsidRDefault="00EB0A3D" w:rsidP="00EB0A3D">
      <w:pPr>
        <w:pStyle w:val="Code0"/>
      </w:pPr>
      <w:r>
        <w:t xml:space="preserve">                 services for its users.</w:t>
      </w:r>
      <w:proofErr w:type="gramStart"/>
      <w:r>
        <w:t>";</w:t>
      </w:r>
      <w:proofErr w:type="gramEnd"/>
    </w:p>
    <w:p w14:paraId="3B13B1DF" w14:textId="77777777" w:rsidR="00EB0A3D" w:rsidRDefault="00EB0A3D" w:rsidP="00EB0A3D">
      <w:pPr>
        <w:pStyle w:val="Code0"/>
      </w:pPr>
      <w:r>
        <w:t xml:space="preserve">      }</w:t>
      </w:r>
    </w:p>
    <w:p w14:paraId="7D9B9944" w14:textId="77777777" w:rsidR="00EB0A3D" w:rsidRDefault="00EB0A3D" w:rsidP="00EB0A3D">
      <w:pPr>
        <w:pStyle w:val="Code0"/>
      </w:pPr>
    </w:p>
    <w:p w14:paraId="5553BD10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UNLOCKED {</w:t>
      </w:r>
    </w:p>
    <w:p w14:paraId="0888F64B" w14:textId="77777777" w:rsidR="00EB0A3D" w:rsidRDefault="00EB0A3D" w:rsidP="00EB0A3D">
      <w:pPr>
        <w:pStyle w:val="Code0"/>
      </w:pPr>
      <w:r>
        <w:t xml:space="preserve">        value </w:t>
      </w:r>
      <w:proofErr w:type="gramStart"/>
      <w:r>
        <w:t>1;</w:t>
      </w:r>
      <w:proofErr w:type="gramEnd"/>
    </w:p>
    <w:p w14:paraId="095D48CE" w14:textId="77777777" w:rsidR="00EB0A3D" w:rsidRDefault="00EB0A3D" w:rsidP="00EB0A3D">
      <w:pPr>
        <w:pStyle w:val="Code0"/>
      </w:pPr>
      <w:r>
        <w:t xml:space="preserve">        description "The resource is administratively permitted to perform</w:t>
      </w:r>
    </w:p>
    <w:p w14:paraId="5ABECB18" w14:textId="77777777" w:rsidR="00EB0A3D" w:rsidRDefault="00EB0A3D" w:rsidP="00EB0A3D">
      <w:pPr>
        <w:pStyle w:val="Code0"/>
      </w:pPr>
      <w:r>
        <w:t xml:space="preserve">          services for its users. This is independent of its inherent</w:t>
      </w:r>
    </w:p>
    <w:p w14:paraId="648243C3" w14:textId="77777777" w:rsidR="00EB0A3D" w:rsidRDefault="00EB0A3D" w:rsidP="00EB0A3D">
      <w:pPr>
        <w:pStyle w:val="Code0"/>
      </w:pPr>
      <w:r>
        <w:t xml:space="preserve">          operability.</w:t>
      </w:r>
      <w:proofErr w:type="gramStart"/>
      <w:r>
        <w:t>";</w:t>
      </w:r>
      <w:proofErr w:type="gramEnd"/>
    </w:p>
    <w:p w14:paraId="746E8D31" w14:textId="77777777" w:rsidR="00EB0A3D" w:rsidRDefault="00EB0A3D" w:rsidP="00EB0A3D">
      <w:pPr>
        <w:pStyle w:val="Code0"/>
      </w:pPr>
      <w:r>
        <w:t xml:space="preserve">      }</w:t>
      </w:r>
    </w:p>
    <w:p w14:paraId="502B8C95" w14:textId="77777777" w:rsidR="00EB0A3D" w:rsidRDefault="00EB0A3D" w:rsidP="00EB0A3D">
      <w:pPr>
        <w:pStyle w:val="Code0"/>
      </w:pPr>
    </w:p>
    <w:p w14:paraId="31BD0CAB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SHUTTINGDOWN {</w:t>
      </w:r>
    </w:p>
    <w:p w14:paraId="3C9BBC1C" w14:textId="77777777" w:rsidR="00EB0A3D" w:rsidRDefault="00EB0A3D" w:rsidP="00EB0A3D">
      <w:pPr>
        <w:pStyle w:val="Code0"/>
      </w:pPr>
      <w:r>
        <w:t xml:space="preserve">        value </w:t>
      </w:r>
      <w:proofErr w:type="gramStart"/>
      <w:r>
        <w:t>2;</w:t>
      </w:r>
      <w:proofErr w:type="gramEnd"/>
    </w:p>
    <w:p w14:paraId="3D8C5CA8" w14:textId="77777777" w:rsidR="00EB0A3D" w:rsidRDefault="00EB0A3D" w:rsidP="00EB0A3D">
      <w:pPr>
        <w:pStyle w:val="Code0"/>
      </w:pPr>
      <w:r>
        <w:t xml:space="preserve">        description "Use of the resource is administratively permitted to</w:t>
      </w:r>
    </w:p>
    <w:p w14:paraId="4CCB74BE" w14:textId="77777777" w:rsidR="00EB0A3D" w:rsidRDefault="00EB0A3D" w:rsidP="00EB0A3D">
      <w:pPr>
        <w:pStyle w:val="Code0"/>
      </w:pPr>
      <w:r>
        <w:t xml:space="preserve">          existing instances of use only. While the system remains in</w:t>
      </w:r>
    </w:p>
    <w:p w14:paraId="344A8374" w14:textId="77777777" w:rsidR="00EB0A3D" w:rsidRDefault="00EB0A3D" w:rsidP="00EB0A3D">
      <w:pPr>
        <w:pStyle w:val="Code0"/>
      </w:pPr>
      <w:r>
        <w:t xml:space="preserve">          the shutting down state the manager or the managed element </w:t>
      </w:r>
    </w:p>
    <w:p w14:paraId="29A1B83B" w14:textId="77777777" w:rsidR="00EB0A3D" w:rsidRDefault="00EB0A3D" w:rsidP="00EB0A3D">
      <w:pPr>
        <w:pStyle w:val="Code0"/>
      </w:pPr>
      <w:r>
        <w:t xml:space="preserve">          may at any time cause the resource to transition </w:t>
      </w:r>
      <w:proofErr w:type="gramStart"/>
      <w:r>
        <w:t>to</w:t>
      </w:r>
      <w:proofErr w:type="gramEnd"/>
      <w:r>
        <w:t xml:space="preserve"> the </w:t>
      </w:r>
    </w:p>
    <w:p w14:paraId="3C258706" w14:textId="77777777" w:rsidR="00EB0A3D" w:rsidRDefault="00EB0A3D" w:rsidP="00EB0A3D">
      <w:pPr>
        <w:pStyle w:val="Code0"/>
      </w:pPr>
      <w:r>
        <w:t xml:space="preserve">          locked state.</w:t>
      </w:r>
      <w:proofErr w:type="gramStart"/>
      <w:r>
        <w:t>";</w:t>
      </w:r>
      <w:proofErr w:type="gramEnd"/>
    </w:p>
    <w:p w14:paraId="06B9D7FC" w14:textId="77777777" w:rsidR="00EB0A3D" w:rsidRDefault="00EB0A3D" w:rsidP="00EB0A3D">
      <w:pPr>
        <w:pStyle w:val="Code0"/>
      </w:pPr>
      <w:r>
        <w:t xml:space="preserve">      }</w:t>
      </w:r>
    </w:p>
    <w:p w14:paraId="229F9A1E" w14:textId="77777777" w:rsidR="00EB0A3D" w:rsidRDefault="00EB0A3D" w:rsidP="00EB0A3D">
      <w:pPr>
        <w:pStyle w:val="Code0"/>
      </w:pPr>
      <w:r>
        <w:t xml:space="preserve">    }</w:t>
      </w:r>
    </w:p>
    <w:p w14:paraId="5FE833E2" w14:textId="77777777" w:rsidR="00EB0A3D" w:rsidRDefault="00EB0A3D" w:rsidP="00EB0A3D">
      <w:pPr>
        <w:pStyle w:val="Code0"/>
      </w:pPr>
      <w:r>
        <w:t xml:space="preserve">  }</w:t>
      </w:r>
    </w:p>
    <w:p w14:paraId="6A1B4DC6" w14:textId="77777777" w:rsidR="00EB0A3D" w:rsidRDefault="00EB0A3D" w:rsidP="00EB0A3D">
      <w:pPr>
        <w:pStyle w:val="Code0"/>
      </w:pPr>
      <w:r>
        <w:t xml:space="preserve">  </w:t>
      </w:r>
    </w:p>
    <w:p w14:paraId="34839B9E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AvailabilityStatus</w:t>
      </w:r>
      <w:proofErr w:type="spellEnd"/>
      <w:r>
        <w:t xml:space="preserve"> {</w:t>
      </w:r>
    </w:p>
    <w:p w14:paraId="37F5CB73" w14:textId="77777777" w:rsidR="00EB0A3D" w:rsidRDefault="00EB0A3D" w:rsidP="00EB0A3D">
      <w:pPr>
        <w:pStyle w:val="Code0"/>
      </w:pPr>
      <w:r>
        <w:t xml:space="preserve">      type enumeration {</w:t>
      </w:r>
    </w:p>
    <w:p w14:paraId="6B8AC674" w14:textId="77777777" w:rsidR="00EB0A3D" w:rsidRDefault="00EB0A3D" w:rsidP="00EB0A3D">
      <w:pPr>
        <w:pStyle w:val="Code0"/>
      </w:pPr>
      <w:r>
        <w:t xml:space="preserve">          </w:t>
      </w:r>
      <w:proofErr w:type="spellStart"/>
      <w:r>
        <w:t>enum</w:t>
      </w:r>
      <w:proofErr w:type="spellEnd"/>
      <w:r>
        <w:t xml:space="preserve"> IN_</w:t>
      </w:r>
      <w:proofErr w:type="gramStart"/>
      <w:r>
        <w:t>TEST;</w:t>
      </w:r>
      <w:proofErr w:type="gramEnd"/>
    </w:p>
    <w:p w14:paraId="45EC3B83" w14:textId="77777777" w:rsidR="00EB0A3D" w:rsidRDefault="00EB0A3D" w:rsidP="00EB0A3D">
      <w:pPr>
        <w:pStyle w:val="Code0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FAILED;</w:t>
      </w:r>
      <w:proofErr w:type="gramEnd"/>
      <w:r>
        <w:t xml:space="preserve">                           </w:t>
      </w:r>
    </w:p>
    <w:p w14:paraId="12B3F5AC" w14:textId="77777777" w:rsidR="00EB0A3D" w:rsidRDefault="00EB0A3D" w:rsidP="00EB0A3D">
      <w:pPr>
        <w:pStyle w:val="Code0"/>
      </w:pPr>
      <w:r>
        <w:t xml:space="preserve">          </w:t>
      </w:r>
      <w:proofErr w:type="spellStart"/>
      <w:r>
        <w:t>enum</w:t>
      </w:r>
      <w:proofErr w:type="spellEnd"/>
      <w:r>
        <w:t xml:space="preserve"> POWER_</w:t>
      </w:r>
      <w:proofErr w:type="gramStart"/>
      <w:r>
        <w:t>OFF;</w:t>
      </w:r>
      <w:proofErr w:type="gramEnd"/>
      <w:r>
        <w:t xml:space="preserve">                           </w:t>
      </w:r>
    </w:p>
    <w:p w14:paraId="1CE47C3D" w14:textId="77777777" w:rsidR="00EB0A3D" w:rsidRDefault="00EB0A3D" w:rsidP="00EB0A3D">
      <w:pPr>
        <w:pStyle w:val="Code0"/>
      </w:pPr>
      <w:r>
        <w:t xml:space="preserve">          </w:t>
      </w:r>
      <w:proofErr w:type="spellStart"/>
      <w:r>
        <w:t>enum</w:t>
      </w:r>
      <w:proofErr w:type="spellEnd"/>
      <w:r>
        <w:t xml:space="preserve"> OFF_</w:t>
      </w:r>
      <w:proofErr w:type="gramStart"/>
      <w:r>
        <w:t>LINE;</w:t>
      </w:r>
      <w:proofErr w:type="gramEnd"/>
      <w:r>
        <w:t xml:space="preserve">                           </w:t>
      </w:r>
    </w:p>
    <w:p w14:paraId="047EDED8" w14:textId="77777777" w:rsidR="00EB0A3D" w:rsidRDefault="00EB0A3D" w:rsidP="00EB0A3D">
      <w:pPr>
        <w:pStyle w:val="Code0"/>
      </w:pPr>
      <w:r>
        <w:t xml:space="preserve">          </w:t>
      </w:r>
      <w:proofErr w:type="spellStart"/>
      <w:r>
        <w:t>enum</w:t>
      </w:r>
      <w:proofErr w:type="spellEnd"/>
      <w:r>
        <w:t xml:space="preserve"> OFF_</w:t>
      </w:r>
      <w:proofErr w:type="gramStart"/>
      <w:r>
        <w:t>DUTY;</w:t>
      </w:r>
      <w:proofErr w:type="gramEnd"/>
      <w:r>
        <w:t xml:space="preserve">                           </w:t>
      </w:r>
    </w:p>
    <w:p w14:paraId="1237BE2B" w14:textId="77777777" w:rsidR="00EB0A3D" w:rsidRDefault="00EB0A3D" w:rsidP="00EB0A3D">
      <w:pPr>
        <w:pStyle w:val="Code0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DEPENDENCY;</w:t>
      </w:r>
      <w:proofErr w:type="gramEnd"/>
      <w:r>
        <w:t xml:space="preserve">                           </w:t>
      </w:r>
    </w:p>
    <w:p w14:paraId="7F8725D9" w14:textId="77777777" w:rsidR="00EB0A3D" w:rsidRDefault="00EB0A3D" w:rsidP="00EB0A3D">
      <w:pPr>
        <w:pStyle w:val="Code0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DEGRADED;</w:t>
      </w:r>
      <w:proofErr w:type="gramEnd"/>
      <w:r>
        <w:t xml:space="preserve">                           </w:t>
      </w:r>
    </w:p>
    <w:p w14:paraId="7EC3F8CE" w14:textId="77777777" w:rsidR="00EB0A3D" w:rsidRDefault="00EB0A3D" w:rsidP="00EB0A3D">
      <w:pPr>
        <w:pStyle w:val="Code0"/>
      </w:pPr>
      <w:r>
        <w:t xml:space="preserve">          </w:t>
      </w:r>
      <w:proofErr w:type="spellStart"/>
      <w:r>
        <w:t>enum</w:t>
      </w:r>
      <w:proofErr w:type="spellEnd"/>
      <w:r>
        <w:t xml:space="preserve"> NOT_</w:t>
      </w:r>
      <w:proofErr w:type="gramStart"/>
      <w:r>
        <w:t>INSTALLED;</w:t>
      </w:r>
      <w:proofErr w:type="gramEnd"/>
      <w:r>
        <w:t xml:space="preserve">                           </w:t>
      </w:r>
    </w:p>
    <w:p w14:paraId="3F2CE428" w14:textId="77777777" w:rsidR="00EB0A3D" w:rsidRDefault="00EB0A3D" w:rsidP="00EB0A3D">
      <w:pPr>
        <w:pStyle w:val="Code0"/>
      </w:pPr>
      <w:r>
        <w:t xml:space="preserve">          </w:t>
      </w:r>
      <w:proofErr w:type="spellStart"/>
      <w:r>
        <w:t>enum</w:t>
      </w:r>
      <w:proofErr w:type="spellEnd"/>
      <w:r>
        <w:t xml:space="preserve"> LOG_</w:t>
      </w:r>
      <w:proofErr w:type="gramStart"/>
      <w:r>
        <w:t>FULL;</w:t>
      </w:r>
      <w:proofErr w:type="gramEnd"/>
      <w:r>
        <w:t xml:space="preserve">                           </w:t>
      </w:r>
    </w:p>
    <w:p w14:paraId="3839ACF8" w14:textId="77777777" w:rsidR="00EB0A3D" w:rsidRDefault="00EB0A3D" w:rsidP="00EB0A3D">
      <w:pPr>
        <w:pStyle w:val="Code0"/>
      </w:pPr>
      <w:r>
        <w:t xml:space="preserve">       }</w:t>
      </w:r>
    </w:p>
    <w:p w14:paraId="17AD8927" w14:textId="77777777" w:rsidR="00EB0A3D" w:rsidRDefault="00EB0A3D" w:rsidP="00EB0A3D">
      <w:pPr>
        <w:pStyle w:val="Code0"/>
      </w:pPr>
      <w:r>
        <w:t xml:space="preserve">  }</w:t>
      </w:r>
    </w:p>
    <w:p w14:paraId="77735596" w14:textId="77777777" w:rsidR="00EB0A3D" w:rsidRDefault="00EB0A3D" w:rsidP="00EB0A3D">
      <w:pPr>
        <w:pStyle w:val="Code0"/>
      </w:pPr>
      <w:r>
        <w:t xml:space="preserve">  </w:t>
      </w:r>
    </w:p>
    <w:p w14:paraId="1EA75315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CellState</w:t>
      </w:r>
      <w:proofErr w:type="spellEnd"/>
      <w:r>
        <w:t xml:space="preserve"> {</w:t>
      </w:r>
    </w:p>
    <w:p w14:paraId="142AFC36" w14:textId="77777777" w:rsidR="00EB0A3D" w:rsidRDefault="00EB0A3D" w:rsidP="00EB0A3D">
      <w:pPr>
        <w:pStyle w:val="Code0"/>
      </w:pPr>
      <w:r>
        <w:t xml:space="preserve">      type enumeration {</w:t>
      </w:r>
    </w:p>
    <w:p w14:paraId="501A6434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IDLE;</w:t>
      </w:r>
      <w:proofErr w:type="gramEnd"/>
    </w:p>
    <w:p w14:paraId="1F830EC3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INACTIVE;</w:t>
      </w:r>
      <w:proofErr w:type="gramEnd"/>
      <w:r>
        <w:t xml:space="preserve">              </w:t>
      </w:r>
    </w:p>
    <w:p w14:paraId="01DA0996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ACTIVE;</w:t>
      </w:r>
      <w:proofErr w:type="gramEnd"/>
      <w:r>
        <w:t xml:space="preserve">              </w:t>
      </w:r>
    </w:p>
    <w:p w14:paraId="24AE828E" w14:textId="77777777" w:rsidR="00EB0A3D" w:rsidRDefault="00EB0A3D" w:rsidP="00EB0A3D">
      <w:pPr>
        <w:pStyle w:val="Code0"/>
      </w:pPr>
      <w:r>
        <w:t xml:space="preserve">     }</w:t>
      </w:r>
    </w:p>
    <w:p w14:paraId="55D34ADE" w14:textId="77777777" w:rsidR="00EB0A3D" w:rsidRDefault="00EB0A3D" w:rsidP="00EB0A3D">
      <w:pPr>
        <w:pStyle w:val="Code0"/>
      </w:pPr>
      <w:r>
        <w:t xml:space="preserve">  }</w:t>
      </w:r>
    </w:p>
    <w:p w14:paraId="25EC09DB" w14:textId="77777777" w:rsidR="00EB0A3D" w:rsidRDefault="00EB0A3D" w:rsidP="00EB0A3D">
      <w:pPr>
        <w:pStyle w:val="Code0"/>
      </w:pPr>
    </w:p>
    <w:p w14:paraId="6B42DCEA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Nrpci</w:t>
      </w:r>
      <w:proofErr w:type="spellEnd"/>
      <w:r>
        <w:t xml:space="preserve"> {</w:t>
      </w:r>
    </w:p>
    <w:p w14:paraId="7F21EC59" w14:textId="77777777" w:rsidR="00EB0A3D" w:rsidRDefault="00EB0A3D" w:rsidP="00EB0A3D">
      <w:pPr>
        <w:pStyle w:val="Code0"/>
      </w:pPr>
      <w:r>
        <w:t xml:space="preserve">    type </w:t>
      </w:r>
      <w:proofErr w:type="gramStart"/>
      <w:r>
        <w:t>uint32;</w:t>
      </w:r>
      <w:proofErr w:type="gramEnd"/>
    </w:p>
    <w:p w14:paraId="53750F89" w14:textId="77777777" w:rsidR="00EB0A3D" w:rsidRDefault="00EB0A3D" w:rsidP="00EB0A3D">
      <w:pPr>
        <w:pStyle w:val="Code0"/>
      </w:pPr>
      <w:r>
        <w:t xml:space="preserve">    description "Physical Cell Identity (PCI) of the NR cell.</w:t>
      </w:r>
      <w:proofErr w:type="gramStart"/>
      <w:r>
        <w:t>";</w:t>
      </w:r>
      <w:proofErr w:type="gramEnd"/>
    </w:p>
    <w:p w14:paraId="4CE1E8B0" w14:textId="77777777" w:rsidR="00EB0A3D" w:rsidRDefault="00EB0A3D" w:rsidP="00EB0A3D">
      <w:pPr>
        <w:pStyle w:val="Code0"/>
      </w:pPr>
      <w:r>
        <w:t xml:space="preserve">    reference "TS 36.211 subclause 6.11</w:t>
      </w:r>
      <w:proofErr w:type="gramStart"/>
      <w:r>
        <w:t>";</w:t>
      </w:r>
      <w:proofErr w:type="gramEnd"/>
    </w:p>
    <w:p w14:paraId="11A893B0" w14:textId="77777777" w:rsidR="00EB0A3D" w:rsidRDefault="00EB0A3D" w:rsidP="00EB0A3D">
      <w:pPr>
        <w:pStyle w:val="Code0"/>
      </w:pPr>
      <w:r>
        <w:t xml:space="preserve">  }</w:t>
      </w:r>
    </w:p>
    <w:p w14:paraId="0B36820F" w14:textId="77777777" w:rsidR="00EB0A3D" w:rsidRDefault="00EB0A3D" w:rsidP="00EB0A3D">
      <w:pPr>
        <w:pStyle w:val="Code0"/>
      </w:pPr>
    </w:p>
    <w:p w14:paraId="452838FD" w14:textId="77777777" w:rsidR="00EB0A3D" w:rsidRDefault="00EB0A3D" w:rsidP="00EB0A3D">
      <w:pPr>
        <w:pStyle w:val="Code0"/>
      </w:pPr>
      <w:r>
        <w:t xml:space="preserve">  typedef Tac {</w:t>
      </w:r>
    </w:p>
    <w:p w14:paraId="331F1CF3" w14:textId="77777777" w:rsidR="00EB0A3D" w:rsidRDefault="00EB0A3D" w:rsidP="00EB0A3D">
      <w:pPr>
        <w:pStyle w:val="Code0"/>
      </w:pPr>
      <w:r>
        <w:t xml:space="preserve">    type int32 {</w:t>
      </w:r>
    </w:p>
    <w:p w14:paraId="4BA6645A" w14:textId="77777777" w:rsidR="00EB0A3D" w:rsidRDefault="00EB0A3D" w:rsidP="00EB0A3D">
      <w:pPr>
        <w:pStyle w:val="Code0"/>
      </w:pPr>
      <w:r>
        <w:t xml:space="preserve">      range </w:t>
      </w:r>
      <w:proofErr w:type="gramStart"/>
      <w:r>
        <w:t>0..</w:t>
      </w:r>
      <w:proofErr w:type="gramEnd"/>
      <w:r>
        <w:t>16777215 ;</w:t>
      </w:r>
    </w:p>
    <w:p w14:paraId="4964B4E0" w14:textId="77777777" w:rsidR="00EB0A3D" w:rsidRDefault="00EB0A3D" w:rsidP="00EB0A3D">
      <w:pPr>
        <w:pStyle w:val="Code0"/>
      </w:pPr>
      <w:r>
        <w:lastRenderedPageBreak/>
        <w:t xml:space="preserve">    }</w:t>
      </w:r>
    </w:p>
    <w:p w14:paraId="377BC998" w14:textId="77777777" w:rsidR="00EB0A3D" w:rsidRDefault="00EB0A3D" w:rsidP="00EB0A3D">
      <w:pPr>
        <w:pStyle w:val="Code0"/>
      </w:pPr>
      <w:r>
        <w:t xml:space="preserve">    description "Tracking Area Code</w:t>
      </w:r>
      <w:proofErr w:type="gramStart"/>
      <w:r>
        <w:t>";</w:t>
      </w:r>
      <w:proofErr w:type="gramEnd"/>
    </w:p>
    <w:p w14:paraId="22F1AC5B" w14:textId="77777777" w:rsidR="00EB0A3D" w:rsidRDefault="00EB0A3D" w:rsidP="00EB0A3D">
      <w:pPr>
        <w:pStyle w:val="Code0"/>
      </w:pPr>
      <w:r>
        <w:t xml:space="preserve">    reference "TS 23.003 clause 19.4.2.3</w:t>
      </w:r>
      <w:proofErr w:type="gramStart"/>
      <w:r>
        <w:t>";</w:t>
      </w:r>
      <w:proofErr w:type="gramEnd"/>
    </w:p>
    <w:p w14:paraId="2C6DD442" w14:textId="77777777" w:rsidR="00EB0A3D" w:rsidRDefault="00EB0A3D" w:rsidP="00EB0A3D">
      <w:pPr>
        <w:pStyle w:val="Code0"/>
      </w:pPr>
      <w:r>
        <w:t xml:space="preserve">  }</w:t>
      </w:r>
    </w:p>
    <w:p w14:paraId="0C74C078" w14:textId="77777777" w:rsidR="00EB0A3D" w:rsidRDefault="00EB0A3D" w:rsidP="00EB0A3D">
      <w:pPr>
        <w:pStyle w:val="Code0"/>
      </w:pPr>
    </w:p>
    <w:p w14:paraId="760882EC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AmfRegionId</w:t>
      </w:r>
      <w:proofErr w:type="spellEnd"/>
      <w:r>
        <w:t xml:space="preserve"> {</w:t>
      </w:r>
    </w:p>
    <w:p w14:paraId="3F9394F1" w14:textId="77777777" w:rsidR="00EB0A3D" w:rsidRDefault="00EB0A3D" w:rsidP="00EB0A3D">
      <w:pPr>
        <w:pStyle w:val="Code0"/>
      </w:pPr>
      <w:r>
        <w:t xml:space="preserve">    type union { </w:t>
      </w:r>
    </w:p>
    <w:p w14:paraId="1BC5A91C" w14:textId="77777777" w:rsidR="00EB0A3D" w:rsidRDefault="00EB0A3D" w:rsidP="00EB0A3D">
      <w:pPr>
        <w:pStyle w:val="Code0"/>
      </w:pPr>
      <w:r>
        <w:t xml:space="preserve">      type uint</w:t>
      </w:r>
      <w:proofErr w:type="gramStart"/>
      <w:r>
        <w:t>8 ;</w:t>
      </w:r>
      <w:proofErr w:type="gramEnd"/>
    </w:p>
    <w:p w14:paraId="08F55C8F" w14:textId="77777777" w:rsidR="00EB0A3D" w:rsidRDefault="00EB0A3D" w:rsidP="00EB0A3D">
      <w:pPr>
        <w:pStyle w:val="Code0"/>
      </w:pPr>
      <w:r>
        <w:t xml:space="preserve">      type string {</w:t>
      </w:r>
    </w:p>
    <w:p w14:paraId="47EC9511" w14:textId="77777777" w:rsidR="00EB0A3D" w:rsidRDefault="00EB0A3D" w:rsidP="00EB0A3D">
      <w:pPr>
        <w:pStyle w:val="Code0"/>
      </w:pPr>
      <w:r>
        <w:t xml:space="preserve">        length </w:t>
      </w:r>
      <w:proofErr w:type="gramStart"/>
      <w:r>
        <w:t>8;</w:t>
      </w:r>
      <w:proofErr w:type="gramEnd"/>
    </w:p>
    <w:p w14:paraId="5A1F9314" w14:textId="77777777" w:rsidR="00EB0A3D" w:rsidRDefault="00EB0A3D" w:rsidP="00EB0A3D">
      <w:pPr>
        <w:pStyle w:val="Code0"/>
      </w:pPr>
      <w:r>
        <w:t xml:space="preserve">        pattern '[</w:t>
      </w:r>
      <w:proofErr w:type="gramStart"/>
      <w:r>
        <w:t>01]*</w:t>
      </w:r>
      <w:proofErr w:type="gramEnd"/>
      <w:r>
        <w:t>';</w:t>
      </w:r>
    </w:p>
    <w:p w14:paraId="085A414F" w14:textId="77777777" w:rsidR="00EB0A3D" w:rsidRDefault="00EB0A3D" w:rsidP="00EB0A3D">
      <w:pPr>
        <w:pStyle w:val="Code0"/>
      </w:pPr>
      <w:r>
        <w:t xml:space="preserve">      }</w:t>
      </w:r>
    </w:p>
    <w:p w14:paraId="09881B6A" w14:textId="77777777" w:rsidR="00EB0A3D" w:rsidRDefault="00EB0A3D" w:rsidP="00EB0A3D">
      <w:pPr>
        <w:pStyle w:val="Code0"/>
      </w:pPr>
      <w:r>
        <w:t xml:space="preserve">    }</w:t>
      </w:r>
    </w:p>
    <w:p w14:paraId="45906F53" w14:textId="77777777" w:rsidR="00EB0A3D" w:rsidRDefault="00EB0A3D" w:rsidP="00EB0A3D">
      <w:pPr>
        <w:pStyle w:val="Code0"/>
      </w:pPr>
      <w:r>
        <w:t xml:space="preserve">    reference "clause 2.10.1 of 3GPP TS 23.003</w:t>
      </w:r>
      <w:proofErr w:type="gramStart"/>
      <w:r>
        <w:t>";</w:t>
      </w:r>
      <w:proofErr w:type="gramEnd"/>
    </w:p>
    <w:p w14:paraId="510B975F" w14:textId="77777777" w:rsidR="00EB0A3D" w:rsidRDefault="00EB0A3D" w:rsidP="00EB0A3D">
      <w:pPr>
        <w:pStyle w:val="Code0"/>
      </w:pPr>
      <w:r>
        <w:t xml:space="preserve">  }</w:t>
      </w:r>
    </w:p>
    <w:p w14:paraId="44BAF7A5" w14:textId="77777777" w:rsidR="00EB0A3D" w:rsidRDefault="00EB0A3D" w:rsidP="00EB0A3D">
      <w:pPr>
        <w:pStyle w:val="Code0"/>
      </w:pPr>
    </w:p>
    <w:p w14:paraId="53BB5081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AmfSetId</w:t>
      </w:r>
      <w:proofErr w:type="spellEnd"/>
      <w:r>
        <w:t xml:space="preserve"> {</w:t>
      </w:r>
    </w:p>
    <w:p w14:paraId="540C3D5A" w14:textId="77777777" w:rsidR="00EB0A3D" w:rsidRDefault="00EB0A3D" w:rsidP="00EB0A3D">
      <w:pPr>
        <w:pStyle w:val="Code0"/>
      </w:pPr>
      <w:r>
        <w:t xml:space="preserve">    type union { </w:t>
      </w:r>
    </w:p>
    <w:p w14:paraId="749A9363" w14:textId="77777777" w:rsidR="00EB0A3D" w:rsidRDefault="00EB0A3D" w:rsidP="00EB0A3D">
      <w:pPr>
        <w:pStyle w:val="Code0"/>
      </w:pPr>
      <w:r>
        <w:t xml:space="preserve">      type uint16 {</w:t>
      </w:r>
    </w:p>
    <w:p w14:paraId="69153A2B" w14:textId="77777777" w:rsidR="00EB0A3D" w:rsidRDefault="00EB0A3D" w:rsidP="00EB0A3D">
      <w:pPr>
        <w:pStyle w:val="Code0"/>
      </w:pPr>
      <w:r>
        <w:t xml:space="preserve">        range '</w:t>
      </w:r>
      <w:proofErr w:type="gramStart"/>
      <w:r>
        <w:t>0..</w:t>
      </w:r>
      <w:proofErr w:type="gramEnd"/>
      <w:r>
        <w:t>1023';</w:t>
      </w:r>
    </w:p>
    <w:p w14:paraId="6E65718A" w14:textId="77777777" w:rsidR="00EB0A3D" w:rsidRDefault="00EB0A3D" w:rsidP="00EB0A3D">
      <w:pPr>
        <w:pStyle w:val="Code0"/>
      </w:pPr>
      <w:r>
        <w:t xml:space="preserve">      }</w:t>
      </w:r>
    </w:p>
    <w:p w14:paraId="44C1A6E1" w14:textId="77777777" w:rsidR="00EB0A3D" w:rsidRDefault="00EB0A3D" w:rsidP="00EB0A3D">
      <w:pPr>
        <w:pStyle w:val="Code0"/>
      </w:pPr>
      <w:r>
        <w:t xml:space="preserve">      type string {</w:t>
      </w:r>
    </w:p>
    <w:p w14:paraId="542BE75E" w14:textId="77777777" w:rsidR="00EB0A3D" w:rsidRDefault="00EB0A3D" w:rsidP="00EB0A3D">
      <w:pPr>
        <w:pStyle w:val="Code0"/>
      </w:pPr>
      <w:r>
        <w:t xml:space="preserve">        length </w:t>
      </w:r>
      <w:proofErr w:type="gramStart"/>
      <w:r>
        <w:t>8;</w:t>
      </w:r>
      <w:proofErr w:type="gramEnd"/>
    </w:p>
    <w:p w14:paraId="3357F4FD" w14:textId="77777777" w:rsidR="00EB0A3D" w:rsidRDefault="00EB0A3D" w:rsidP="00EB0A3D">
      <w:pPr>
        <w:pStyle w:val="Code0"/>
      </w:pPr>
      <w:r>
        <w:t xml:space="preserve">        pattern '[</w:t>
      </w:r>
      <w:proofErr w:type="gramStart"/>
      <w:r>
        <w:t>01]*</w:t>
      </w:r>
      <w:proofErr w:type="gramEnd"/>
      <w:r>
        <w:t>';</w:t>
      </w:r>
    </w:p>
    <w:p w14:paraId="505E60B5" w14:textId="77777777" w:rsidR="00EB0A3D" w:rsidRDefault="00EB0A3D" w:rsidP="00EB0A3D">
      <w:pPr>
        <w:pStyle w:val="Code0"/>
      </w:pPr>
      <w:r>
        <w:t xml:space="preserve">      }</w:t>
      </w:r>
    </w:p>
    <w:p w14:paraId="4FB0CE94" w14:textId="77777777" w:rsidR="00EB0A3D" w:rsidRDefault="00EB0A3D" w:rsidP="00EB0A3D">
      <w:pPr>
        <w:pStyle w:val="Code0"/>
      </w:pPr>
      <w:r>
        <w:t xml:space="preserve">    }</w:t>
      </w:r>
    </w:p>
    <w:p w14:paraId="4CF1E0E7" w14:textId="77777777" w:rsidR="00EB0A3D" w:rsidRDefault="00EB0A3D" w:rsidP="00EB0A3D">
      <w:pPr>
        <w:pStyle w:val="Code0"/>
      </w:pPr>
      <w:r>
        <w:t xml:space="preserve">    reference "clause 2.10.1 of 3GPP TS 23.003</w:t>
      </w:r>
      <w:proofErr w:type="gramStart"/>
      <w:r>
        <w:t>";</w:t>
      </w:r>
      <w:proofErr w:type="gramEnd"/>
    </w:p>
    <w:p w14:paraId="764DCF49" w14:textId="77777777" w:rsidR="00EB0A3D" w:rsidRDefault="00EB0A3D" w:rsidP="00EB0A3D">
      <w:pPr>
        <w:pStyle w:val="Code0"/>
      </w:pPr>
      <w:r>
        <w:t xml:space="preserve">  }</w:t>
      </w:r>
    </w:p>
    <w:p w14:paraId="22162DC4" w14:textId="77777777" w:rsidR="00EB0A3D" w:rsidRDefault="00EB0A3D" w:rsidP="00EB0A3D">
      <w:pPr>
        <w:pStyle w:val="Code0"/>
      </w:pPr>
    </w:p>
    <w:p w14:paraId="47E670A0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AmfPointer</w:t>
      </w:r>
      <w:proofErr w:type="spellEnd"/>
      <w:r>
        <w:t xml:space="preserve"> {</w:t>
      </w:r>
    </w:p>
    <w:p w14:paraId="6E7B7B58" w14:textId="77777777" w:rsidR="00EB0A3D" w:rsidRDefault="00EB0A3D" w:rsidP="00EB0A3D">
      <w:pPr>
        <w:pStyle w:val="Code0"/>
      </w:pPr>
      <w:r>
        <w:t xml:space="preserve">    type union { </w:t>
      </w:r>
    </w:p>
    <w:p w14:paraId="1237DB47" w14:textId="77777777" w:rsidR="00EB0A3D" w:rsidRDefault="00EB0A3D" w:rsidP="00EB0A3D">
      <w:pPr>
        <w:pStyle w:val="Code0"/>
      </w:pPr>
      <w:r>
        <w:t xml:space="preserve">      type uint8 {</w:t>
      </w:r>
    </w:p>
    <w:p w14:paraId="03E3F376" w14:textId="77777777" w:rsidR="00EB0A3D" w:rsidRDefault="00EB0A3D" w:rsidP="00EB0A3D">
      <w:pPr>
        <w:pStyle w:val="Code0"/>
      </w:pPr>
      <w:r>
        <w:t xml:space="preserve">        range '</w:t>
      </w:r>
      <w:proofErr w:type="gramStart"/>
      <w:r>
        <w:t>0..</w:t>
      </w:r>
      <w:proofErr w:type="gramEnd"/>
      <w:r>
        <w:t>63';</w:t>
      </w:r>
    </w:p>
    <w:p w14:paraId="5AFF9FFA" w14:textId="77777777" w:rsidR="00EB0A3D" w:rsidRDefault="00EB0A3D" w:rsidP="00EB0A3D">
      <w:pPr>
        <w:pStyle w:val="Code0"/>
      </w:pPr>
      <w:r>
        <w:t xml:space="preserve">      }</w:t>
      </w:r>
    </w:p>
    <w:p w14:paraId="1BA916CF" w14:textId="77777777" w:rsidR="00EB0A3D" w:rsidRDefault="00EB0A3D" w:rsidP="00EB0A3D">
      <w:pPr>
        <w:pStyle w:val="Code0"/>
      </w:pPr>
      <w:r>
        <w:t xml:space="preserve">      type string {</w:t>
      </w:r>
    </w:p>
    <w:p w14:paraId="40DCC6A3" w14:textId="77777777" w:rsidR="00EB0A3D" w:rsidRDefault="00EB0A3D" w:rsidP="00EB0A3D">
      <w:pPr>
        <w:pStyle w:val="Code0"/>
      </w:pPr>
      <w:r>
        <w:t xml:space="preserve">        length </w:t>
      </w:r>
      <w:proofErr w:type="gramStart"/>
      <w:r>
        <w:t>6;</w:t>
      </w:r>
      <w:proofErr w:type="gramEnd"/>
    </w:p>
    <w:p w14:paraId="70BD20F8" w14:textId="77777777" w:rsidR="00EB0A3D" w:rsidRDefault="00EB0A3D" w:rsidP="00EB0A3D">
      <w:pPr>
        <w:pStyle w:val="Code0"/>
      </w:pPr>
      <w:r>
        <w:t xml:space="preserve">        pattern '[</w:t>
      </w:r>
      <w:proofErr w:type="gramStart"/>
      <w:r>
        <w:t>01]*</w:t>
      </w:r>
      <w:proofErr w:type="gramEnd"/>
      <w:r>
        <w:t>';</w:t>
      </w:r>
    </w:p>
    <w:p w14:paraId="22A6CE6B" w14:textId="77777777" w:rsidR="00EB0A3D" w:rsidRDefault="00EB0A3D" w:rsidP="00EB0A3D">
      <w:pPr>
        <w:pStyle w:val="Code0"/>
      </w:pPr>
      <w:r>
        <w:t xml:space="preserve">      }</w:t>
      </w:r>
    </w:p>
    <w:p w14:paraId="7449B051" w14:textId="77777777" w:rsidR="00EB0A3D" w:rsidRDefault="00EB0A3D" w:rsidP="00EB0A3D">
      <w:pPr>
        <w:pStyle w:val="Code0"/>
      </w:pPr>
      <w:r>
        <w:t xml:space="preserve">    }</w:t>
      </w:r>
    </w:p>
    <w:p w14:paraId="49FDFE46" w14:textId="77777777" w:rsidR="00EB0A3D" w:rsidRDefault="00EB0A3D" w:rsidP="00EB0A3D">
      <w:pPr>
        <w:pStyle w:val="Code0"/>
      </w:pPr>
      <w:r>
        <w:t xml:space="preserve">    reference "clause 2.10.1 of 3GPP TS 23.003</w:t>
      </w:r>
      <w:proofErr w:type="gramStart"/>
      <w:r>
        <w:t>";</w:t>
      </w:r>
      <w:proofErr w:type="gramEnd"/>
    </w:p>
    <w:p w14:paraId="30109E2B" w14:textId="77777777" w:rsidR="00EB0A3D" w:rsidRDefault="00EB0A3D" w:rsidP="00EB0A3D">
      <w:pPr>
        <w:pStyle w:val="Code0"/>
      </w:pPr>
      <w:r>
        <w:t xml:space="preserve">  }</w:t>
      </w:r>
    </w:p>
    <w:p w14:paraId="0890B031" w14:textId="77777777" w:rsidR="00EB0A3D" w:rsidRDefault="00EB0A3D" w:rsidP="00EB0A3D">
      <w:pPr>
        <w:pStyle w:val="Code0"/>
      </w:pPr>
      <w:r>
        <w:t xml:space="preserve">        </w:t>
      </w:r>
    </w:p>
    <w:p w14:paraId="31C3EFBD" w14:textId="77777777" w:rsidR="00EB0A3D" w:rsidRDefault="00EB0A3D" w:rsidP="00EB0A3D">
      <w:pPr>
        <w:pStyle w:val="Code0"/>
      </w:pPr>
      <w:r>
        <w:t xml:space="preserve">  grouping </w:t>
      </w:r>
      <w:proofErr w:type="spellStart"/>
      <w:r>
        <w:t>AmfIdentifier</w:t>
      </w:r>
      <w:proofErr w:type="spellEnd"/>
      <w:r>
        <w:t xml:space="preserve"> {        </w:t>
      </w:r>
    </w:p>
    <w:p w14:paraId="44D0F862" w14:textId="77777777" w:rsidR="00EB0A3D" w:rsidRDefault="00EB0A3D" w:rsidP="00EB0A3D">
      <w:pPr>
        <w:pStyle w:val="Code0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1FD58F76" w14:textId="77777777" w:rsidR="00EB0A3D" w:rsidRDefault="00EB0A3D" w:rsidP="00EB0A3D">
      <w:pPr>
        <w:pStyle w:val="Code0"/>
      </w:pPr>
      <w:r>
        <w:t xml:space="preserve">      type </w:t>
      </w:r>
      <w:proofErr w:type="spellStart"/>
      <w:proofErr w:type="gramStart"/>
      <w:r>
        <w:t>AmfRegionId</w:t>
      </w:r>
      <w:proofErr w:type="spellEnd"/>
      <w:r>
        <w:t>;</w:t>
      </w:r>
      <w:proofErr w:type="gramEnd"/>
    </w:p>
    <w:p w14:paraId="5EED5CC2" w14:textId="77777777" w:rsidR="00EB0A3D" w:rsidRDefault="00EB0A3D" w:rsidP="00EB0A3D">
      <w:pPr>
        <w:pStyle w:val="Code0"/>
      </w:pPr>
      <w:r>
        <w:t xml:space="preserve">    }</w:t>
      </w:r>
    </w:p>
    <w:p w14:paraId="530C75D6" w14:textId="77777777" w:rsidR="00EB0A3D" w:rsidRDefault="00EB0A3D" w:rsidP="00EB0A3D">
      <w:pPr>
        <w:pStyle w:val="Code0"/>
      </w:pPr>
      <w:r>
        <w:t xml:space="preserve">    leaf </w:t>
      </w:r>
      <w:proofErr w:type="spellStart"/>
      <w:r>
        <w:t>amfSetId</w:t>
      </w:r>
      <w:proofErr w:type="spellEnd"/>
      <w:r>
        <w:t xml:space="preserve"> {</w:t>
      </w:r>
    </w:p>
    <w:p w14:paraId="20117A25" w14:textId="77777777" w:rsidR="00EB0A3D" w:rsidRDefault="00EB0A3D" w:rsidP="00EB0A3D">
      <w:pPr>
        <w:pStyle w:val="Code0"/>
      </w:pPr>
      <w:r>
        <w:t xml:space="preserve">      type </w:t>
      </w:r>
      <w:proofErr w:type="spellStart"/>
      <w:proofErr w:type="gramStart"/>
      <w:r>
        <w:t>AmfSetId</w:t>
      </w:r>
      <w:proofErr w:type="spellEnd"/>
      <w:r>
        <w:t>;</w:t>
      </w:r>
      <w:proofErr w:type="gramEnd"/>
    </w:p>
    <w:p w14:paraId="5987AA64" w14:textId="77777777" w:rsidR="00EB0A3D" w:rsidRDefault="00EB0A3D" w:rsidP="00EB0A3D">
      <w:pPr>
        <w:pStyle w:val="Code0"/>
      </w:pPr>
      <w:r>
        <w:t xml:space="preserve">    }</w:t>
      </w:r>
    </w:p>
    <w:p w14:paraId="44A0AD12" w14:textId="77777777" w:rsidR="00EB0A3D" w:rsidRDefault="00EB0A3D" w:rsidP="00EB0A3D">
      <w:pPr>
        <w:pStyle w:val="Code0"/>
      </w:pPr>
      <w:r>
        <w:t xml:space="preserve">    leaf </w:t>
      </w:r>
      <w:proofErr w:type="spellStart"/>
      <w:r>
        <w:t>amfPointer</w:t>
      </w:r>
      <w:proofErr w:type="spellEnd"/>
      <w:r>
        <w:t xml:space="preserve"> {</w:t>
      </w:r>
    </w:p>
    <w:p w14:paraId="631C7736" w14:textId="77777777" w:rsidR="00EB0A3D" w:rsidRDefault="00EB0A3D" w:rsidP="00EB0A3D">
      <w:pPr>
        <w:pStyle w:val="Code0"/>
      </w:pPr>
      <w:r>
        <w:t xml:space="preserve">      type </w:t>
      </w:r>
      <w:proofErr w:type="spellStart"/>
      <w:proofErr w:type="gramStart"/>
      <w:r>
        <w:t>AmfPointer</w:t>
      </w:r>
      <w:proofErr w:type="spellEnd"/>
      <w:r>
        <w:t>;</w:t>
      </w:r>
      <w:proofErr w:type="gramEnd"/>
    </w:p>
    <w:p w14:paraId="56162D21" w14:textId="77777777" w:rsidR="00EB0A3D" w:rsidRDefault="00EB0A3D" w:rsidP="00EB0A3D">
      <w:pPr>
        <w:pStyle w:val="Code0"/>
      </w:pPr>
      <w:r>
        <w:t xml:space="preserve">    } </w:t>
      </w:r>
    </w:p>
    <w:p w14:paraId="2BCE3503" w14:textId="77777777" w:rsidR="00EB0A3D" w:rsidRDefault="00EB0A3D" w:rsidP="00EB0A3D">
      <w:pPr>
        <w:pStyle w:val="Code0"/>
      </w:pPr>
      <w:r>
        <w:t xml:space="preserve">    description "The AMFI is constructed from an AMF Region ID, </w:t>
      </w:r>
    </w:p>
    <w:p w14:paraId="20D48EC1" w14:textId="77777777" w:rsidR="00EB0A3D" w:rsidRDefault="00EB0A3D" w:rsidP="00EB0A3D">
      <w:pPr>
        <w:pStyle w:val="Code0"/>
      </w:pPr>
      <w:r>
        <w:t xml:space="preserve">      an AMF Set ID and an AMF Pointer. </w:t>
      </w:r>
    </w:p>
    <w:p w14:paraId="157553B7" w14:textId="77777777" w:rsidR="00EB0A3D" w:rsidRDefault="00EB0A3D" w:rsidP="00EB0A3D">
      <w:pPr>
        <w:pStyle w:val="Code0"/>
      </w:pPr>
      <w:r>
        <w:t xml:space="preserve">      The AMF Region ID identifies the region, </w:t>
      </w:r>
    </w:p>
    <w:p w14:paraId="51193F8A" w14:textId="77777777" w:rsidR="00EB0A3D" w:rsidRDefault="00EB0A3D" w:rsidP="00EB0A3D">
      <w:pPr>
        <w:pStyle w:val="Code0"/>
      </w:pPr>
      <w:r>
        <w:t xml:space="preserve">      the AMF Set ID uniquely identifies the AMF Set within the AMF Region, and </w:t>
      </w:r>
    </w:p>
    <w:p w14:paraId="50A7637A" w14:textId="77777777" w:rsidR="00EB0A3D" w:rsidRDefault="00EB0A3D" w:rsidP="00EB0A3D">
      <w:pPr>
        <w:pStyle w:val="Code0"/>
      </w:pPr>
      <w:r>
        <w:t xml:space="preserve">      the AMF Pointer uniquely identifies the AMF within the AMF Set. "; </w:t>
      </w:r>
    </w:p>
    <w:p w14:paraId="40A03110" w14:textId="77777777" w:rsidR="00EB0A3D" w:rsidRDefault="00EB0A3D" w:rsidP="00EB0A3D">
      <w:pPr>
        <w:pStyle w:val="Code0"/>
      </w:pPr>
      <w:r>
        <w:t xml:space="preserve">  }    </w:t>
      </w:r>
    </w:p>
    <w:p w14:paraId="5C87024F" w14:textId="77777777" w:rsidR="00EB0A3D" w:rsidRDefault="00EB0A3D" w:rsidP="00EB0A3D">
      <w:pPr>
        <w:pStyle w:val="Code0"/>
      </w:pPr>
    </w:p>
    <w:p w14:paraId="42708630" w14:textId="77777777" w:rsidR="00EB0A3D" w:rsidRDefault="00EB0A3D" w:rsidP="00EB0A3D">
      <w:pPr>
        <w:pStyle w:val="Code0"/>
      </w:pPr>
      <w:r>
        <w:t>// type definitions especially for core NFs</w:t>
      </w:r>
    </w:p>
    <w:p w14:paraId="71D8B215" w14:textId="77777777" w:rsidR="00EB0A3D" w:rsidRDefault="00EB0A3D" w:rsidP="00EB0A3D">
      <w:pPr>
        <w:pStyle w:val="Code0"/>
      </w:pPr>
    </w:p>
    <w:p w14:paraId="2134B6E2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NfType</w:t>
      </w:r>
      <w:proofErr w:type="spellEnd"/>
      <w:r>
        <w:t xml:space="preserve"> {</w:t>
      </w:r>
    </w:p>
    <w:p w14:paraId="7E58BB43" w14:textId="77777777" w:rsidR="00EB0A3D" w:rsidRDefault="00EB0A3D" w:rsidP="00EB0A3D">
      <w:pPr>
        <w:pStyle w:val="Code0"/>
      </w:pPr>
      <w:r>
        <w:t xml:space="preserve">    type enumeration {</w:t>
      </w:r>
    </w:p>
    <w:p w14:paraId="2D14FE44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NRF;</w:t>
      </w:r>
      <w:proofErr w:type="gramEnd"/>
    </w:p>
    <w:p w14:paraId="196B332C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UDM;</w:t>
      </w:r>
      <w:proofErr w:type="gramEnd"/>
    </w:p>
    <w:p w14:paraId="4096E8DD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AMF;</w:t>
      </w:r>
      <w:proofErr w:type="gramEnd"/>
    </w:p>
    <w:p w14:paraId="787043DE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SMF;</w:t>
      </w:r>
      <w:proofErr w:type="gramEnd"/>
    </w:p>
    <w:p w14:paraId="05E896D6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AUSF;</w:t>
      </w:r>
      <w:proofErr w:type="gramEnd"/>
    </w:p>
    <w:p w14:paraId="46EF3488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NEF;</w:t>
      </w:r>
      <w:proofErr w:type="gramEnd"/>
    </w:p>
    <w:p w14:paraId="61BF265D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PCF;</w:t>
      </w:r>
      <w:proofErr w:type="gramEnd"/>
    </w:p>
    <w:p w14:paraId="7D2F9945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SMSF;</w:t>
      </w:r>
      <w:proofErr w:type="gramEnd"/>
    </w:p>
    <w:p w14:paraId="2617E3F4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NSSF;</w:t>
      </w:r>
      <w:proofErr w:type="gramEnd"/>
    </w:p>
    <w:p w14:paraId="7D90D317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UDR;</w:t>
      </w:r>
      <w:proofErr w:type="gramEnd"/>
    </w:p>
    <w:p w14:paraId="37FF1630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LMF;</w:t>
      </w:r>
      <w:proofErr w:type="gramEnd"/>
    </w:p>
    <w:p w14:paraId="5002FA97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GMLC;</w:t>
      </w:r>
      <w:proofErr w:type="gramEnd"/>
    </w:p>
    <w:p w14:paraId="1D5453D1" w14:textId="77777777" w:rsidR="00EB0A3D" w:rsidRPr="00F51A00" w:rsidRDefault="00EB0A3D" w:rsidP="00EB0A3D">
      <w:pPr>
        <w:pStyle w:val="Code0"/>
        <w:rPr>
          <w:lang w:val="en-GB"/>
        </w:rPr>
      </w:pPr>
      <w:r>
        <w:t xml:space="preserve">      </w:t>
      </w:r>
      <w:proofErr w:type="spellStart"/>
      <w:r w:rsidRPr="00F51A00">
        <w:rPr>
          <w:lang w:val="en-GB"/>
        </w:rPr>
        <w:t>enum</w:t>
      </w:r>
      <w:proofErr w:type="spellEnd"/>
      <w:r w:rsidRPr="00F51A00">
        <w:rPr>
          <w:lang w:val="en-GB"/>
        </w:rPr>
        <w:t xml:space="preserve"> 5G_</w:t>
      </w:r>
      <w:proofErr w:type="gramStart"/>
      <w:r w:rsidRPr="00F51A00">
        <w:rPr>
          <w:lang w:val="en-GB"/>
        </w:rPr>
        <w:t>EIR;</w:t>
      </w:r>
      <w:proofErr w:type="gramEnd"/>
    </w:p>
    <w:p w14:paraId="47202E0D" w14:textId="77777777" w:rsidR="00EB0A3D" w:rsidRPr="00EB0A3D" w:rsidRDefault="00EB0A3D" w:rsidP="00EB0A3D">
      <w:pPr>
        <w:pStyle w:val="Code0"/>
        <w:rPr>
          <w:lang w:val="sv-SE"/>
        </w:rPr>
      </w:pPr>
      <w:r w:rsidRPr="00F51A00">
        <w:rPr>
          <w:lang w:val="en-GB"/>
        </w:rPr>
        <w:t xml:space="preserve">      </w:t>
      </w:r>
      <w:proofErr w:type="spellStart"/>
      <w:r w:rsidRPr="00EB0A3D">
        <w:rPr>
          <w:lang w:val="sv-SE"/>
        </w:rPr>
        <w:t>enum</w:t>
      </w:r>
      <w:proofErr w:type="spellEnd"/>
      <w:r w:rsidRPr="00EB0A3D">
        <w:rPr>
          <w:lang w:val="sv-SE"/>
        </w:rPr>
        <w:t xml:space="preserve"> SEPP;</w:t>
      </w:r>
    </w:p>
    <w:p w14:paraId="38937A3F" w14:textId="77777777" w:rsidR="00EB0A3D" w:rsidRPr="00EB0A3D" w:rsidRDefault="00EB0A3D" w:rsidP="00EB0A3D">
      <w:pPr>
        <w:pStyle w:val="Code0"/>
        <w:rPr>
          <w:lang w:val="sv-SE"/>
        </w:rPr>
      </w:pPr>
      <w:r w:rsidRPr="00EB0A3D">
        <w:rPr>
          <w:lang w:val="sv-SE"/>
        </w:rPr>
        <w:t xml:space="preserve">      </w:t>
      </w:r>
      <w:proofErr w:type="spellStart"/>
      <w:r w:rsidRPr="00EB0A3D">
        <w:rPr>
          <w:lang w:val="sv-SE"/>
        </w:rPr>
        <w:t>enum</w:t>
      </w:r>
      <w:proofErr w:type="spellEnd"/>
      <w:r w:rsidRPr="00EB0A3D">
        <w:rPr>
          <w:lang w:val="sv-SE"/>
        </w:rPr>
        <w:t xml:space="preserve"> UPF;</w:t>
      </w:r>
    </w:p>
    <w:p w14:paraId="0CC58E58" w14:textId="77777777" w:rsidR="00EB0A3D" w:rsidRPr="00F51A00" w:rsidRDefault="00EB0A3D" w:rsidP="00EB0A3D">
      <w:pPr>
        <w:pStyle w:val="Code0"/>
        <w:rPr>
          <w:lang w:val="sv-SE"/>
        </w:rPr>
      </w:pPr>
      <w:r w:rsidRPr="00EB0A3D">
        <w:rPr>
          <w:lang w:val="sv-SE"/>
        </w:rPr>
        <w:lastRenderedPageBreak/>
        <w:t xml:space="preserve">      </w:t>
      </w:r>
      <w:proofErr w:type="spellStart"/>
      <w:r w:rsidRPr="00F51A00">
        <w:rPr>
          <w:lang w:val="sv-SE"/>
        </w:rPr>
        <w:t>enum</w:t>
      </w:r>
      <w:proofErr w:type="spellEnd"/>
      <w:r w:rsidRPr="00F51A00">
        <w:rPr>
          <w:lang w:val="sv-SE"/>
        </w:rPr>
        <w:t xml:space="preserve"> N3IWF;</w:t>
      </w:r>
    </w:p>
    <w:p w14:paraId="11F27613" w14:textId="77777777" w:rsidR="00EB0A3D" w:rsidRDefault="00EB0A3D" w:rsidP="00EB0A3D">
      <w:pPr>
        <w:pStyle w:val="Code0"/>
      </w:pPr>
      <w:r w:rsidRPr="00F51A00">
        <w:rPr>
          <w:lang w:val="sv-SE"/>
        </w:rP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AF;</w:t>
      </w:r>
      <w:proofErr w:type="gramEnd"/>
    </w:p>
    <w:p w14:paraId="1DA881E8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UDSF;</w:t>
      </w:r>
      <w:proofErr w:type="gramEnd"/>
    </w:p>
    <w:p w14:paraId="648C744D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BSF;</w:t>
      </w:r>
      <w:proofErr w:type="gramEnd"/>
    </w:p>
    <w:p w14:paraId="7B5691B3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CHF;</w:t>
      </w:r>
      <w:proofErr w:type="gramEnd"/>
    </w:p>
    <w:p w14:paraId="4320772A" w14:textId="77777777" w:rsidR="00EB0A3D" w:rsidRDefault="00EB0A3D" w:rsidP="00EB0A3D">
      <w:pPr>
        <w:pStyle w:val="Code0"/>
      </w:pPr>
      <w:r>
        <w:t xml:space="preserve">    }          </w:t>
      </w:r>
    </w:p>
    <w:p w14:paraId="4F8858E7" w14:textId="77777777" w:rsidR="00EB0A3D" w:rsidRDefault="00EB0A3D" w:rsidP="00EB0A3D">
      <w:pPr>
        <w:pStyle w:val="Code0"/>
      </w:pPr>
      <w:r>
        <w:t xml:space="preserve">  }</w:t>
      </w:r>
    </w:p>
    <w:p w14:paraId="3CC77D2B" w14:textId="77777777" w:rsidR="00EB0A3D" w:rsidRDefault="00EB0A3D" w:rsidP="00EB0A3D">
      <w:pPr>
        <w:pStyle w:val="Code0"/>
      </w:pPr>
      <w:r>
        <w:t xml:space="preserve">  </w:t>
      </w:r>
    </w:p>
    <w:p w14:paraId="4C19C000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NotificationType</w:t>
      </w:r>
      <w:proofErr w:type="spellEnd"/>
      <w:r>
        <w:t xml:space="preserve"> {</w:t>
      </w:r>
    </w:p>
    <w:p w14:paraId="12E790A0" w14:textId="77777777" w:rsidR="00EB0A3D" w:rsidRDefault="00EB0A3D" w:rsidP="00EB0A3D">
      <w:pPr>
        <w:pStyle w:val="Code0"/>
      </w:pPr>
      <w:r>
        <w:t xml:space="preserve">    type enumeration {</w:t>
      </w:r>
    </w:p>
    <w:p w14:paraId="58A40EAF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N1_</w:t>
      </w:r>
      <w:proofErr w:type="gramStart"/>
      <w:r>
        <w:t>MESSAGES;</w:t>
      </w:r>
      <w:proofErr w:type="gramEnd"/>
    </w:p>
    <w:p w14:paraId="28D43122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N2_</w:t>
      </w:r>
      <w:proofErr w:type="gramStart"/>
      <w:r>
        <w:t>INFORMATION;</w:t>
      </w:r>
      <w:proofErr w:type="gramEnd"/>
    </w:p>
    <w:p w14:paraId="6F6DABDB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LOCATION_</w:t>
      </w:r>
      <w:proofErr w:type="gramStart"/>
      <w:r>
        <w:t>NOTIFICATION;</w:t>
      </w:r>
      <w:proofErr w:type="gramEnd"/>
    </w:p>
    <w:p w14:paraId="5D66EDD6" w14:textId="77777777" w:rsidR="00EB0A3D" w:rsidRDefault="00EB0A3D" w:rsidP="00EB0A3D">
      <w:pPr>
        <w:pStyle w:val="Code0"/>
      </w:pPr>
      <w:r>
        <w:t xml:space="preserve">    }      </w:t>
      </w:r>
    </w:p>
    <w:p w14:paraId="50BF1F8E" w14:textId="77777777" w:rsidR="00EB0A3D" w:rsidRDefault="00EB0A3D" w:rsidP="00EB0A3D">
      <w:pPr>
        <w:pStyle w:val="Code0"/>
      </w:pPr>
      <w:r>
        <w:t xml:space="preserve">  }</w:t>
      </w:r>
    </w:p>
    <w:p w14:paraId="4F2A6B3E" w14:textId="77777777" w:rsidR="00EB0A3D" w:rsidRDefault="00EB0A3D" w:rsidP="00EB0A3D">
      <w:pPr>
        <w:pStyle w:val="Code0"/>
      </w:pPr>
      <w:r>
        <w:t xml:space="preserve">  </w:t>
      </w:r>
    </w:p>
    <w:p w14:paraId="29610F81" w14:textId="77777777" w:rsidR="00EB0A3D" w:rsidRDefault="00EB0A3D" w:rsidP="00EB0A3D">
      <w:pPr>
        <w:pStyle w:val="Code0"/>
      </w:pPr>
      <w:r>
        <w:t xml:space="preserve">  typedef Load {</w:t>
      </w:r>
    </w:p>
    <w:p w14:paraId="0B9C8382" w14:textId="77777777" w:rsidR="00EB0A3D" w:rsidRDefault="00EB0A3D" w:rsidP="00EB0A3D">
      <w:pPr>
        <w:pStyle w:val="Code0"/>
      </w:pPr>
      <w:r>
        <w:t xml:space="preserve">    description "Latest known load information of the NF, percentage </w:t>
      </w:r>
      <w:proofErr w:type="gramStart"/>
      <w:r>
        <w:t>";</w:t>
      </w:r>
      <w:proofErr w:type="gramEnd"/>
    </w:p>
    <w:p w14:paraId="0E6DDC2F" w14:textId="77777777" w:rsidR="00EB0A3D" w:rsidRDefault="00EB0A3D" w:rsidP="00EB0A3D">
      <w:pPr>
        <w:pStyle w:val="Code0"/>
      </w:pPr>
      <w:r>
        <w:t xml:space="preserve">    type uint8 {</w:t>
      </w:r>
    </w:p>
    <w:p w14:paraId="27A4B544" w14:textId="77777777" w:rsidR="00EB0A3D" w:rsidRDefault="00EB0A3D" w:rsidP="00EB0A3D">
      <w:pPr>
        <w:pStyle w:val="Code0"/>
      </w:pPr>
      <w:r>
        <w:t xml:space="preserve">      range </w:t>
      </w:r>
      <w:proofErr w:type="gramStart"/>
      <w:r>
        <w:t>0..</w:t>
      </w:r>
      <w:proofErr w:type="gramEnd"/>
      <w:r>
        <w:t>100;</w:t>
      </w:r>
    </w:p>
    <w:p w14:paraId="74CAC266" w14:textId="77777777" w:rsidR="00EB0A3D" w:rsidRDefault="00EB0A3D" w:rsidP="00EB0A3D">
      <w:pPr>
        <w:pStyle w:val="Code0"/>
      </w:pPr>
      <w:r>
        <w:t xml:space="preserve">    }</w:t>
      </w:r>
    </w:p>
    <w:p w14:paraId="2190B4F3" w14:textId="77777777" w:rsidR="00EB0A3D" w:rsidRDefault="00EB0A3D" w:rsidP="00EB0A3D">
      <w:pPr>
        <w:pStyle w:val="Code0"/>
      </w:pPr>
      <w:r>
        <w:t xml:space="preserve">  }</w:t>
      </w:r>
    </w:p>
    <w:p w14:paraId="477A8559" w14:textId="77777777" w:rsidR="00EB0A3D" w:rsidRDefault="00EB0A3D" w:rsidP="00EB0A3D">
      <w:pPr>
        <w:pStyle w:val="Code0"/>
      </w:pPr>
    </w:p>
    <w:p w14:paraId="425A9494" w14:textId="77777777" w:rsidR="00EB0A3D" w:rsidRDefault="00EB0A3D" w:rsidP="00EB0A3D">
      <w:pPr>
        <w:pStyle w:val="Code0"/>
      </w:pPr>
      <w:r>
        <w:t xml:space="preserve">  typedef N1MessageClass {</w:t>
      </w:r>
    </w:p>
    <w:p w14:paraId="2802C52A" w14:textId="77777777" w:rsidR="00EB0A3D" w:rsidRDefault="00EB0A3D" w:rsidP="00EB0A3D">
      <w:pPr>
        <w:pStyle w:val="Code0"/>
      </w:pPr>
      <w:r>
        <w:t xml:space="preserve">    type enumeration {</w:t>
      </w:r>
    </w:p>
    <w:p w14:paraId="0D52961B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5GMM;</w:t>
      </w:r>
      <w:proofErr w:type="gramEnd"/>
    </w:p>
    <w:p w14:paraId="345545FA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SM;</w:t>
      </w:r>
      <w:proofErr w:type="gramEnd"/>
    </w:p>
    <w:p w14:paraId="466A5C31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LPP;</w:t>
      </w:r>
      <w:proofErr w:type="gramEnd"/>
    </w:p>
    <w:p w14:paraId="795F8B81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SMS;</w:t>
      </w:r>
      <w:proofErr w:type="gramEnd"/>
      <w:r>
        <w:t xml:space="preserve"> </w:t>
      </w:r>
    </w:p>
    <w:p w14:paraId="6177CD8C" w14:textId="77777777" w:rsidR="00EB0A3D" w:rsidRDefault="00EB0A3D" w:rsidP="00EB0A3D">
      <w:pPr>
        <w:pStyle w:val="Code0"/>
      </w:pPr>
      <w:r>
        <w:t xml:space="preserve">    }      </w:t>
      </w:r>
    </w:p>
    <w:p w14:paraId="4C154D19" w14:textId="77777777" w:rsidR="00EB0A3D" w:rsidRDefault="00EB0A3D" w:rsidP="00EB0A3D">
      <w:pPr>
        <w:pStyle w:val="Code0"/>
      </w:pPr>
      <w:r>
        <w:t xml:space="preserve">  }</w:t>
      </w:r>
    </w:p>
    <w:p w14:paraId="683B9EBB" w14:textId="77777777" w:rsidR="00EB0A3D" w:rsidRDefault="00EB0A3D" w:rsidP="00EB0A3D">
      <w:pPr>
        <w:pStyle w:val="Code0"/>
      </w:pPr>
      <w:r>
        <w:t xml:space="preserve">  </w:t>
      </w:r>
    </w:p>
    <w:p w14:paraId="5245664A" w14:textId="77777777" w:rsidR="00EB0A3D" w:rsidRDefault="00EB0A3D" w:rsidP="00EB0A3D">
      <w:pPr>
        <w:pStyle w:val="Code0"/>
      </w:pPr>
      <w:r>
        <w:t xml:space="preserve">  typedef N2InformationClass {</w:t>
      </w:r>
    </w:p>
    <w:p w14:paraId="4B721679" w14:textId="77777777" w:rsidR="00EB0A3D" w:rsidRDefault="00EB0A3D" w:rsidP="00EB0A3D">
      <w:pPr>
        <w:pStyle w:val="Code0"/>
      </w:pPr>
      <w:r>
        <w:t xml:space="preserve">    type enumeration {</w:t>
      </w:r>
    </w:p>
    <w:p w14:paraId="72D507E1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SM;</w:t>
      </w:r>
      <w:proofErr w:type="gramEnd"/>
    </w:p>
    <w:p w14:paraId="719C4077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NRPPA;</w:t>
      </w:r>
      <w:proofErr w:type="gramEnd"/>
    </w:p>
    <w:p w14:paraId="12620DA5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PWS;</w:t>
      </w:r>
      <w:proofErr w:type="gramEnd"/>
    </w:p>
    <w:p w14:paraId="56B22285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PWS_</w:t>
      </w:r>
      <w:proofErr w:type="gramStart"/>
      <w:r>
        <w:t>BCAL;</w:t>
      </w:r>
      <w:proofErr w:type="gramEnd"/>
    </w:p>
    <w:p w14:paraId="0AE32F45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PWS_</w:t>
      </w:r>
      <w:proofErr w:type="gramStart"/>
      <w:r>
        <w:t>RF;</w:t>
      </w:r>
      <w:proofErr w:type="gramEnd"/>
    </w:p>
    <w:p w14:paraId="48993392" w14:textId="77777777" w:rsidR="00EB0A3D" w:rsidRDefault="00EB0A3D" w:rsidP="00EB0A3D">
      <w:pPr>
        <w:pStyle w:val="Code0"/>
      </w:pPr>
      <w:r>
        <w:t xml:space="preserve">    }              </w:t>
      </w:r>
    </w:p>
    <w:p w14:paraId="385C4926" w14:textId="77777777" w:rsidR="00EB0A3D" w:rsidRDefault="00EB0A3D" w:rsidP="00EB0A3D">
      <w:pPr>
        <w:pStyle w:val="Code0"/>
      </w:pPr>
      <w:r>
        <w:t xml:space="preserve">  }</w:t>
      </w:r>
    </w:p>
    <w:p w14:paraId="476EF9DE" w14:textId="77777777" w:rsidR="00EB0A3D" w:rsidRDefault="00EB0A3D" w:rsidP="00EB0A3D">
      <w:pPr>
        <w:pStyle w:val="Code0"/>
      </w:pPr>
      <w:r>
        <w:t xml:space="preserve">  </w:t>
      </w:r>
    </w:p>
    <w:p w14:paraId="077482EF" w14:textId="77777777" w:rsidR="00EB0A3D" w:rsidRDefault="00EB0A3D" w:rsidP="00EB0A3D">
      <w:pPr>
        <w:pStyle w:val="Code0"/>
      </w:pPr>
      <w:r>
        <w:t xml:space="preserve">  grouping </w:t>
      </w:r>
      <w:proofErr w:type="spellStart"/>
      <w:r>
        <w:t>DefaultNotificationSubscription</w:t>
      </w:r>
      <w:proofErr w:type="spellEnd"/>
      <w:r>
        <w:t xml:space="preserve"> {</w:t>
      </w:r>
    </w:p>
    <w:p w14:paraId="1BCFB0AA" w14:textId="77777777" w:rsidR="00EB0A3D" w:rsidRDefault="00EB0A3D" w:rsidP="00EB0A3D">
      <w:pPr>
        <w:pStyle w:val="Code0"/>
      </w:pPr>
      <w:r>
        <w:t xml:space="preserve">    </w:t>
      </w:r>
    </w:p>
    <w:p w14:paraId="09B9392F" w14:textId="77777777" w:rsidR="00EB0A3D" w:rsidRDefault="00EB0A3D" w:rsidP="00EB0A3D">
      <w:pPr>
        <w:pStyle w:val="Code0"/>
      </w:pPr>
      <w:r>
        <w:t xml:space="preserve">    leaf </w:t>
      </w:r>
      <w:proofErr w:type="spellStart"/>
      <w:r>
        <w:t>notificationType</w:t>
      </w:r>
      <w:proofErr w:type="spellEnd"/>
      <w:r>
        <w:t xml:space="preserve"> {</w:t>
      </w:r>
    </w:p>
    <w:p w14:paraId="21D3883B" w14:textId="77777777" w:rsidR="00EB0A3D" w:rsidRDefault="00EB0A3D" w:rsidP="00EB0A3D">
      <w:pPr>
        <w:pStyle w:val="Code0"/>
      </w:pPr>
      <w:r>
        <w:t xml:space="preserve">      type </w:t>
      </w:r>
      <w:proofErr w:type="spellStart"/>
      <w:proofErr w:type="gramStart"/>
      <w:r>
        <w:t>NotificationType</w:t>
      </w:r>
      <w:proofErr w:type="spellEnd"/>
      <w:r>
        <w:t>;</w:t>
      </w:r>
      <w:proofErr w:type="gramEnd"/>
    </w:p>
    <w:p w14:paraId="4B1E1633" w14:textId="77777777" w:rsidR="00EB0A3D" w:rsidRDefault="00EB0A3D" w:rsidP="00EB0A3D">
      <w:pPr>
        <w:pStyle w:val="Code0"/>
      </w:pPr>
      <w:r>
        <w:t xml:space="preserve">    }</w:t>
      </w:r>
    </w:p>
    <w:p w14:paraId="5C468967" w14:textId="77777777" w:rsidR="00EB0A3D" w:rsidRDefault="00EB0A3D" w:rsidP="00EB0A3D">
      <w:pPr>
        <w:pStyle w:val="Code0"/>
      </w:pPr>
      <w:r>
        <w:t xml:space="preserve">    </w:t>
      </w:r>
    </w:p>
    <w:p w14:paraId="19121D52" w14:textId="77777777" w:rsidR="00EB0A3D" w:rsidRDefault="00EB0A3D" w:rsidP="00EB0A3D">
      <w:pPr>
        <w:pStyle w:val="Code0"/>
      </w:pPr>
      <w:r>
        <w:t xml:space="preserve">    leaf </w:t>
      </w:r>
      <w:proofErr w:type="spellStart"/>
      <w:r>
        <w:t>callbackUri</w:t>
      </w:r>
      <w:proofErr w:type="spellEnd"/>
      <w:r>
        <w:t xml:space="preserve"> {</w:t>
      </w:r>
    </w:p>
    <w:p w14:paraId="66FB91A7" w14:textId="77777777" w:rsidR="00EB0A3D" w:rsidRDefault="00EB0A3D" w:rsidP="00EB0A3D">
      <w:pPr>
        <w:pStyle w:val="Code0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5C0F9CB7" w14:textId="77777777" w:rsidR="00EB0A3D" w:rsidRDefault="00EB0A3D" w:rsidP="00EB0A3D">
      <w:pPr>
        <w:pStyle w:val="Code0"/>
      </w:pPr>
      <w:r>
        <w:t xml:space="preserve">    }</w:t>
      </w:r>
    </w:p>
    <w:p w14:paraId="5DFC0BA5" w14:textId="77777777" w:rsidR="00EB0A3D" w:rsidRDefault="00EB0A3D" w:rsidP="00EB0A3D">
      <w:pPr>
        <w:pStyle w:val="Code0"/>
      </w:pPr>
      <w:r>
        <w:t xml:space="preserve">    </w:t>
      </w:r>
    </w:p>
    <w:p w14:paraId="295799C0" w14:textId="77777777" w:rsidR="00EB0A3D" w:rsidRDefault="00EB0A3D" w:rsidP="00EB0A3D">
      <w:pPr>
        <w:pStyle w:val="Code0"/>
      </w:pPr>
      <w:r>
        <w:t xml:space="preserve">    leaf n1MessageClass {</w:t>
      </w:r>
    </w:p>
    <w:p w14:paraId="20B2284E" w14:textId="77777777" w:rsidR="00EB0A3D" w:rsidRDefault="00EB0A3D" w:rsidP="00EB0A3D">
      <w:pPr>
        <w:pStyle w:val="Code0"/>
      </w:pPr>
      <w:r>
        <w:t xml:space="preserve">      type </w:t>
      </w:r>
      <w:proofErr w:type="gramStart"/>
      <w:r>
        <w:t>N1MessageClass;</w:t>
      </w:r>
      <w:proofErr w:type="gramEnd"/>
    </w:p>
    <w:p w14:paraId="6DC0EBBC" w14:textId="77777777" w:rsidR="00EB0A3D" w:rsidRDefault="00EB0A3D" w:rsidP="00EB0A3D">
      <w:pPr>
        <w:pStyle w:val="Code0"/>
      </w:pPr>
      <w:r>
        <w:t xml:space="preserve">    }</w:t>
      </w:r>
    </w:p>
    <w:p w14:paraId="1D207C5E" w14:textId="77777777" w:rsidR="00EB0A3D" w:rsidRDefault="00EB0A3D" w:rsidP="00EB0A3D">
      <w:pPr>
        <w:pStyle w:val="Code0"/>
      </w:pPr>
      <w:r>
        <w:t xml:space="preserve">    </w:t>
      </w:r>
    </w:p>
    <w:p w14:paraId="024FD960" w14:textId="77777777" w:rsidR="00EB0A3D" w:rsidRDefault="00EB0A3D" w:rsidP="00EB0A3D">
      <w:pPr>
        <w:pStyle w:val="Code0"/>
      </w:pPr>
      <w:r>
        <w:t xml:space="preserve">    leaf n2InformationClass {</w:t>
      </w:r>
    </w:p>
    <w:p w14:paraId="4C52E655" w14:textId="77777777" w:rsidR="00EB0A3D" w:rsidRDefault="00EB0A3D" w:rsidP="00EB0A3D">
      <w:pPr>
        <w:pStyle w:val="Code0"/>
      </w:pPr>
      <w:r>
        <w:t xml:space="preserve">      type </w:t>
      </w:r>
      <w:proofErr w:type="gramStart"/>
      <w:r>
        <w:t>N2InformationClass;</w:t>
      </w:r>
      <w:proofErr w:type="gramEnd"/>
    </w:p>
    <w:p w14:paraId="235B1609" w14:textId="77777777" w:rsidR="00EB0A3D" w:rsidRDefault="00EB0A3D" w:rsidP="00EB0A3D">
      <w:pPr>
        <w:pStyle w:val="Code0"/>
      </w:pPr>
      <w:r>
        <w:t xml:space="preserve">    }    </w:t>
      </w:r>
    </w:p>
    <w:p w14:paraId="786928DD" w14:textId="77777777" w:rsidR="00EB0A3D" w:rsidRDefault="00EB0A3D" w:rsidP="00EB0A3D">
      <w:pPr>
        <w:pStyle w:val="Code0"/>
      </w:pPr>
      <w:r>
        <w:t xml:space="preserve">  }  </w:t>
      </w:r>
    </w:p>
    <w:p w14:paraId="75519F11" w14:textId="77777777" w:rsidR="00EB0A3D" w:rsidRDefault="00EB0A3D" w:rsidP="00EB0A3D">
      <w:pPr>
        <w:pStyle w:val="Code0"/>
      </w:pPr>
      <w:r>
        <w:t xml:space="preserve">        </w:t>
      </w:r>
    </w:p>
    <w:p w14:paraId="575047E2" w14:textId="77777777" w:rsidR="00EB0A3D" w:rsidRDefault="00EB0A3D" w:rsidP="00EB0A3D">
      <w:pPr>
        <w:pStyle w:val="Code0"/>
      </w:pPr>
      <w:r>
        <w:t xml:space="preserve">  grouping Ipv4AddressRange {</w:t>
      </w:r>
    </w:p>
    <w:p w14:paraId="3DE29AEB" w14:textId="77777777" w:rsidR="00EB0A3D" w:rsidRDefault="00EB0A3D" w:rsidP="00EB0A3D">
      <w:pPr>
        <w:pStyle w:val="Code0"/>
      </w:pPr>
      <w:r>
        <w:t xml:space="preserve">  leaf start {</w:t>
      </w:r>
    </w:p>
    <w:p w14:paraId="395DFFD7" w14:textId="77777777" w:rsidR="00EB0A3D" w:rsidRDefault="00EB0A3D" w:rsidP="00EB0A3D">
      <w:pPr>
        <w:pStyle w:val="Code0"/>
      </w:pPr>
      <w:r>
        <w:t xml:space="preserve">    type </w:t>
      </w:r>
      <w:proofErr w:type="gramStart"/>
      <w:r>
        <w:t>inet:ipv</w:t>
      </w:r>
      <w:proofErr w:type="gramEnd"/>
      <w:r>
        <w:t>4-address;</w:t>
      </w:r>
    </w:p>
    <w:p w14:paraId="662CA61B" w14:textId="77777777" w:rsidR="00EB0A3D" w:rsidRDefault="00EB0A3D" w:rsidP="00EB0A3D">
      <w:pPr>
        <w:pStyle w:val="Code0"/>
      </w:pPr>
      <w:r>
        <w:t xml:space="preserve">    }</w:t>
      </w:r>
    </w:p>
    <w:p w14:paraId="59ED5331" w14:textId="77777777" w:rsidR="00EB0A3D" w:rsidRDefault="00EB0A3D" w:rsidP="00EB0A3D">
      <w:pPr>
        <w:pStyle w:val="Code0"/>
      </w:pPr>
      <w:r>
        <w:t xml:space="preserve">  leaf end {</w:t>
      </w:r>
    </w:p>
    <w:p w14:paraId="009D6289" w14:textId="77777777" w:rsidR="00EB0A3D" w:rsidRDefault="00EB0A3D" w:rsidP="00EB0A3D">
      <w:pPr>
        <w:pStyle w:val="Code0"/>
      </w:pPr>
      <w:r>
        <w:t xml:space="preserve">    type </w:t>
      </w:r>
      <w:proofErr w:type="gramStart"/>
      <w:r>
        <w:t>inet:ipv</w:t>
      </w:r>
      <w:proofErr w:type="gramEnd"/>
      <w:r>
        <w:t>4-address;</w:t>
      </w:r>
    </w:p>
    <w:p w14:paraId="30D9CC2E" w14:textId="77777777" w:rsidR="00EB0A3D" w:rsidRDefault="00EB0A3D" w:rsidP="00EB0A3D">
      <w:pPr>
        <w:pStyle w:val="Code0"/>
      </w:pPr>
      <w:r>
        <w:t xml:space="preserve">    }    </w:t>
      </w:r>
    </w:p>
    <w:p w14:paraId="2E7AD336" w14:textId="77777777" w:rsidR="00EB0A3D" w:rsidRDefault="00EB0A3D" w:rsidP="00EB0A3D">
      <w:pPr>
        <w:pStyle w:val="Code0"/>
      </w:pPr>
      <w:r>
        <w:t xml:space="preserve">  }</w:t>
      </w:r>
    </w:p>
    <w:p w14:paraId="39057D12" w14:textId="77777777" w:rsidR="00EB0A3D" w:rsidRDefault="00EB0A3D" w:rsidP="00EB0A3D">
      <w:pPr>
        <w:pStyle w:val="Code0"/>
      </w:pPr>
      <w:r>
        <w:t xml:space="preserve">    </w:t>
      </w:r>
    </w:p>
    <w:p w14:paraId="229BF172" w14:textId="77777777" w:rsidR="00EB0A3D" w:rsidRDefault="00EB0A3D" w:rsidP="00EB0A3D">
      <w:pPr>
        <w:pStyle w:val="Code0"/>
      </w:pPr>
      <w:r>
        <w:t xml:space="preserve">  grouping Ipv6PrefixRange {</w:t>
      </w:r>
    </w:p>
    <w:p w14:paraId="538A72BC" w14:textId="77777777" w:rsidR="00EB0A3D" w:rsidRDefault="00EB0A3D" w:rsidP="00EB0A3D">
      <w:pPr>
        <w:pStyle w:val="Code0"/>
      </w:pPr>
      <w:r>
        <w:t xml:space="preserve">  leaf start {</w:t>
      </w:r>
    </w:p>
    <w:p w14:paraId="01608BB7" w14:textId="77777777" w:rsidR="00EB0A3D" w:rsidRDefault="00EB0A3D" w:rsidP="00EB0A3D">
      <w:pPr>
        <w:pStyle w:val="Code0"/>
      </w:pPr>
      <w:r>
        <w:t xml:space="preserve">    type </w:t>
      </w:r>
      <w:proofErr w:type="gramStart"/>
      <w:r>
        <w:t>inet:ipv</w:t>
      </w:r>
      <w:proofErr w:type="gramEnd"/>
      <w:r>
        <w:t>6-prefix;</w:t>
      </w:r>
    </w:p>
    <w:p w14:paraId="6FDC90CB" w14:textId="77777777" w:rsidR="00EB0A3D" w:rsidRDefault="00EB0A3D" w:rsidP="00EB0A3D">
      <w:pPr>
        <w:pStyle w:val="Code0"/>
      </w:pPr>
      <w:r>
        <w:t xml:space="preserve">    }</w:t>
      </w:r>
    </w:p>
    <w:p w14:paraId="7BABA71E" w14:textId="77777777" w:rsidR="00EB0A3D" w:rsidRDefault="00EB0A3D" w:rsidP="00EB0A3D">
      <w:pPr>
        <w:pStyle w:val="Code0"/>
      </w:pPr>
      <w:r>
        <w:t xml:space="preserve">  leaf end {</w:t>
      </w:r>
    </w:p>
    <w:p w14:paraId="03371A85" w14:textId="77777777" w:rsidR="00EB0A3D" w:rsidRDefault="00EB0A3D" w:rsidP="00EB0A3D">
      <w:pPr>
        <w:pStyle w:val="Code0"/>
      </w:pPr>
      <w:r>
        <w:t xml:space="preserve">    type </w:t>
      </w:r>
      <w:proofErr w:type="gramStart"/>
      <w:r>
        <w:t>inet:ipv</w:t>
      </w:r>
      <w:proofErr w:type="gramEnd"/>
      <w:r>
        <w:t>6-prefix;</w:t>
      </w:r>
    </w:p>
    <w:p w14:paraId="74011417" w14:textId="77777777" w:rsidR="00EB0A3D" w:rsidRDefault="00EB0A3D" w:rsidP="00EB0A3D">
      <w:pPr>
        <w:pStyle w:val="Code0"/>
      </w:pPr>
      <w:r>
        <w:t xml:space="preserve">    }    </w:t>
      </w:r>
    </w:p>
    <w:p w14:paraId="686CA3E7" w14:textId="77777777" w:rsidR="00EB0A3D" w:rsidRDefault="00EB0A3D" w:rsidP="00EB0A3D">
      <w:pPr>
        <w:pStyle w:val="Code0"/>
      </w:pPr>
      <w:r>
        <w:t xml:space="preserve">  }</w:t>
      </w:r>
    </w:p>
    <w:p w14:paraId="2AD8B4E7" w14:textId="77777777" w:rsidR="00EB0A3D" w:rsidRDefault="00EB0A3D" w:rsidP="00EB0A3D">
      <w:pPr>
        <w:pStyle w:val="Code0"/>
      </w:pPr>
      <w:r>
        <w:lastRenderedPageBreak/>
        <w:t xml:space="preserve">     </w:t>
      </w:r>
    </w:p>
    <w:p w14:paraId="56A0CF8B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NsiId</w:t>
      </w:r>
      <w:proofErr w:type="spellEnd"/>
      <w:r>
        <w:t xml:space="preserve"> {</w:t>
      </w:r>
    </w:p>
    <w:p w14:paraId="7246E83A" w14:textId="77777777" w:rsidR="00EB0A3D" w:rsidRDefault="00EB0A3D" w:rsidP="00EB0A3D">
      <w:pPr>
        <w:pStyle w:val="Code0"/>
      </w:pPr>
      <w:r>
        <w:t xml:space="preserve">    type </w:t>
      </w:r>
      <w:proofErr w:type="gramStart"/>
      <w:r>
        <w:t>string;</w:t>
      </w:r>
      <w:proofErr w:type="gramEnd"/>
    </w:p>
    <w:p w14:paraId="2547E605" w14:textId="77777777" w:rsidR="00EB0A3D" w:rsidRDefault="00EB0A3D" w:rsidP="00EB0A3D">
      <w:pPr>
        <w:pStyle w:val="Code0"/>
      </w:pPr>
      <w:r>
        <w:t xml:space="preserve">  }</w:t>
      </w:r>
    </w:p>
    <w:p w14:paraId="5250057D" w14:textId="77777777" w:rsidR="00EB0A3D" w:rsidRDefault="00EB0A3D" w:rsidP="00EB0A3D">
      <w:pPr>
        <w:pStyle w:val="Code0"/>
      </w:pPr>
      <w:r>
        <w:t xml:space="preserve">    </w:t>
      </w:r>
    </w:p>
    <w:p w14:paraId="62EF64AD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UeMobilityLevel</w:t>
      </w:r>
      <w:proofErr w:type="spellEnd"/>
      <w:r>
        <w:t xml:space="preserve"> {</w:t>
      </w:r>
    </w:p>
    <w:p w14:paraId="14F619A4" w14:textId="77777777" w:rsidR="00EB0A3D" w:rsidRDefault="00EB0A3D" w:rsidP="00EB0A3D">
      <w:pPr>
        <w:pStyle w:val="Code0"/>
      </w:pPr>
      <w:r>
        <w:t xml:space="preserve">    type enumeration {</w:t>
      </w:r>
    </w:p>
    <w:p w14:paraId="4042656C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STATIONARY;</w:t>
      </w:r>
      <w:proofErr w:type="gramEnd"/>
    </w:p>
    <w:p w14:paraId="4E39A697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NOMADIC;</w:t>
      </w:r>
      <w:proofErr w:type="gramEnd"/>
    </w:p>
    <w:p w14:paraId="14B8DE34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RESTRICTED_</w:t>
      </w:r>
      <w:proofErr w:type="gramStart"/>
      <w:r>
        <w:t>MOBILITY;</w:t>
      </w:r>
      <w:proofErr w:type="gramEnd"/>
    </w:p>
    <w:p w14:paraId="13312139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 xml:space="preserve"> FULLY_</w:t>
      </w:r>
      <w:proofErr w:type="gramStart"/>
      <w:r>
        <w:t>MOBILITY;</w:t>
      </w:r>
      <w:proofErr w:type="gramEnd"/>
    </w:p>
    <w:p w14:paraId="5ED44140" w14:textId="77777777" w:rsidR="00EB0A3D" w:rsidRDefault="00EB0A3D" w:rsidP="00EB0A3D">
      <w:pPr>
        <w:pStyle w:val="Code0"/>
      </w:pPr>
      <w:r>
        <w:t xml:space="preserve">    }</w:t>
      </w:r>
    </w:p>
    <w:p w14:paraId="0FD82146" w14:textId="77777777" w:rsidR="00EB0A3D" w:rsidRDefault="00EB0A3D" w:rsidP="00EB0A3D">
      <w:pPr>
        <w:pStyle w:val="Code0"/>
      </w:pPr>
      <w:r>
        <w:t xml:space="preserve">  }</w:t>
      </w:r>
    </w:p>
    <w:p w14:paraId="718138EB" w14:textId="77777777" w:rsidR="00EB0A3D" w:rsidRDefault="00EB0A3D" w:rsidP="00EB0A3D">
      <w:pPr>
        <w:pStyle w:val="Code0"/>
      </w:pPr>
      <w:r>
        <w:t xml:space="preserve">      </w:t>
      </w:r>
    </w:p>
    <w:p w14:paraId="05717BF2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ResourceSharingLevel</w:t>
      </w:r>
      <w:proofErr w:type="spellEnd"/>
      <w:r>
        <w:t xml:space="preserve"> {</w:t>
      </w:r>
    </w:p>
    <w:p w14:paraId="6DACAE08" w14:textId="77777777" w:rsidR="00EB0A3D" w:rsidRDefault="00EB0A3D" w:rsidP="00EB0A3D">
      <w:pPr>
        <w:pStyle w:val="Code0"/>
      </w:pPr>
      <w:r>
        <w:t xml:space="preserve">      type enumeration {</w:t>
      </w:r>
    </w:p>
    <w:p w14:paraId="149D4ED0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SHARED;</w:t>
      </w:r>
      <w:proofErr w:type="gramEnd"/>
    </w:p>
    <w:p w14:paraId="71E5363C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NOT_</w:t>
      </w:r>
      <w:proofErr w:type="gramStart"/>
      <w:r>
        <w:t>SHARED;</w:t>
      </w:r>
      <w:proofErr w:type="gramEnd"/>
    </w:p>
    <w:p w14:paraId="015E903D" w14:textId="77777777" w:rsidR="00EB0A3D" w:rsidRDefault="00EB0A3D" w:rsidP="00EB0A3D">
      <w:pPr>
        <w:pStyle w:val="Code0"/>
      </w:pPr>
      <w:r>
        <w:t xml:space="preserve">      }</w:t>
      </w:r>
    </w:p>
    <w:p w14:paraId="23D03221" w14:textId="77777777" w:rsidR="00EB0A3D" w:rsidRDefault="00EB0A3D" w:rsidP="00EB0A3D">
      <w:pPr>
        <w:pStyle w:val="Code0"/>
      </w:pPr>
      <w:r>
        <w:t xml:space="preserve">  }</w:t>
      </w:r>
    </w:p>
    <w:p w14:paraId="051FD7C9" w14:textId="77777777" w:rsidR="00EB0A3D" w:rsidRDefault="00EB0A3D" w:rsidP="00EB0A3D">
      <w:pPr>
        <w:pStyle w:val="Code0"/>
      </w:pPr>
      <w:r>
        <w:t xml:space="preserve">      </w:t>
      </w:r>
    </w:p>
    <w:p w14:paraId="31A5F70D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TxDirection</w:t>
      </w:r>
      <w:proofErr w:type="spellEnd"/>
      <w:r>
        <w:t xml:space="preserve"> {</w:t>
      </w:r>
    </w:p>
    <w:p w14:paraId="47037252" w14:textId="77777777" w:rsidR="00EB0A3D" w:rsidRDefault="00EB0A3D" w:rsidP="00EB0A3D">
      <w:pPr>
        <w:pStyle w:val="Code0"/>
      </w:pPr>
      <w:r>
        <w:t xml:space="preserve">      type enumeration {</w:t>
      </w:r>
    </w:p>
    <w:p w14:paraId="6A4585A5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DL;</w:t>
      </w:r>
      <w:proofErr w:type="gramEnd"/>
    </w:p>
    <w:p w14:paraId="082508F9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UL;</w:t>
      </w:r>
      <w:proofErr w:type="gramEnd"/>
    </w:p>
    <w:p w14:paraId="0FD5FFDE" w14:textId="77777777" w:rsidR="00EB0A3D" w:rsidRDefault="00EB0A3D" w:rsidP="00EB0A3D">
      <w:pPr>
        <w:pStyle w:val="Code0"/>
      </w:pPr>
      <w:r>
        <w:t xml:space="preserve">        </w:t>
      </w:r>
      <w:proofErr w:type="spellStart"/>
      <w:r>
        <w:t>enum</w:t>
      </w:r>
      <w:proofErr w:type="spellEnd"/>
      <w:r>
        <w:t xml:space="preserve"> DL_AND_</w:t>
      </w:r>
      <w:proofErr w:type="gramStart"/>
      <w:r>
        <w:t>UL;</w:t>
      </w:r>
      <w:proofErr w:type="gramEnd"/>
    </w:p>
    <w:p w14:paraId="1FC59F19" w14:textId="77777777" w:rsidR="00EB0A3D" w:rsidRDefault="00EB0A3D" w:rsidP="00EB0A3D">
      <w:pPr>
        <w:pStyle w:val="Code0"/>
      </w:pPr>
      <w:r>
        <w:t xml:space="preserve">      }</w:t>
      </w:r>
    </w:p>
    <w:p w14:paraId="7B754570" w14:textId="77777777" w:rsidR="00EB0A3D" w:rsidRDefault="00EB0A3D" w:rsidP="00EB0A3D">
      <w:pPr>
        <w:pStyle w:val="Code0"/>
      </w:pPr>
      <w:r>
        <w:t xml:space="preserve">  }</w:t>
      </w:r>
    </w:p>
    <w:p w14:paraId="5CF5E534" w14:textId="77777777" w:rsidR="00EB0A3D" w:rsidRDefault="00EB0A3D" w:rsidP="00EB0A3D">
      <w:pPr>
        <w:pStyle w:val="Code0"/>
      </w:pPr>
      <w:r>
        <w:t xml:space="preserve">      </w:t>
      </w:r>
    </w:p>
    <w:p w14:paraId="6066DE1F" w14:textId="77777777" w:rsidR="00EB0A3D" w:rsidRDefault="00EB0A3D" w:rsidP="00EB0A3D">
      <w:pPr>
        <w:pStyle w:val="Code0"/>
      </w:pPr>
      <w:r>
        <w:t xml:space="preserve">  grouping </w:t>
      </w:r>
      <w:proofErr w:type="spellStart"/>
      <w:r>
        <w:t>AddressWithVlan</w:t>
      </w:r>
      <w:proofErr w:type="spellEnd"/>
      <w:r>
        <w:t xml:space="preserve"> {</w:t>
      </w:r>
    </w:p>
    <w:p w14:paraId="65642A1E" w14:textId="77777777" w:rsidR="00EB0A3D" w:rsidRDefault="00EB0A3D" w:rsidP="00EB0A3D">
      <w:pPr>
        <w:pStyle w:val="Code0"/>
      </w:pPr>
      <w:r>
        <w:t xml:space="preserve">    leaf </w:t>
      </w:r>
      <w:proofErr w:type="spellStart"/>
      <w:r>
        <w:t>ipAddress</w:t>
      </w:r>
      <w:proofErr w:type="spellEnd"/>
      <w:r>
        <w:t xml:space="preserve"> {</w:t>
      </w:r>
    </w:p>
    <w:p w14:paraId="4EB0BF74" w14:textId="77777777" w:rsidR="00EB0A3D" w:rsidRDefault="00EB0A3D" w:rsidP="00EB0A3D">
      <w:pPr>
        <w:pStyle w:val="Code0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 xml:space="preserve">;   </w:t>
      </w:r>
    </w:p>
    <w:p w14:paraId="6DAD96F6" w14:textId="77777777" w:rsidR="00EB0A3D" w:rsidRDefault="00EB0A3D" w:rsidP="00EB0A3D">
      <w:pPr>
        <w:pStyle w:val="Code0"/>
      </w:pPr>
      <w:r>
        <w:t xml:space="preserve">    }</w:t>
      </w:r>
    </w:p>
    <w:p w14:paraId="378542B2" w14:textId="77777777" w:rsidR="00EB0A3D" w:rsidRDefault="00EB0A3D" w:rsidP="00EB0A3D">
      <w:pPr>
        <w:pStyle w:val="Code0"/>
      </w:pPr>
      <w:r>
        <w:t xml:space="preserve">    leaf </w:t>
      </w:r>
      <w:proofErr w:type="spellStart"/>
      <w:r>
        <w:t>vlanId</w:t>
      </w:r>
      <w:proofErr w:type="spellEnd"/>
      <w:r>
        <w:t xml:space="preserve"> {</w:t>
      </w:r>
    </w:p>
    <w:p w14:paraId="0E5C6CBA" w14:textId="77777777" w:rsidR="00EB0A3D" w:rsidRDefault="00EB0A3D" w:rsidP="00EB0A3D">
      <w:pPr>
        <w:pStyle w:val="Code0"/>
      </w:pPr>
      <w:r>
        <w:t xml:space="preserve">       type </w:t>
      </w:r>
      <w:proofErr w:type="gramStart"/>
      <w:r>
        <w:t>uint16;</w:t>
      </w:r>
      <w:proofErr w:type="gramEnd"/>
    </w:p>
    <w:p w14:paraId="0AC3C8AE" w14:textId="77777777" w:rsidR="00EB0A3D" w:rsidRDefault="00EB0A3D" w:rsidP="00EB0A3D">
      <w:pPr>
        <w:pStyle w:val="Code0"/>
      </w:pPr>
      <w:r>
        <w:t xml:space="preserve">    }  </w:t>
      </w:r>
    </w:p>
    <w:p w14:paraId="13F67C07" w14:textId="77777777" w:rsidR="00EB0A3D" w:rsidRDefault="00EB0A3D" w:rsidP="00EB0A3D">
      <w:pPr>
        <w:pStyle w:val="Code0"/>
      </w:pPr>
      <w:r>
        <w:t xml:space="preserve">  }</w:t>
      </w:r>
    </w:p>
    <w:p w14:paraId="7200D096" w14:textId="77777777" w:rsidR="00EB0A3D" w:rsidRDefault="00EB0A3D" w:rsidP="00EB0A3D">
      <w:pPr>
        <w:pStyle w:val="Code0"/>
      </w:pPr>
      <w:r>
        <w:t xml:space="preserve">  </w:t>
      </w:r>
    </w:p>
    <w:p w14:paraId="244F059A" w14:textId="77777777" w:rsidR="00EB0A3D" w:rsidRDefault="00EB0A3D" w:rsidP="00EB0A3D">
      <w:pPr>
        <w:pStyle w:val="Code0"/>
      </w:pPr>
      <w:r>
        <w:t xml:space="preserve">  typedef </w:t>
      </w:r>
      <w:proofErr w:type="spellStart"/>
      <w:r>
        <w:t>DistinguishedName</w:t>
      </w:r>
      <w:proofErr w:type="spellEnd"/>
      <w:r>
        <w:t xml:space="preserve"> </w:t>
      </w:r>
      <w:proofErr w:type="gramStart"/>
      <w:r>
        <w:t xml:space="preserve">{  </w:t>
      </w:r>
      <w:proofErr w:type="gramEnd"/>
      <w:r>
        <w:t xml:space="preserve">  // TODO is this equivalent to TS 32.300 ?</w:t>
      </w:r>
    </w:p>
    <w:p w14:paraId="0696A935" w14:textId="77777777" w:rsidR="00EB0A3D" w:rsidRDefault="00EB0A3D" w:rsidP="00EB0A3D">
      <w:pPr>
        <w:pStyle w:val="Code0"/>
      </w:pPr>
      <w:r>
        <w:t xml:space="preserve">    type string {</w:t>
      </w:r>
    </w:p>
    <w:p w14:paraId="5CE61BF0" w14:textId="77777777" w:rsidR="00EB0A3D" w:rsidRDefault="00EB0A3D" w:rsidP="00EB0A3D">
      <w:pPr>
        <w:pStyle w:val="Code0"/>
      </w:pPr>
      <w:r>
        <w:t xml:space="preserve">      pattern '([a-</w:t>
      </w:r>
      <w:proofErr w:type="spellStart"/>
      <w:r>
        <w:t>zA</w:t>
      </w:r>
      <w:proofErr w:type="spellEnd"/>
      <w:r>
        <w:t>-</w:t>
      </w:r>
      <w:proofErr w:type="gramStart"/>
      <w:r>
        <w:t>Z][</w:t>
      </w:r>
      <w:proofErr w:type="gramEnd"/>
      <w:r>
        <w:t>a-zA-Z0-9-]*=(\\( |#|\\|&gt;|&lt;|;|"|\+|,|[a-fA-F0-9]{2})|[^\\&gt;&lt;;"+,# ])'</w:t>
      </w:r>
    </w:p>
    <w:p w14:paraId="02CA9D2F" w14:textId="77777777" w:rsidR="00EB0A3D" w:rsidRDefault="00EB0A3D" w:rsidP="00EB0A3D">
      <w:pPr>
        <w:pStyle w:val="Code0"/>
      </w:pPr>
      <w:r>
        <w:t xml:space="preserve">        + '((\</w:t>
      </w:r>
      <w:proofErr w:type="gramStart"/>
      <w:r>
        <w:t>\( |</w:t>
      </w:r>
      <w:proofErr w:type="gramEnd"/>
      <w:r>
        <w:t>#|\\|&gt;|&lt;|;|"|\+|,|[a-fA-F0-9]{2})|[^\\&gt;&lt;;"+,])*'</w:t>
      </w:r>
    </w:p>
    <w:p w14:paraId="31FCC321" w14:textId="77777777" w:rsidR="00EB0A3D" w:rsidRDefault="00EB0A3D" w:rsidP="00EB0A3D">
      <w:pPr>
        <w:pStyle w:val="Code0"/>
      </w:pPr>
      <w:r>
        <w:t xml:space="preserve">        + '(\</w:t>
      </w:r>
      <w:proofErr w:type="gramStart"/>
      <w:r>
        <w:t>\( |</w:t>
      </w:r>
      <w:proofErr w:type="gramEnd"/>
      <w:r>
        <w:t>#|\\|&gt;|&lt;|;|"|\+|,|[a-fA-F0-9]{2})|[^\\&gt;&lt;;"+, ]))?'</w:t>
      </w:r>
    </w:p>
    <w:p w14:paraId="48D6A587" w14:textId="77777777" w:rsidR="00EB0A3D" w:rsidRDefault="00EB0A3D" w:rsidP="00EB0A3D">
      <w:pPr>
        <w:pStyle w:val="Code0"/>
      </w:pPr>
      <w:r>
        <w:t xml:space="preserve">        + '</w:t>
      </w:r>
      <w:proofErr w:type="gramStart"/>
      <w:r>
        <w:t>[,\</w:t>
      </w:r>
      <w:proofErr w:type="gramEnd"/>
      <w:r>
        <w:t>+])*[a-</w:t>
      </w:r>
      <w:proofErr w:type="spellStart"/>
      <w:r>
        <w:t>zA</w:t>
      </w:r>
      <w:proofErr w:type="spellEnd"/>
      <w:r>
        <w:t>-Z][a-zA-Z0-9-]*=(\\( |#|\\|&gt;|&lt;|;|"|\+|,|[a-fA-F0-9]{2})|[^\\&gt;&lt;;"+,# ])'</w:t>
      </w:r>
    </w:p>
    <w:p w14:paraId="6D990308" w14:textId="77777777" w:rsidR="00EB0A3D" w:rsidRDefault="00EB0A3D" w:rsidP="00EB0A3D">
      <w:pPr>
        <w:pStyle w:val="Code0"/>
      </w:pPr>
      <w:r>
        <w:t xml:space="preserve">        + '((\</w:t>
      </w:r>
      <w:proofErr w:type="gramStart"/>
      <w:r>
        <w:t>\( |</w:t>
      </w:r>
      <w:proofErr w:type="gramEnd"/>
      <w:r>
        <w:t>#|\\|&gt;|&lt;|;|"|\+|,|[a-fA-F0-9]{2})'</w:t>
      </w:r>
    </w:p>
    <w:p w14:paraId="221645B1" w14:textId="77777777" w:rsidR="00EB0A3D" w:rsidRDefault="00EB0A3D" w:rsidP="00EB0A3D">
      <w:pPr>
        <w:pStyle w:val="Code0"/>
      </w:pPr>
      <w:r>
        <w:t xml:space="preserve">        + '</w:t>
      </w:r>
      <w:proofErr w:type="gramStart"/>
      <w:r>
        <w:t>|[</w:t>
      </w:r>
      <w:proofErr w:type="gramEnd"/>
      <w:r>
        <w:t xml:space="preserve">^\\&gt;&lt;;"+,])*(\\( |#|\\|&gt;|&lt;|;|"|\+|,|[a-fA-F0-9]{2})|[^\\&gt;&lt;;"+, ]))?';  </w:t>
      </w:r>
    </w:p>
    <w:p w14:paraId="4B7C4D79" w14:textId="77777777" w:rsidR="00EB0A3D" w:rsidRDefault="00EB0A3D" w:rsidP="00EB0A3D">
      <w:pPr>
        <w:pStyle w:val="Code0"/>
      </w:pPr>
      <w:r>
        <w:t xml:space="preserve">    }</w:t>
      </w:r>
    </w:p>
    <w:p w14:paraId="7AB5014E" w14:textId="77777777" w:rsidR="00EB0A3D" w:rsidRDefault="00EB0A3D" w:rsidP="00EB0A3D">
      <w:pPr>
        <w:pStyle w:val="Code0"/>
      </w:pPr>
      <w:r>
        <w:t xml:space="preserve">    description "Represents the international standard for the representation </w:t>
      </w:r>
    </w:p>
    <w:p w14:paraId="0D001230" w14:textId="77777777" w:rsidR="00EB0A3D" w:rsidRDefault="00EB0A3D" w:rsidP="00EB0A3D">
      <w:pPr>
        <w:pStyle w:val="Code0"/>
      </w:pPr>
      <w:r>
        <w:t xml:space="preserve">      of Distinguished Name (RFC 4512). </w:t>
      </w:r>
    </w:p>
    <w:p w14:paraId="56C670DC" w14:textId="77777777" w:rsidR="00EB0A3D" w:rsidRDefault="00EB0A3D" w:rsidP="00EB0A3D">
      <w:pPr>
        <w:pStyle w:val="Code0"/>
      </w:pPr>
      <w:r>
        <w:t xml:space="preserve">      The format of the </w:t>
      </w:r>
      <w:proofErr w:type="spellStart"/>
      <w:r>
        <w:t>DistinguishedName</w:t>
      </w:r>
      <w:proofErr w:type="spellEnd"/>
      <w:r>
        <w:t xml:space="preserve"> REGEX is:</w:t>
      </w:r>
    </w:p>
    <w:p w14:paraId="15E49552" w14:textId="77777777" w:rsidR="00EB0A3D" w:rsidRDefault="00EB0A3D" w:rsidP="00EB0A3D">
      <w:pPr>
        <w:pStyle w:val="Code0"/>
      </w:pPr>
      <w:r>
        <w:t xml:space="preserve">      {</w:t>
      </w:r>
      <w:proofErr w:type="spellStart"/>
      <w:r>
        <w:t>AttributeType</w:t>
      </w:r>
      <w:proofErr w:type="spellEnd"/>
      <w:r>
        <w:t xml:space="preserve"> = </w:t>
      </w:r>
      <w:proofErr w:type="spellStart"/>
      <w:r>
        <w:t>AttributeValue</w:t>
      </w:r>
      <w:proofErr w:type="spellEnd"/>
      <w:r>
        <w:t xml:space="preserve">}   </w:t>
      </w:r>
    </w:p>
    <w:p w14:paraId="7D4125C1" w14:textId="77777777" w:rsidR="00EB0A3D" w:rsidRDefault="00EB0A3D" w:rsidP="00EB0A3D">
      <w:pPr>
        <w:pStyle w:val="Code0"/>
      </w:pPr>
    </w:p>
    <w:p w14:paraId="47525B71" w14:textId="77777777" w:rsidR="00EB0A3D" w:rsidRDefault="00EB0A3D" w:rsidP="00EB0A3D">
      <w:pPr>
        <w:pStyle w:val="Code0"/>
      </w:pPr>
      <w:r>
        <w:t xml:space="preserve">      </w:t>
      </w:r>
      <w:proofErr w:type="spellStart"/>
      <w:r>
        <w:t>AttributeType</w:t>
      </w:r>
      <w:proofErr w:type="spellEnd"/>
      <w:r>
        <w:t xml:space="preserve"> consists of alphanumeric and hyphen (OIDs not allowed). </w:t>
      </w:r>
    </w:p>
    <w:p w14:paraId="3D8AE17B" w14:textId="77777777" w:rsidR="00EB0A3D" w:rsidRDefault="00EB0A3D" w:rsidP="00EB0A3D">
      <w:pPr>
        <w:pStyle w:val="Code0"/>
      </w:pPr>
      <w:r>
        <w:t xml:space="preserve">      All other characters are restricted.</w:t>
      </w:r>
    </w:p>
    <w:p w14:paraId="13F906F3" w14:textId="77777777" w:rsidR="00EB0A3D" w:rsidRDefault="00EB0A3D" w:rsidP="00EB0A3D">
      <w:pPr>
        <w:pStyle w:val="Code0"/>
      </w:pPr>
      <w:r>
        <w:t xml:space="preserve">      The Attribute value cannot contain control characters or the </w:t>
      </w:r>
    </w:p>
    <w:p w14:paraId="538C54E5" w14:textId="77777777" w:rsidR="00EB0A3D" w:rsidRDefault="00EB0A3D" w:rsidP="00EB0A3D">
      <w:pPr>
        <w:pStyle w:val="Code0"/>
      </w:pPr>
      <w:r>
        <w:t xml:space="preserve">        following </w:t>
      </w:r>
      <w:proofErr w:type="gramStart"/>
      <w:r>
        <w:t>characters :</w:t>
      </w:r>
      <w:proofErr w:type="gramEnd"/>
      <w:r>
        <w:t xml:space="preserve"> \\ &gt; &lt; ; \" + , (Comma) and White space</w:t>
      </w:r>
    </w:p>
    <w:p w14:paraId="49A1AD02" w14:textId="77777777" w:rsidR="00EB0A3D" w:rsidRDefault="00EB0A3D" w:rsidP="00EB0A3D">
      <w:pPr>
        <w:pStyle w:val="Code0"/>
      </w:pPr>
      <w:r>
        <w:t xml:space="preserve">      The Attribute value can contain the following characters if they </w:t>
      </w:r>
    </w:p>
    <w:p w14:paraId="5A76FB12" w14:textId="77777777" w:rsidR="00EB0A3D" w:rsidRDefault="00EB0A3D" w:rsidP="00EB0A3D">
      <w:pPr>
        <w:pStyle w:val="Code0"/>
      </w:pPr>
      <w:r>
        <w:t xml:space="preserve">        are </w:t>
      </w:r>
      <w:proofErr w:type="spellStart"/>
      <w:proofErr w:type="gramStart"/>
      <w:r>
        <w:t>excaped</w:t>
      </w:r>
      <w:proofErr w:type="spellEnd"/>
      <w:r>
        <w:t xml:space="preserve"> :</w:t>
      </w:r>
      <w:proofErr w:type="gramEnd"/>
      <w:r>
        <w:t xml:space="preserve"> \\ &gt; &lt; ; \" + , (Comma) and White space</w:t>
      </w:r>
    </w:p>
    <w:p w14:paraId="218AB71C" w14:textId="77777777" w:rsidR="00EB0A3D" w:rsidRDefault="00EB0A3D" w:rsidP="00EB0A3D">
      <w:pPr>
        <w:pStyle w:val="Code0"/>
      </w:pPr>
      <w:r>
        <w:t xml:space="preserve">      The Attribute value can contain control characters if </w:t>
      </w:r>
      <w:proofErr w:type="spellStart"/>
      <w:r>
        <w:t>its</w:t>
      </w:r>
      <w:proofErr w:type="spellEnd"/>
      <w:r>
        <w:t xml:space="preserve"> an escaped </w:t>
      </w:r>
    </w:p>
    <w:p w14:paraId="619F7148" w14:textId="77777777" w:rsidR="00EB0A3D" w:rsidRDefault="00EB0A3D" w:rsidP="00EB0A3D">
      <w:pPr>
        <w:pStyle w:val="Code0"/>
      </w:pPr>
      <w:r>
        <w:t xml:space="preserve">        double digit hex number.</w:t>
      </w:r>
    </w:p>
    <w:p w14:paraId="3CC9B544" w14:textId="77777777" w:rsidR="00EB0A3D" w:rsidRDefault="00EB0A3D" w:rsidP="00EB0A3D">
      <w:pPr>
        <w:pStyle w:val="Code0"/>
      </w:pPr>
      <w:r>
        <w:t xml:space="preserve">        Examples could be </w:t>
      </w:r>
    </w:p>
    <w:p w14:paraId="213BD0F0" w14:textId="77777777" w:rsidR="00EB0A3D" w:rsidRDefault="00EB0A3D" w:rsidP="00EB0A3D">
      <w:pPr>
        <w:pStyle w:val="Code0"/>
      </w:pPr>
      <w:r>
        <w:t xml:space="preserve">          </w:t>
      </w:r>
      <w:proofErr w:type="gramStart"/>
      <w:r>
        <w:t>UID=</w:t>
      </w:r>
      <w:proofErr w:type="spellStart"/>
      <w:r>
        <w:t>nobody@example.com,DC</w:t>
      </w:r>
      <w:proofErr w:type="spellEnd"/>
      <w:proofErr w:type="gramEnd"/>
      <w:r>
        <w:t>=</w:t>
      </w:r>
      <w:proofErr w:type="spellStart"/>
      <w:r>
        <w:t>example,DC</w:t>
      </w:r>
      <w:proofErr w:type="spellEnd"/>
      <w:r>
        <w:t>=com</w:t>
      </w:r>
    </w:p>
    <w:p w14:paraId="0ECB5BDC" w14:textId="77777777" w:rsidR="00EB0A3D" w:rsidRDefault="00EB0A3D" w:rsidP="00EB0A3D">
      <w:pPr>
        <w:pStyle w:val="Code0"/>
      </w:pPr>
      <w:r>
        <w:t xml:space="preserve">            CN=John </w:t>
      </w:r>
      <w:proofErr w:type="spellStart"/>
      <w:proofErr w:type="gramStart"/>
      <w:r>
        <w:t>Smith,OU</w:t>
      </w:r>
      <w:proofErr w:type="spellEnd"/>
      <w:proofErr w:type="gramEnd"/>
      <w:r>
        <w:t>=</w:t>
      </w:r>
      <w:proofErr w:type="spellStart"/>
      <w:r>
        <w:t>Sales,O</w:t>
      </w:r>
      <w:proofErr w:type="spellEnd"/>
      <w:r>
        <w:t xml:space="preserve">=ACME </w:t>
      </w:r>
      <w:proofErr w:type="spellStart"/>
      <w:r>
        <w:t>Limited,L</w:t>
      </w:r>
      <w:proofErr w:type="spellEnd"/>
      <w:r>
        <w:t>=</w:t>
      </w:r>
      <w:proofErr w:type="spellStart"/>
      <w:r>
        <w:t>Moab,ST</w:t>
      </w:r>
      <w:proofErr w:type="spellEnd"/>
      <w:r>
        <w:t>=</w:t>
      </w:r>
      <w:proofErr w:type="spellStart"/>
      <w:r>
        <w:t>Utah,C</w:t>
      </w:r>
      <w:proofErr w:type="spellEnd"/>
      <w:r>
        <w:t>=US";</w:t>
      </w:r>
    </w:p>
    <w:p w14:paraId="2A8FC424" w14:textId="77777777" w:rsidR="00EB0A3D" w:rsidRDefault="00EB0A3D" w:rsidP="00EB0A3D">
      <w:pPr>
        <w:pStyle w:val="Code0"/>
      </w:pPr>
      <w:r>
        <w:t xml:space="preserve">    </w:t>
      </w:r>
      <w:proofErr w:type="gramStart"/>
      <w:r>
        <w:t>reference  "</w:t>
      </w:r>
      <w:proofErr w:type="gramEnd"/>
      <w:r>
        <w:t>RFC 4512 Lightweight Directory Access Protocol (LDAP):</w:t>
      </w:r>
    </w:p>
    <w:p w14:paraId="68645BE9" w14:textId="77777777" w:rsidR="00EB0A3D" w:rsidRDefault="00EB0A3D" w:rsidP="00EB0A3D">
      <w:pPr>
        <w:pStyle w:val="Code0"/>
      </w:pPr>
      <w:r>
        <w:t xml:space="preserve">                      Directory Information Models</w:t>
      </w:r>
      <w:proofErr w:type="gramStart"/>
      <w:r>
        <w:t>";</w:t>
      </w:r>
      <w:proofErr w:type="gramEnd"/>
    </w:p>
    <w:p w14:paraId="6D26FABE" w14:textId="77777777" w:rsidR="00EB0A3D" w:rsidRDefault="00EB0A3D" w:rsidP="00EB0A3D">
      <w:pPr>
        <w:pStyle w:val="Code0"/>
      </w:pPr>
      <w:r>
        <w:t xml:space="preserve">  } // recheck </w:t>
      </w:r>
      <w:proofErr w:type="spellStart"/>
      <w:r>
        <w:t>regexp</w:t>
      </w:r>
      <w:proofErr w:type="spellEnd"/>
      <w:r>
        <w:t xml:space="preserve"> it doesn't handle </w:t>
      </w:r>
      <w:proofErr w:type="spellStart"/>
      <w:r>
        <w:t>posix</w:t>
      </w:r>
      <w:proofErr w:type="spellEnd"/>
      <w:r>
        <w:t xml:space="preserve"> </w:t>
      </w:r>
      <w:proofErr w:type="gramStart"/>
      <w:r>
        <w:t>[:</w:t>
      </w:r>
      <w:proofErr w:type="spellStart"/>
      <w:r>
        <w:t>cntrl</w:t>
      </w:r>
      <w:proofErr w:type="spellEnd"/>
      <w:proofErr w:type="gramEnd"/>
      <w:r>
        <w:t>:]</w:t>
      </w:r>
    </w:p>
    <w:p w14:paraId="0B6E49F5" w14:textId="77777777" w:rsidR="00EB0A3D" w:rsidRDefault="00EB0A3D" w:rsidP="00EB0A3D">
      <w:pPr>
        <w:pStyle w:val="Code0"/>
      </w:pPr>
      <w:r>
        <w:t xml:space="preserve"> </w:t>
      </w:r>
    </w:p>
    <w:p w14:paraId="2117E418" w14:textId="77777777" w:rsidR="00EB0A3D" w:rsidRDefault="00EB0A3D" w:rsidP="00EB0A3D">
      <w:pPr>
        <w:pStyle w:val="Code0"/>
      </w:pPr>
      <w:r>
        <w:t xml:space="preserve">  typedef </w:t>
      </w:r>
      <w:proofErr w:type="spellStart"/>
      <w:proofErr w:type="gramStart"/>
      <w:r>
        <w:t>QOffsetRange</w:t>
      </w:r>
      <w:proofErr w:type="spellEnd"/>
      <w:r>
        <w:t xml:space="preserve">  {</w:t>
      </w:r>
      <w:proofErr w:type="gramEnd"/>
    </w:p>
    <w:p w14:paraId="2C962704" w14:textId="77777777" w:rsidR="00EB0A3D" w:rsidRDefault="00EB0A3D" w:rsidP="00EB0A3D">
      <w:pPr>
        <w:pStyle w:val="Code0"/>
      </w:pPr>
      <w:r>
        <w:t xml:space="preserve">    type int8 { </w:t>
      </w:r>
    </w:p>
    <w:p w14:paraId="17638412" w14:textId="77777777" w:rsidR="00EB0A3D" w:rsidRDefault="00EB0A3D" w:rsidP="00EB0A3D">
      <w:pPr>
        <w:pStyle w:val="Code0"/>
      </w:pPr>
      <w:r>
        <w:t xml:space="preserve">      range "-24 | -22 | -20 | -18 | -16 | -14 | -12 | -10 | -8 | -6 | " +</w:t>
      </w:r>
    </w:p>
    <w:p w14:paraId="5FCE622E" w14:textId="77777777" w:rsidR="00EB0A3D" w:rsidRDefault="00EB0A3D" w:rsidP="00EB0A3D">
      <w:pPr>
        <w:pStyle w:val="Code0"/>
      </w:pPr>
      <w:r>
        <w:t xml:space="preserve">        " -5 | -4 | -3 | -2 | -1 | 0 | 1 | 2 | 3 | 4 | 5 | 6 | 8 | 10 | " +</w:t>
      </w:r>
    </w:p>
    <w:p w14:paraId="0B996F08" w14:textId="77777777" w:rsidR="00EB0A3D" w:rsidRDefault="00EB0A3D" w:rsidP="00EB0A3D">
      <w:pPr>
        <w:pStyle w:val="Code0"/>
      </w:pPr>
      <w:r>
        <w:t xml:space="preserve">        " 12 | 14 | 16 | 18 | 20 | 22 | </w:t>
      </w:r>
      <w:proofErr w:type="gramStart"/>
      <w:r>
        <w:t>24";</w:t>
      </w:r>
      <w:proofErr w:type="gramEnd"/>
      <w:r>
        <w:t xml:space="preserve"> </w:t>
      </w:r>
    </w:p>
    <w:p w14:paraId="18454419" w14:textId="77777777" w:rsidR="00EB0A3D" w:rsidRDefault="00EB0A3D" w:rsidP="00EB0A3D">
      <w:pPr>
        <w:pStyle w:val="Code0"/>
      </w:pPr>
      <w:r>
        <w:t xml:space="preserve">    }</w:t>
      </w:r>
    </w:p>
    <w:p w14:paraId="345243C8" w14:textId="77777777" w:rsidR="00EB0A3D" w:rsidRDefault="00EB0A3D" w:rsidP="00EB0A3D">
      <w:pPr>
        <w:pStyle w:val="Code0"/>
      </w:pPr>
      <w:r>
        <w:t xml:space="preserve">    units </w:t>
      </w:r>
      <w:proofErr w:type="gramStart"/>
      <w:r>
        <w:t>dB;</w:t>
      </w:r>
      <w:proofErr w:type="gramEnd"/>
    </w:p>
    <w:p w14:paraId="52FF1B2F" w14:textId="77777777" w:rsidR="00EB0A3D" w:rsidRDefault="00EB0A3D" w:rsidP="00EB0A3D">
      <w:pPr>
        <w:pStyle w:val="Code0"/>
      </w:pPr>
      <w:r>
        <w:t xml:space="preserve">  }</w:t>
      </w:r>
    </w:p>
    <w:p w14:paraId="1FC2B783" w14:textId="77777777" w:rsidR="00EB0A3D" w:rsidRDefault="00EB0A3D" w:rsidP="00EB0A3D">
      <w:pPr>
        <w:pStyle w:val="Code0"/>
        <w:rPr>
          <w:ins w:id="124" w:author="Unknown"/>
        </w:rPr>
      </w:pPr>
    </w:p>
    <w:p w14:paraId="0C06E37A" w14:textId="77777777" w:rsidR="00EB0A3D" w:rsidRDefault="00EB0A3D" w:rsidP="00EB0A3D">
      <w:pPr>
        <w:pStyle w:val="Code0"/>
        <w:rPr>
          <w:ins w:id="125" w:author="Unknown"/>
        </w:rPr>
      </w:pPr>
      <w:ins w:id="126" w:author="Unknown">
        <w:r>
          <w:t xml:space="preserve">  grouping </w:t>
        </w:r>
        <w:proofErr w:type="spellStart"/>
        <w:r>
          <w:t>ReportingCtrl</w:t>
        </w:r>
        <w:proofErr w:type="spellEnd"/>
        <w:r>
          <w:t xml:space="preserve"> {</w:t>
        </w:r>
      </w:ins>
    </w:p>
    <w:p w14:paraId="7F516C59" w14:textId="77777777" w:rsidR="00EB0A3D" w:rsidRDefault="00EB0A3D" w:rsidP="00EB0A3D">
      <w:pPr>
        <w:pStyle w:val="Code0"/>
        <w:rPr>
          <w:ins w:id="127" w:author="Unknown"/>
        </w:rPr>
      </w:pPr>
      <w:ins w:id="128" w:author="Unknown">
        <w:r>
          <w:t xml:space="preserve">    choice </w:t>
        </w:r>
        <w:proofErr w:type="spellStart"/>
        <w:r>
          <w:t>reportingCtrl</w:t>
        </w:r>
        <w:proofErr w:type="spellEnd"/>
        <w:r>
          <w:t xml:space="preserve"> {</w:t>
        </w:r>
      </w:ins>
    </w:p>
    <w:p w14:paraId="71B698E7" w14:textId="77777777" w:rsidR="00EB0A3D" w:rsidRDefault="00EB0A3D" w:rsidP="00EB0A3D">
      <w:pPr>
        <w:pStyle w:val="Code0"/>
        <w:rPr>
          <w:ins w:id="129" w:author="Unknown"/>
        </w:rPr>
      </w:pPr>
      <w:ins w:id="130" w:author="Unknown">
        <w:r>
          <w:lastRenderedPageBreak/>
          <w:t xml:space="preserve">      mandatory </w:t>
        </w:r>
        <w:proofErr w:type="gramStart"/>
        <w:r>
          <w:t>true;</w:t>
        </w:r>
        <w:proofErr w:type="gramEnd"/>
      </w:ins>
    </w:p>
    <w:p w14:paraId="0514B874" w14:textId="77777777" w:rsidR="00EB0A3D" w:rsidRDefault="00EB0A3D" w:rsidP="00EB0A3D">
      <w:pPr>
        <w:pStyle w:val="Code0"/>
        <w:rPr>
          <w:ins w:id="131" w:author="Unknown"/>
        </w:rPr>
      </w:pPr>
      <w:ins w:id="132" w:author="Unknown">
        <w:r>
          <w:t xml:space="preserve">      description "</w:t>
        </w:r>
      </w:ins>
    </w:p>
    <w:p w14:paraId="06F4E83A" w14:textId="77777777" w:rsidR="00EB0A3D" w:rsidRDefault="00EB0A3D" w:rsidP="00EB0A3D">
      <w:pPr>
        <w:pStyle w:val="Code0"/>
        <w:rPr>
          <w:ins w:id="133" w:author="Unknown"/>
        </w:rPr>
      </w:pPr>
      <w:ins w:id="134" w:author="Unknown">
        <w:r>
          <w:t xml:space="preserve">        This choice defines the method for reporting collected performance</w:t>
        </w:r>
      </w:ins>
    </w:p>
    <w:p w14:paraId="7C7DA161" w14:textId="77777777" w:rsidR="00EB0A3D" w:rsidRDefault="00EB0A3D" w:rsidP="00EB0A3D">
      <w:pPr>
        <w:pStyle w:val="Code0"/>
        <w:rPr>
          <w:ins w:id="135" w:author="Unknown"/>
        </w:rPr>
      </w:pPr>
      <w:ins w:id="136" w:author="Unknown">
        <w:r>
          <w:t xml:space="preserve">        metrics to MnS consumers as well as the parameters for configuring the</w:t>
        </w:r>
      </w:ins>
    </w:p>
    <w:p w14:paraId="7AA4FBCC" w14:textId="77777777" w:rsidR="00EB0A3D" w:rsidRDefault="00EB0A3D" w:rsidP="00EB0A3D">
      <w:pPr>
        <w:pStyle w:val="Code0"/>
        <w:rPr>
          <w:ins w:id="137" w:author="Unknown"/>
        </w:rPr>
      </w:pPr>
      <w:ins w:id="138" w:author="Unknown">
        <w:r>
          <w:t xml:space="preserve">        reporting function. It is a choice between the control </w:t>
        </w:r>
        <w:proofErr w:type="gramStart"/>
        <w:r>
          <w:t>parameter</w:t>
        </w:r>
        <w:proofErr w:type="gramEnd"/>
      </w:ins>
    </w:p>
    <w:p w14:paraId="265CC12A" w14:textId="77777777" w:rsidR="00EB0A3D" w:rsidRDefault="00EB0A3D" w:rsidP="00EB0A3D">
      <w:pPr>
        <w:pStyle w:val="Code0"/>
        <w:rPr>
          <w:ins w:id="139" w:author="Unknown"/>
        </w:rPr>
      </w:pPr>
      <w:ins w:id="140" w:author="Unknown">
        <w:r>
          <w:t xml:space="preserve">        required for the reporting methods, whose presence selects the</w:t>
        </w:r>
      </w:ins>
    </w:p>
    <w:p w14:paraId="4F6B2C11" w14:textId="77777777" w:rsidR="00EB0A3D" w:rsidRDefault="00EB0A3D" w:rsidP="00EB0A3D">
      <w:pPr>
        <w:pStyle w:val="Code0"/>
        <w:rPr>
          <w:ins w:id="141" w:author="Unknown"/>
        </w:rPr>
      </w:pPr>
      <w:ins w:id="142" w:author="Unknown">
        <w:r>
          <w:t xml:space="preserve">        reporting method as follows:</w:t>
        </w:r>
      </w:ins>
    </w:p>
    <w:p w14:paraId="5D8670C6" w14:textId="77777777" w:rsidR="00EB0A3D" w:rsidRDefault="00EB0A3D" w:rsidP="00EB0A3D">
      <w:pPr>
        <w:pStyle w:val="Code0"/>
        <w:rPr>
          <w:ins w:id="143" w:author="Unknown"/>
        </w:rPr>
      </w:pPr>
    </w:p>
    <w:p w14:paraId="09A14BA7" w14:textId="77777777" w:rsidR="00EB0A3D" w:rsidRDefault="00EB0A3D" w:rsidP="00EB0A3D">
      <w:pPr>
        <w:pStyle w:val="Code0"/>
        <w:rPr>
          <w:ins w:id="144" w:author="Unknown"/>
        </w:rPr>
      </w:pPr>
      <w:ins w:id="145" w:author="Unknown">
        <w:r>
          <w:t xml:space="preserve">        - When only the </w:t>
        </w:r>
        <w:proofErr w:type="spellStart"/>
        <w:r>
          <w:t>fileReportingPeriod</w:t>
        </w:r>
        <w:proofErr w:type="spellEnd"/>
        <w:r>
          <w:t xml:space="preserve"> attribute is present, the MnS</w:t>
        </w:r>
      </w:ins>
    </w:p>
    <w:p w14:paraId="0BDFF27B" w14:textId="77777777" w:rsidR="00EB0A3D" w:rsidRDefault="00EB0A3D" w:rsidP="00EB0A3D">
      <w:pPr>
        <w:pStyle w:val="Code0"/>
        <w:rPr>
          <w:ins w:id="146" w:author="Unknown"/>
        </w:rPr>
      </w:pPr>
      <w:ins w:id="147" w:author="Unknown">
        <w:r>
          <w:t xml:space="preserve">        producer shall store files on the MnS producer at a location selected</w:t>
        </w:r>
      </w:ins>
    </w:p>
    <w:p w14:paraId="2965FDA0" w14:textId="77777777" w:rsidR="00EB0A3D" w:rsidRDefault="00EB0A3D" w:rsidP="00EB0A3D">
      <w:pPr>
        <w:pStyle w:val="Code0"/>
        <w:rPr>
          <w:ins w:id="148" w:author="Unknown"/>
        </w:rPr>
      </w:pPr>
      <w:ins w:id="149" w:author="Unknown">
        <w:r>
          <w:t xml:space="preserve">        by the MnS producer and, on condition that an appropriate subscription</w:t>
        </w:r>
      </w:ins>
    </w:p>
    <w:p w14:paraId="48BFABA8" w14:textId="77777777" w:rsidR="00EB0A3D" w:rsidRDefault="00EB0A3D" w:rsidP="00EB0A3D">
      <w:pPr>
        <w:pStyle w:val="Code0"/>
        <w:rPr>
          <w:ins w:id="150" w:author="Unknown"/>
        </w:rPr>
      </w:pPr>
      <w:ins w:id="151" w:author="Unknown">
        <w:r>
          <w:t xml:space="preserve">        is in place, inform the MnS consumer about the availability of new</w:t>
        </w:r>
      </w:ins>
    </w:p>
    <w:p w14:paraId="7C291F46" w14:textId="77777777" w:rsidR="00EB0A3D" w:rsidRDefault="00EB0A3D" w:rsidP="00EB0A3D">
      <w:pPr>
        <w:pStyle w:val="Code0"/>
        <w:rPr>
          <w:ins w:id="152" w:author="Unknown"/>
        </w:rPr>
      </w:pPr>
      <w:ins w:id="153" w:author="Unknown">
        <w:r>
          <w:t xml:space="preserve">        files and the file location using the </w:t>
        </w:r>
        <w:proofErr w:type="spellStart"/>
        <w:r>
          <w:t>notifyFileReady</w:t>
        </w:r>
        <w:proofErr w:type="spellEnd"/>
        <w:r>
          <w:t xml:space="preserve"> notification.</w:t>
        </w:r>
      </w:ins>
    </w:p>
    <w:p w14:paraId="50A1B910" w14:textId="77777777" w:rsidR="00EB0A3D" w:rsidRDefault="00EB0A3D" w:rsidP="00EB0A3D">
      <w:pPr>
        <w:pStyle w:val="Code0"/>
        <w:rPr>
          <w:ins w:id="154" w:author="Unknown"/>
        </w:rPr>
      </w:pPr>
      <w:ins w:id="155" w:author="Unknown">
        <w:r>
          <w:t xml:space="preserve">        In case the preparation of a file fails, '</w:t>
        </w:r>
        <w:proofErr w:type="spellStart"/>
        <w:r>
          <w:t>notifyFilePreparationError</w:t>
        </w:r>
        <w:proofErr w:type="spellEnd"/>
        <w:r>
          <w:t>'</w:t>
        </w:r>
      </w:ins>
    </w:p>
    <w:p w14:paraId="674585BC" w14:textId="77777777" w:rsidR="00EB0A3D" w:rsidRDefault="00EB0A3D" w:rsidP="00EB0A3D">
      <w:pPr>
        <w:pStyle w:val="Code0"/>
        <w:rPr>
          <w:ins w:id="156" w:author="Unknown"/>
        </w:rPr>
      </w:pPr>
      <w:ins w:id="157" w:author="Unknown">
        <w:r>
          <w:t xml:space="preserve">        shall be sent instead.</w:t>
        </w:r>
      </w:ins>
    </w:p>
    <w:p w14:paraId="71285EDA" w14:textId="77777777" w:rsidR="00EB0A3D" w:rsidRDefault="00EB0A3D" w:rsidP="00EB0A3D">
      <w:pPr>
        <w:pStyle w:val="Code0"/>
        <w:rPr>
          <w:ins w:id="158" w:author="Unknown"/>
        </w:rPr>
      </w:pPr>
    </w:p>
    <w:p w14:paraId="34CBBE11" w14:textId="77777777" w:rsidR="00EB0A3D" w:rsidRDefault="00EB0A3D" w:rsidP="00EB0A3D">
      <w:pPr>
        <w:pStyle w:val="Code0"/>
        <w:rPr>
          <w:ins w:id="159" w:author="Unknown"/>
        </w:rPr>
      </w:pPr>
      <w:ins w:id="160" w:author="Unknown">
        <w:r>
          <w:t xml:space="preserve">        - When the '</w:t>
        </w:r>
        <w:proofErr w:type="spellStart"/>
        <w:r>
          <w:t>fileReportingPeriod</w:t>
        </w:r>
        <w:proofErr w:type="spellEnd"/>
        <w:r>
          <w:t>' and '</w:t>
        </w:r>
        <w:proofErr w:type="spellStart"/>
        <w:r>
          <w:t>notificationRecipientAddress</w:t>
        </w:r>
        <w:proofErr w:type="spellEnd"/>
        <w:r>
          <w:t>'</w:t>
        </w:r>
      </w:ins>
    </w:p>
    <w:p w14:paraId="0747692C" w14:textId="77777777" w:rsidR="00EB0A3D" w:rsidRDefault="00EB0A3D" w:rsidP="00EB0A3D">
      <w:pPr>
        <w:pStyle w:val="Code0"/>
        <w:rPr>
          <w:ins w:id="161" w:author="Unknown"/>
        </w:rPr>
      </w:pPr>
      <w:ins w:id="162" w:author="Unknown">
        <w:r>
          <w:t xml:space="preserve">        attributes are present, then the MnS producer shall behave like</w:t>
        </w:r>
      </w:ins>
    </w:p>
    <w:p w14:paraId="599A6C0A" w14:textId="77777777" w:rsidR="00EB0A3D" w:rsidRDefault="00EB0A3D" w:rsidP="00EB0A3D">
      <w:pPr>
        <w:pStyle w:val="Code0"/>
        <w:rPr>
          <w:ins w:id="163" w:author="Unknown"/>
        </w:rPr>
      </w:pPr>
      <w:ins w:id="164" w:author="Unknown">
        <w:r>
          <w:t xml:space="preserve">        described for the case that only the '</w:t>
        </w:r>
        <w:proofErr w:type="spellStart"/>
        <w:r>
          <w:t>fileReportingPeriod</w:t>
        </w:r>
        <w:proofErr w:type="spellEnd"/>
        <w:r>
          <w:t>' is present.</w:t>
        </w:r>
      </w:ins>
    </w:p>
    <w:p w14:paraId="142F982C" w14:textId="77777777" w:rsidR="00EB0A3D" w:rsidRDefault="00EB0A3D" w:rsidP="00EB0A3D">
      <w:pPr>
        <w:pStyle w:val="Code0"/>
        <w:rPr>
          <w:ins w:id="165" w:author="Unknown"/>
        </w:rPr>
      </w:pPr>
      <w:ins w:id="166" w:author="Unknown">
        <w:r>
          <w:t xml:space="preserve">        In addition, the MnS producer shall create on behalf of the MnS</w:t>
        </w:r>
      </w:ins>
    </w:p>
    <w:p w14:paraId="00ED8FFA" w14:textId="77777777" w:rsidR="00EB0A3D" w:rsidRDefault="00EB0A3D" w:rsidP="00EB0A3D">
      <w:pPr>
        <w:pStyle w:val="Code0"/>
        <w:rPr>
          <w:ins w:id="167" w:author="Unknown"/>
        </w:rPr>
      </w:pPr>
      <w:ins w:id="168" w:author="Unknown">
        <w:r>
          <w:t xml:space="preserve">        consumer a subscription, using '</w:t>
        </w:r>
        <w:proofErr w:type="spellStart"/>
        <w:r>
          <w:t>NtfSubscriptionControl</w:t>
        </w:r>
        <w:proofErr w:type="spellEnd"/>
        <w:r>
          <w:t>', for the</w:t>
        </w:r>
      </w:ins>
    </w:p>
    <w:p w14:paraId="34B921F1" w14:textId="77777777" w:rsidR="00EB0A3D" w:rsidRDefault="00EB0A3D" w:rsidP="00EB0A3D">
      <w:pPr>
        <w:pStyle w:val="Code0"/>
        <w:rPr>
          <w:ins w:id="169" w:author="Unknown"/>
        </w:rPr>
      </w:pPr>
      <w:ins w:id="170" w:author="Unknown">
        <w:r>
          <w:t xml:space="preserve">        notification types '</w:t>
        </w:r>
        <w:proofErr w:type="spellStart"/>
        <w:r>
          <w:t>notifyMOICreation</w:t>
        </w:r>
        <w:proofErr w:type="spellEnd"/>
        <w:r>
          <w:t>' and '</w:t>
        </w:r>
        <w:proofErr w:type="spellStart"/>
        <w:r>
          <w:t>notifyMOIDeletion</w:t>
        </w:r>
        <w:proofErr w:type="spellEnd"/>
        <w:r>
          <w:t>' related</w:t>
        </w:r>
      </w:ins>
    </w:p>
    <w:p w14:paraId="3D57F644" w14:textId="77777777" w:rsidR="00EB0A3D" w:rsidRDefault="00EB0A3D" w:rsidP="00EB0A3D">
      <w:pPr>
        <w:pStyle w:val="Code0"/>
        <w:rPr>
          <w:ins w:id="171" w:author="Unknown"/>
        </w:rPr>
      </w:pPr>
      <w:ins w:id="172" w:author="Unknown">
        <w:r>
          <w:t xml:space="preserve">        to the 'File' instances that will be produced later. In case an existing</w:t>
        </w:r>
      </w:ins>
    </w:p>
    <w:p w14:paraId="728F5A44" w14:textId="77777777" w:rsidR="00EB0A3D" w:rsidRDefault="00EB0A3D" w:rsidP="00EB0A3D">
      <w:pPr>
        <w:pStyle w:val="Code0"/>
        <w:rPr>
          <w:ins w:id="173" w:author="Unknown"/>
        </w:rPr>
      </w:pPr>
      <w:ins w:id="174" w:author="Unknown">
        <w:r>
          <w:t xml:space="preserve">        subscription does already include the 'File' instances to be produced,</w:t>
        </w:r>
      </w:ins>
    </w:p>
    <w:p w14:paraId="0086D6D9" w14:textId="77777777" w:rsidR="00EB0A3D" w:rsidRDefault="00EB0A3D" w:rsidP="00EB0A3D">
      <w:pPr>
        <w:pStyle w:val="Code0"/>
        <w:rPr>
          <w:ins w:id="175" w:author="Unknown"/>
        </w:rPr>
      </w:pPr>
      <w:ins w:id="176" w:author="Unknown">
        <w:r>
          <w:t xml:space="preserve">        no new subscription shall be created. The</w:t>
        </w:r>
      </w:ins>
    </w:p>
    <w:p w14:paraId="4FECE4EC" w14:textId="77777777" w:rsidR="00EB0A3D" w:rsidRDefault="00EB0A3D" w:rsidP="00EB0A3D">
      <w:pPr>
        <w:pStyle w:val="Code0"/>
        <w:rPr>
          <w:ins w:id="177" w:author="Unknown"/>
        </w:rPr>
      </w:pPr>
      <w:ins w:id="178" w:author="Unknown">
        <w:r>
          <w:t xml:space="preserve">        '</w:t>
        </w:r>
        <w:proofErr w:type="spellStart"/>
        <w:r>
          <w:t>notificationRecipientAddress</w:t>
        </w:r>
        <w:proofErr w:type="spellEnd"/>
        <w:r>
          <w:t>' attribute in the created</w:t>
        </w:r>
      </w:ins>
    </w:p>
    <w:p w14:paraId="4E172460" w14:textId="77777777" w:rsidR="00EB0A3D" w:rsidRDefault="00EB0A3D" w:rsidP="00EB0A3D">
      <w:pPr>
        <w:pStyle w:val="Code0"/>
        <w:rPr>
          <w:ins w:id="179" w:author="Unknown"/>
        </w:rPr>
      </w:pPr>
      <w:ins w:id="180" w:author="Unknown">
        <w:r>
          <w:t xml:space="preserve">        '</w:t>
        </w:r>
        <w:proofErr w:type="spellStart"/>
        <w:r>
          <w:t>NtfSubscriptionControl</w:t>
        </w:r>
        <w:proofErr w:type="spellEnd"/>
        <w:r>
          <w:t>' instance shall be set to the value of the</w:t>
        </w:r>
      </w:ins>
    </w:p>
    <w:p w14:paraId="68DB58BB" w14:textId="77777777" w:rsidR="00EB0A3D" w:rsidRDefault="00EB0A3D" w:rsidP="00EB0A3D">
      <w:pPr>
        <w:pStyle w:val="Code0"/>
        <w:rPr>
          <w:ins w:id="181" w:author="Unknown"/>
        </w:rPr>
      </w:pPr>
      <w:ins w:id="182" w:author="Unknown">
        <w:r>
          <w:t xml:space="preserve">        '</w:t>
        </w:r>
        <w:proofErr w:type="spellStart"/>
        <w:r>
          <w:t>notificationRecipientAddress</w:t>
        </w:r>
        <w:proofErr w:type="spellEnd"/>
        <w:r>
          <w:t>' in the related '</w:t>
        </w:r>
        <w:proofErr w:type="spellStart"/>
        <w:r>
          <w:t>PerfMetricJob</w:t>
        </w:r>
        <w:proofErr w:type="spellEnd"/>
        <w:r>
          <w:t>'. This</w:t>
        </w:r>
      </w:ins>
    </w:p>
    <w:p w14:paraId="41E7E051" w14:textId="77777777" w:rsidR="00EB0A3D" w:rsidRDefault="00EB0A3D" w:rsidP="00EB0A3D">
      <w:pPr>
        <w:pStyle w:val="Code0"/>
        <w:rPr>
          <w:ins w:id="183" w:author="Unknown"/>
        </w:rPr>
      </w:pPr>
      <w:ins w:id="184" w:author="Unknown">
        <w:r>
          <w:t xml:space="preserve">        feature is called implicit notification subscription, as opposed to the</w:t>
        </w:r>
      </w:ins>
    </w:p>
    <w:p w14:paraId="779549DB" w14:textId="77777777" w:rsidR="00EB0A3D" w:rsidRDefault="00EB0A3D" w:rsidP="00EB0A3D">
      <w:pPr>
        <w:pStyle w:val="Code0"/>
        <w:rPr>
          <w:ins w:id="185" w:author="Unknown"/>
        </w:rPr>
      </w:pPr>
      <w:ins w:id="186" w:author="Unknown">
        <w:r>
          <w:t xml:space="preserve">        case where the MnS consumer creates the subscription (explicit</w:t>
        </w:r>
      </w:ins>
    </w:p>
    <w:p w14:paraId="353F4CDF" w14:textId="77777777" w:rsidR="00EB0A3D" w:rsidRDefault="00EB0A3D" w:rsidP="00EB0A3D">
      <w:pPr>
        <w:pStyle w:val="Code0"/>
        <w:rPr>
          <w:ins w:id="187" w:author="Unknown"/>
        </w:rPr>
      </w:pPr>
      <w:ins w:id="188" w:author="Unknown">
        <w:r>
          <w:t xml:space="preserve">        notification subscription). When the related '</w:t>
        </w:r>
        <w:proofErr w:type="spellStart"/>
        <w:r>
          <w:t>PerfMetricJob</w:t>
        </w:r>
        <w:proofErr w:type="spellEnd"/>
        <w:r>
          <w:t>' is</w:t>
        </w:r>
      </w:ins>
    </w:p>
    <w:p w14:paraId="5874D9A8" w14:textId="77777777" w:rsidR="00EB0A3D" w:rsidRDefault="00EB0A3D" w:rsidP="00EB0A3D">
      <w:pPr>
        <w:pStyle w:val="Code0"/>
        <w:rPr>
          <w:ins w:id="189" w:author="Unknown"/>
        </w:rPr>
      </w:pPr>
      <w:ins w:id="190" w:author="Unknown">
        <w:r>
          <w:t xml:space="preserve">        deleted, the '</w:t>
        </w:r>
        <w:proofErr w:type="spellStart"/>
        <w:r>
          <w:t>NtfSubscriptionControl</w:t>
        </w:r>
        <w:proofErr w:type="spellEnd"/>
        <w:r>
          <w:t>' instance created due to the</w:t>
        </w:r>
      </w:ins>
    </w:p>
    <w:p w14:paraId="15CEE949" w14:textId="77777777" w:rsidR="00EB0A3D" w:rsidRDefault="00EB0A3D" w:rsidP="00EB0A3D">
      <w:pPr>
        <w:pStyle w:val="Code0"/>
        <w:rPr>
          <w:ins w:id="191" w:author="Unknown"/>
        </w:rPr>
      </w:pPr>
      <w:ins w:id="192" w:author="Unknown">
        <w:r>
          <w:t xml:space="preserve">        request for implicit subscription shall be deleted as well.</w:t>
        </w:r>
      </w:ins>
    </w:p>
    <w:p w14:paraId="3DD85489" w14:textId="77777777" w:rsidR="00EB0A3D" w:rsidRDefault="00EB0A3D" w:rsidP="00EB0A3D">
      <w:pPr>
        <w:pStyle w:val="Code0"/>
        <w:rPr>
          <w:ins w:id="193" w:author="Unknown"/>
        </w:rPr>
      </w:pPr>
    </w:p>
    <w:p w14:paraId="2F2FDC65" w14:textId="77777777" w:rsidR="00EB0A3D" w:rsidRDefault="00EB0A3D" w:rsidP="00EB0A3D">
      <w:pPr>
        <w:pStyle w:val="Code0"/>
        <w:rPr>
          <w:ins w:id="194" w:author="Unknown"/>
        </w:rPr>
      </w:pPr>
      <w:ins w:id="195" w:author="Unknown">
        <w:r>
          <w:t xml:space="preserve">        - When only the </w:t>
        </w:r>
        <w:proofErr w:type="spellStart"/>
        <w:r>
          <w:t>fileReportingPeriod</w:t>
        </w:r>
        <w:proofErr w:type="spellEnd"/>
        <w:r>
          <w:t xml:space="preserve"> and </w:t>
        </w:r>
        <w:proofErr w:type="spellStart"/>
        <w:r>
          <w:t>fileLocation</w:t>
        </w:r>
        <w:proofErr w:type="spellEnd"/>
        <w:r>
          <w:t xml:space="preserve"> attributes are</w:t>
        </w:r>
      </w:ins>
    </w:p>
    <w:p w14:paraId="5A26D340" w14:textId="77777777" w:rsidR="00EB0A3D" w:rsidRDefault="00EB0A3D" w:rsidP="00EB0A3D">
      <w:pPr>
        <w:pStyle w:val="Code0"/>
        <w:rPr>
          <w:ins w:id="196" w:author="Unknown"/>
        </w:rPr>
      </w:pPr>
      <w:ins w:id="197" w:author="Unknown">
        <w:r>
          <w:t xml:space="preserve">        present, the MnS producer shall store the files on a MnS consumer, that</w:t>
        </w:r>
      </w:ins>
    </w:p>
    <w:p w14:paraId="1E831FCF" w14:textId="77777777" w:rsidR="00EB0A3D" w:rsidRDefault="00EB0A3D" w:rsidP="00EB0A3D">
      <w:pPr>
        <w:pStyle w:val="Code0"/>
        <w:rPr>
          <w:ins w:id="198" w:author="Unknown"/>
        </w:rPr>
      </w:pPr>
      <w:ins w:id="199" w:author="Unknown">
        <w:r>
          <w:t xml:space="preserve">        can be any entity such as a file server, at the location specified by</w:t>
        </w:r>
      </w:ins>
    </w:p>
    <w:p w14:paraId="27680EB5" w14:textId="77777777" w:rsidR="00EB0A3D" w:rsidRDefault="00EB0A3D" w:rsidP="00EB0A3D">
      <w:pPr>
        <w:pStyle w:val="Code0"/>
        <w:rPr>
          <w:ins w:id="200" w:author="Unknown"/>
        </w:rPr>
      </w:pPr>
      <w:ins w:id="201" w:author="Unknown">
        <w:r>
          <w:t xml:space="preserve">        </w:t>
        </w:r>
        <w:proofErr w:type="spellStart"/>
        <w:r>
          <w:t>fileLocation</w:t>
        </w:r>
        <w:proofErr w:type="spellEnd"/>
        <w:r>
          <w:t>. No notification is emitted by the MnS producer.</w:t>
        </w:r>
      </w:ins>
    </w:p>
    <w:p w14:paraId="5E090CAB" w14:textId="77777777" w:rsidR="00EB0A3D" w:rsidRDefault="00EB0A3D" w:rsidP="00EB0A3D">
      <w:pPr>
        <w:pStyle w:val="Code0"/>
        <w:rPr>
          <w:ins w:id="202" w:author="Unknown"/>
        </w:rPr>
      </w:pPr>
    </w:p>
    <w:p w14:paraId="1C37F0F0" w14:textId="77777777" w:rsidR="00EB0A3D" w:rsidRDefault="00EB0A3D" w:rsidP="00EB0A3D">
      <w:pPr>
        <w:pStyle w:val="Code0"/>
        <w:rPr>
          <w:ins w:id="203" w:author="Unknown"/>
        </w:rPr>
      </w:pPr>
      <w:ins w:id="204" w:author="Unknown">
        <w:r>
          <w:t xml:space="preserve">        - When only the </w:t>
        </w:r>
        <w:proofErr w:type="spellStart"/>
        <w:r>
          <w:t>streamTarget</w:t>
        </w:r>
        <w:proofErr w:type="spellEnd"/>
        <w:r>
          <w:t xml:space="preserve"> attribute is present, the MnS producer</w:t>
        </w:r>
      </w:ins>
    </w:p>
    <w:p w14:paraId="2922E17C" w14:textId="77777777" w:rsidR="00EB0A3D" w:rsidRDefault="00EB0A3D" w:rsidP="00EB0A3D">
      <w:pPr>
        <w:pStyle w:val="Code0"/>
        <w:rPr>
          <w:ins w:id="205" w:author="Unknown"/>
        </w:rPr>
      </w:pPr>
      <w:ins w:id="206" w:author="Unknown">
        <w:r>
          <w:t xml:space="preserve">        shall stream the data to the location specified by </w:t>
        </w:r>
        <w:proofErr w:type="spellStart"/>
        <w:r>
          <w:t>streamTarget</w:t>
        </w:r>
        <w:proofErr w:type="spellEnd"/>
        <w:r>
          <w:t>.</w:t>
        </w:r>
      </w:ins>
    </w:p>
    <w:p w14:paraId="3A3111A9" w14:textId="77777777" w:rsidR="00EB0A3D" w:rsidRDefault="00EB0A3D" w:rsidP="00EB0A3D">
      <w:pPr>
        <w:pStyle w:val="Code0"/>
        <w:rPr>
          <w:ins w:id="207" w:author="Unknown"/>
        </w:rPr>
      </w:pPr>
    </w:p>
    <w:p w14:paraId="077F6268" w14:textId="77777777" w:rsidR="00EB0A3D" w:rsidRDefault="00EB0A3D" w:rsidP="00EB0A3D">
      <w:pPr>
        <w:pStyle w:val="Code0"/>
        <w:rPr>
          <w:ins w:id="208" w:author="Unknown"/>
        </w:rPr>
      </w:pPr>
      <w:ins w:id="209" w:author="Unknown">
        <w:r>
          <w:t xml:space="preserve">        For the file-based reporting methods the </w:t>
        </w:r>
        <w:proofErr w:type="spellStart"/>
        <w:r>
          <w:t>fileReportingPeriod</w:t>
        </w:r>
        <w:proofErr w:type="spellEnd"/>
        <w:r>
          <w:t xml:space="preserve"> attribute</w:t>
        </w:r>
      </w:ins>
    </w:p>
    <w:p w14:paraId="3CEED35F" w14:textId="77777777" w:rsidR="00EB0A3D" w:rsidRDefault="00EB0A3D" w:rsidP="00EB0A3D">
      <w:pPr>
        <w:pStyle w:val="Code0"/>
        <w:rPr>
          <w:ins w:id="210" w:author="Unknown"/>
        </w:rPr>
      </w:pPr>
      <w:ins w:id="211" w:author="Unknown">
        <w:r>
          <w:t xml:space="preserve">        specifies the time window during which collected measurements are</w:t>
        </w:r>
      </w:ins>
    </w:p>
    <w:p w14:paraId="312FC811" w14:textId="77777777" w:rsidR="00EB0A3D" w:rsidRDefault="00EB0A3D" w:rsidP="00EB0A3D">
      <w:pPr>
        <w:pStyle w:val="Code0"/>
        <w:rPr>
          <w:ins w:id="212" w:author="Unknown"/>
        </w:rPr>
      </w:pPr>
      <w:ins w:id="213" w:author="Unknown">
        <w:r>
          <w:t xml:space="preserve">        stored into the same file before the file is closed and a new file is</w:t>
        </w:r>
      </w:ins>
    </w:p>
    <w:p w14:paraId="111B04E0" w14:textId="77777777" w:rsidR="00EB0A3D" w:rsidRDefault="00EB0A3D" w:rsidP="00EB0A3D">
      <w:pPr>
        <w:pStyle w:val="Code0"/>
        <w:rPr>
          <w:ins w:id="214" w:author="Unknown"/>
        </w:rPr>
      </w:pPr>
      <w:ins w:id="215" w:author="Unknown">
        <w:r>
          <w:t xml:space="preserve">        opened.</w:t>
        </w:r>
        <w:proofErr w:type="gramStart"/>
        <w:r>
          <w:t>";</w:t>
        </w:r>
        <w:proofErr w:type="gramEnd"/>
      </w:ins>
    </w:p>
    <w:p w14:paraId="5496D0E7" w14:textId="77777777" w:rsidR="00EB0A3D" w:rsidRDefault="00EB0A3D" w:rsidP="00EB0A3D">
      <w:pPr>
        <w:pStyle w:val="Code0"/>
        <w:rPr>
          <w:ins w:id="216" w:author="Unknown"/>
        </w:rPr>
      </w:pPr>
    </w:p>
    <w:p w14:paraId="38D90B5B" w14:textId="77777777" w:rsidR="00EB0A3D" w:rsidRDefault="00EB0A3D" w:rsidP="00EB0A3D">
      <w:pPr>
        <w:pStyle w:val="Code0"/>
        <w:rPr>
          <w:ins w:id="217" w:author="Unknown"/>
        </w:rPr>
      </w:pPr>
      <w:ins w:id="218" w:author="Unknown">
        <w:r>
          <w:t xml:space="preserve">      case file-based-reporting {</w:t>
        </w:r>
      </w:ins>
    </w:p>
    <w:p w14:paraId="799568F0" w14:textId="77777777" w:rsidR="00EB0A3D" w:rsidRDefault="00EB0A3D" w:rsidP="00EB0A3D">
      <w:pPr>
        <w:pStyle w:val="Code0"/>
        <w:rPr>
          <w:ins w:id="219" w:author="Unknown"/>
        </w:rPr>
      </w:pPr>
      <w:ins w:id="220" w:author="Unknown">
        <w:r>
          <w:t xml:space="preserve">        leaf </w:t>
        </w:r>
        <w:proofErr w:type="spellStart"/>
        <w:r>
          <w:t>fileReportingPeriod</w:t>
        </w:r>
        <w:proofErr w:type="spellEnd"/>
        <w:r>
          <w:t xml:space="preserve"> {</w:t>
        </w:r>
      </w:ins>
    </w:p>
    <w:p w14:paraId="73E7B8F1" w14:textId="77777777" w:rsidR="00EB0A3D" w:rsidRDefault="00EB0A3D" w:rsidP="00EB0A3D">
      <w:pPr>
        <w:pStyle w:val="Code0"/>
        <w:rPr>
          <w:ins w:id="221" w:author="Unknown"/>
        </w:rPr>
      </w:pPr>
      <w:ins w:id="222" w:author="Unknown">
        <w:r>
          <w:t xml:space="preserve">          type uint32 {</w:t>
        </w:r>
      </w:ins>
    </w:p>
    <w:p w14:paraId="1BAEFC33" w14:textId="77777777" w:rsidR="00EB0A3D" w:rsidRDefault="00EB0A3D" w:rsidP="00EB0A3D">
      <w:pPr>
        <w:pStyle w:val="Code0"/>
        <w:rPr>
          <w:ins w:id="223" w:author="Unknown"/>
        </w:rPr>
      </w:pPr>
      <w:ins w:id="224" w:author="Unknown">
        <w:r>
          <w:t xml:space="preserve">            range </w:t>
        </w:r>
        <w:proofErr w:type="gramStart"/>
        <w:r>
          <w:t>1..</w:t>
        </w:r>
        <w:proofErr w:type="gramEnd"/>
        <w:r>
          <w:t>max;</w:t>
        </w:r>
      </w:ins>
    </w:p>
    <w:p w14:paraId="230DF3BD" w14:textId="77777777" w:rsidR="00EB0A3D" w:rsidRDefault="00EB0A3D" w:rsidP="00EB0A3D">
      <w:pPr>
        <w:pStyle w:val="Code0"/>
        <w:rPr>
          <w:ins w:id="225" w:author="Unknown"/>
        </w:rPr>
      </w:pPr>
      <w:ins w:id="226" w:author="Unknown">
        <w:r>
          <w:t xml:space="preserve">          }</w:t>
        </w:r>
      </w:ins>
    </w:p>
    <w:p w14:paraId="694C70E0" w14:textId="77777777" w:rsidR="00EB0A3D" w:rsidRDefault="00EB0A3D" w:rsidP="00EB0A3D">
      <w:pPr>
        <w:pStyle w:val="Code0"/>
        <w:rPr>
          <w:ins w:id="227" w:author="Unknown"/>
        </w:rPr>
      </w:pPr>
      <w:ins w:id="228" w:author="Unknown">
        <w:r>
          <w:t xml:space="preserve">          units </w:t>
        </w:r>
        <w:proofErr w:type="gramStart"/>
        <w:r>
          <w:t>minutes;</w:t>
        </w:r>
        <w:proofErr w:type="gramEnd"/>
      </w:ins>
    </w:p>
    <w:p w14:paraId="34932BB3" w14:textId="77777777" w:rsidR="00EB0A3D" w:rsidRDefault="00EB0A3D" w:rsidP="00EB0A3D">
      <w:pPr>
        <w:pStyle w:val="Code0"/>
        <w:rPr>
          <w:ins w:id="229" w:author="Unknown"/>
        </w:rPr>
      </w:pPr>
      <w:ins w:id="230" w:author="Unknown">
        <w:r>
          <w:t xml:space="preserve">          mandatory </w:t>
        </w:r>
        <w:proofErr w:type="gramStart"/>
        <w:r>
          <w:t>true;</w:t>
        </w:r>
        <w:proofErr w:type="gramEnd"/>
      </w:ins>
    </w:p>
    <w:p w14:paraId="0D004234" w14:textId="77777777" w:rsidR="00EB0A3D" w:rsidRDefault="00EB0A3D" w:rsidP="00EB0A3D">
      <w:pPr>
        <w:pStyle w:val="Code0"/>
        <w:rPr>
          <w:ins w:id="231" w:author="Unknown"/>
        </w:rPr>
      </w:pPr>
      <w:ins w:id="232" w:author="Unknown">
        <w:r>
          <w:t xml:space="preserve">          description "For the file-based reporting method this is the time</w:t>
        </w:r>
      </w:ins>
    </w:p>
    <w:p w14:paraId="5DF88600" w14:textId="77777777" w:rsidR="00EB0A3D" w:rsidRDefault="00EB0A3D" w:rsidP="00EB0A3D">
      <w:pPr>
        <w:pStyle w:val="Code0"/>
        <w:rPr>
          <w:ins w:id="233" w:author="Unknown"/>
        </w:rPr>
      </w:pPr>
      <w:ins w:id="234" w:author="Unknown">
        <w:r>
          <w:t xml:space="preserve">            window during which collected measurements are stored into the same</w:t>
        </w:r>
      </w:ins>
    </w:p>
    <w:p w14:paraId="2239A849" w14:textId="77777777" w:rsidR="00EB0A3D" w:rsidRDefault="00EB0A3D" w:rsidP="00EB0A3D">
      <w:pPr>
        <w:pStyle w:val="Code0"/>
        <w:rPr>
          <w:ins w:id="235" w:author="Unknown"/>
        </w:rPr>
      </w:pPr>
      <w:ins w:id="236" w:author="Unknown">
        <w:r>
          <w:t xml:space="preserve">            file before the file is closed and a new file is opened.</w:t>
        </w:r>
      </w:ins>
    </w:p>
    <w:p w14:paraId="18F9BCC8" w14:textId="77777777" w:rsidR="00EB0A3D" w:rsidRDefault="00EB0A3D" w:rsidP="00EB0A3D">
      <w:pPr>
        <w:pStyle w:val="Code0"/>
        <w:rPr>
          <w:ins w:id="237" w:author="Unknown"/>
        </w:rPr>
      </w:pPr>
      <w:ins w:id="238" w:author="Unknown">
        <w:r>
          <w:t xml:space="preserve">            The time-period must be a multiple of the </w:t>
        </w:r>
        <w:proofErr w:type="spellStart"/>
        <w:r>
          <w:t>granularityPeriod</w:t>
        </w:r>
        <w:proofErr w:type="spellEnd"/>
        <w:r>
          <w:t>.</w:t>
        </w:r>
      </w:ins>
    </w:p>
    <w:p w14:paraId="3FCC0A57" w14:textId="77777777" w:rsidR="00EB0A3D" w:rsidRDefault="00EB0A3D" w:rsidP="00EB0A3D">
      <w:pPr>
        <w:pStyle w:val="Code0"/>
        <w:rPr>
          <w:ins w:id="239" w:author="Unknown"/>
        </w:rPr>
      </w:pPr>
    </w:p>
    <w:p w14:paraId="11B5829A" w14:textId="77777777" w:rsidR="00EB0A3D" w:rsidRDefault="00EB0A3D" w:rsidP="00EB0A3D">
      <w:pPr>
        <w:pStyle w:val="Code0"/>
        <w:rPr>
          <w:ins w:id="240" w:author="Unknown"/>
        </w:rPr>
      </w:pPr>
      <w:ins w:id="241" w:author="Unknown">
        <w:r>
          <w:t xml:space="preserve">            Applicable when the file-based reporting method is supported.</w:t>
        </w:r>
        <w:proofErr w:type="gramStart"/>
        <w:r>
          <w:t>";</w:t>
        </w:r>
        <w:proofErr w:type="gramEnd"/>
      </w:ins>
    </w:p>
    <w:p w14:paraId="7B5FFCFF" w14:textId="77777777" w:rsidR="00EB0A3D" w:rsidRDefault="00EB0A3D" w:rsidP="00EB0A3D">
      <w:pPr>
        <w:pStyle w:val="Code0"/>
        <w:rPr>
          <w:ins w:id="242" w:author="Unknown"/>
        </w:rPr>
      </w:pPr>
      <w:ins w:id="243" w:author="Unknown">
        <w:r>
          <w:t xml:space="preserve">        }</w:t>
        </w:r>
      </w:ins>
    </w:p>
    <w:p w14:paraId="2C79C58A" w14:textId="77777777" w:rsidR="00EB0A3D" w:rsidRDefault="00EB0A3D" w:rsidP="00EB0A3D">
      <w:pPr>
        <w:pStyle w:val="Code0"/>
        <w:rPr>
          <w:ins w:id="244" w:author="Unknown"/>
        </w:rPr>
      </w:pPr>
      <w:ins w:id="245" w:author="Unknown">
        <w:r>
          <w:t xml:space="preserve">        choice reporting-target {</w:t>
        </w:r>
      </w:ins>
    </w:p>
    <w:p w14:paraId="569BFF32" w14:textId="77777777" w:rsidR="00EB0A3D" w:rsidRDefault="00EB0A3D" w:rsidP="00EB0A3D">
      <w:pPr>
        <w:pStyle w:val="Code0"/>
        <w:rPr>
          <w:ins w:id="246" w:author="Unknown"/>
        </w:rPr>
      </w:pPr>
      <w:ins w:id="247" w:author="Unknown">
        <w:r>
          <w:t xml:space="preserve">          case file-target {</w:t>
        </w:r>
      </w:ins>
    </w:p>
    <w:p w14:paraId="399A069E" w14:textId="77777777" w:rsidR="00EB0A3D" w:rsidRDefault="00EB0A3D" w:rsidP="00EB0A3D">
      <w:pPr>
        <w:pStyle w:val="Code0"/>
        <w:rPr>
          <w:ins w:id="248" w:author="Unknown"/>
        </w:rPr>
      </w:pPr>
      <w:ins w:id="249" w:author="Unknown">
        <w:r>
          <w:t xml:space="preserve">            leaf </w:t>
        </w:r>
        <w:proofErr w:type="spellStart"/>
        <w:r>
          <w:t>fileLocation</w:t>
        </w:r>
        <w:proofErr w:type="spellEnd"/>
        <w:r>
          <w:t xml:space="preserve"> {</w:t>
        </w:r>
      </w:ins>
    </w:p>
    <w:p w14:paraId="64FCB2FD" w14:textId="77777777" w:rsidR="00EB0A3D" w:rsidRDefault="00EB0A3D" w:rsidP="00EB0A3D">
      <w:pPr>
        <w:pStyle w:val="Code0"/>
        <w:rPr>
          <w:ins w:id="250" w:author="Unknown"/>
        </w:rPr>
      </w:pPr>
      <w:ins w:id="251" w:author="Unknown">
        <w:r>
          <w:t xml:space="preserve">            type </w:t>
        </w:r>
        <w:proofErr w:type="gramStart"/>
        <w:r>
          <w:t>string ;</w:t>
        </w:r>
        <w:proofErr w:type="gramEnd"/>
      </w:ins>
    </w:p>
    <w:p w14:paraId="4D6B7AB6" w14:textId="77777777" w:rsidR="00EB0A3D" w:rsidRDefault="00EB0A3D" w:rsidP="00EB0A3D">
      <w:pPr>
        <w:pStyle w:val="Code0"/>
        <w:rPr>
          <w:ins w:id="252" w:author="Unknown"/>
        </w:rPr>
      </w:pPr>
      <w:ins w:id="253" w:author="Unknown">
        <w:r>
          <w:t xml:space="preserve">            description "Applicable and must be present when the file-based</w:t>
        </w:r>
      </w:ins>
    </w:p>
    <w:p w14:paraId="2F4F7A0D" w14:textId="77777777" w:rsidR="00EB0A3D" w:rsidRDefault="00EB0A3D" w:rsidP="00EB0A3D">
      <w:pPr>
        <w:pStyle w:val="Code0"/>
        <w:rPr>
          <w:ins w:id="254" w:author="Unknown"/>
        </w:rPr>
      </w:pPr>
      <w:ins w:id="255" w:author="Unknown">
        <w:r>
          <w:t xml:space="preserve">              reporting method is supported, and the files are stored on the MnS</w:t>
        </w:r>
      </w:ins>
    </w:p>
    <w:p w14:paraId="170A07B6" w14:textId="77777777" w:rsidR="00EB0A3D" w:rsidRDefault="00EB0A3D" w:rsidP="00EB0A3D">
      <w:pPr>
        <w:pStyle w:val="Code0"/>
        <w:rPr>
          <w:ins w:id="256" w:author="Unknown"/>
        </w:rPr>
      </w:pPr>
      <w:ins w:id="257" w:author="Unknown">
        <w:r>
          <w:t xml:space="preserve">              consumer.</w:t>
        </w:r>
        <w:proofErr w:type="gramStart"/>
        <w:r>
          <w:t>";</w:t>
        </w:r>
        <w:proofErr w:type="gramEnd"/>
      </w:ins>
    </w:p>
    <w:p w14:paraId="76D6936D" w14:textId="77777777" w:rsidR="00EB0A3D" w:rsidRDefault="00EB0A3D" w:rsidP="00EB0A3D">
      <w:pPr>
        <w:pStyle w:val="Code0"/>
        <w:rPr>
          <w:ins w:id="258" w:author="Unknown"/>
        </w:rPr>
      </w:pPr>
      <w:ins w:id="259" w:author="Unknown">
        <w:r>
          <w:t xml:space="preserve">            }</w:t>
        </w:r>
      </w:ins>
    </w:p>
    <w:p w14:paraId="20E2B349" w14:textId="77777777" w:rsidR="00EB0A3D" w:rsidRDefault="00EB0A3D" w:rsidP="00EB0A3D">
      <w:pPr>
        <w:pStyle w:val="Code0"/>
        <w:rPr>
          <w:ins w:id="260" w:author="Unknown"/>
        </w:rPr>
      </w:pPr>
      <w:ins w:id="261" w:author="Unknown">
        <w:r>
          <w:t xml:space="preserve">          }</w:t>
        </w:r>
      </w:ins>
    </w:p>
    <w:p w14:paraId="3404C692" w14:textId="77777777" w:rsidR="00EB0A3D" w:rsidRDefault="00EB0A3D" w:rsidP="00EB0A3D">
      <w:pPr>
        <w:pStyle w:val="Code0"/>
        <w:rPr>
          <w:ins w:id="262" w:author="Unknown"/>
        </w:rPr>
      </w:pPr>
      <w:ins w:id="263" w:author="Unknown">
        <w:r>
          <w:t xml:space="preserve">          case notification-target {</w:t>
        </w:r>
      </w:ins>
    </w:p>
    <w:p w14:paraId="36429AB8" w14:textId="77777777" w:rsidR="00EB0A3D" w:rsidRDefault="00EB0A3D" w:rsidP="00EB0A3D">
      <w:pPr>
        <w:pStyle w:val="Code0"/>
        <w:rPr>
          <w:ins w:id="264" w:author="Unknown"/>
        </w:rPr>
      </w:pPr>
      <w:ins w:id="265" w:author="Unknown">
        <w:r>
          <w:t xml:space="preserve">            leaf </w:t>
        </w:r>
        <w:proofErr w:type="spellStart"/>
        <w:r>
          <w:t>notificationRecipientAddress</w:t>
        </w:r>
        <w:proofErr w:type="spellEnd"/>
        <w:r>
          <w:t xml:space="preserve"> {</w:t>
        </w:r>
      </w:ins>
    </w:p>
    <w:p w14:paraId="343649DB" w14:textId="77777777" w:rsidR="00EB0A3D" w:rsidRDefault="00EB0A3D" w:rsidP="00EB0A3D">
      <w:pPr>
        <w:pStyle w:val="Code0"/>
        <w:rPr>
          <w:ins w:id="266" w:author="Unknown"/>
        </w:rPr>
      </w:pPr>
      <w:ins w:id="267" w:author="Unknown">
        <w:r>
          <w:t xml:space="preserve">            type </w:t>
        </w:r>
        <w:proofErr w:type="gramStart"/>
        <w:r>
          <w:t>string;</w:t>
        </w:r>
        <w:proofErr w:type="gramEnd"/>
      </w:ins>
    </w:p>
    <w:p w14:paraId="21BC1533" w14:textId="77777777" w:rsidR="00EB0A3D" w:rsidRDefault="00EB0A3D" w:rsidP="00EB0A3D">
      <w:pPr>
        <w:pStyle w:val="Code0"/>
        <w:rPr>
          <w:ins w:id="268" w:author="Unknown"/>
        </w:rPr>
      </w:pPr>
      <w:ins w:id="269" w:author="Unknown">
        <w:r>
          <w:t xml:space="preserve">            description "Must be present when the notification-based reporting</w:t>
        </w:r>
      </w:ins>
    </w:p>
    <w:p w14:paraId="478619AC" w14:textId="77777777" w:rsidR="00EB0A3D" w:rsidRDefault="00EB0A3D" w:rsidP="00EB0A3D">
      <w:pPr>
        <w:pStyle w:val="Code0"/>
        <w:rPr>
          <w:ins w:id="270" w:author="Unknown"/>
        </w:rPr>
      </w:pPr>
      <w:ins w:id="271" w:author="Unknown">
        <w:r>
          <w:t xml:space="preserve">              method is supported, and the </w:t>
        </w:r>
        <w:proofErr w:type="spellStart"/>
        <w:r>
          <w:t>the</w:t>
        </w:r>
        <w:proofErr w:type="spellEnd"/>
        <w:r>
          <w:t xml:space="preserve"> files are available as</w:t>
        </w:r>
      </w:ins>
    </w:p>
    <w:p w14:paraId="7E93B4A5" w14:textId="77777777" w:rsidR="00EB0A3D" w:rsidRDefault="00EB0A3D" w:rsidP="00EB0A3D">
      <w:pPr>
        <w:pStyle w:val="Code0"/>
        <w:rPr>
          <w:ins w:id="272" w:author="Unknown"/>
        </w:rPr>
      </w:pPr>
      <w:ins w:id="273" w:author="Unknown">
        <w:r>
          <w:t xml:space="preserve">              notifications for the MnS consumer to subscribe to.</w:t>
        </w:r>
        <w:proofErr w:type="gramStart"/>
        <w:r>
          <w:t>";</w:t>
        </w:r>
        <w:proofErr w:type="gramEnd"/>
      </w:ins>
    </w:p>
    <w:p w14:paraId="038623FE" w14:textId="77777777" w:rsidR="00EB0A3D" w:rsidRDefault="00EB0A3D" w:rsidP="00EB0A3D">
      <w:pPr>
        <w:pStyle w:val="Code0"/>
        <w:rPr>
          <w:ins w:id="274" w:author="Unknown"/>
        </w:rPr>
      </w:pPr>
      <w:ins w:id="275" w:author="Unknown">
        <w:r>
          <w:t xml:space="preserve">            }</w:t>
        </w:r>
      </w:ins>
    </w:p>
    <w:p w14:paraId="4C1F791A" w14:textId="77777777" w:rsidR="00EB0A3D" w:rsidRDefault="00EB0A3D" w:rsidP="00EB0A3D">
      <w:pPr>
        <w:pStyle w:val="Code0"/>
        <w:rPr>
          <w:ins w:id="276" w:author="Unknown"/>
        </w:rPr>
      </w:pPr>
      <w:ins w:id="277" w:author="Unknown">
        <w:r>
          <w:t xml:space="preserve">          }</w:t>
        </w:r>
      </w:ins>
    </w:p>
    <w:p w14:paraId="6E75AC44" w14:textId="77777777" w:rsidR="00EB0A3D" w:rsidRDefault="00EB0A3D" w:rsidP="00EB0A3D">
      <w:pPr>
        <w:pStyle w:val="Code0"/>
        <w:rPr>
          <w:ins w:id="278" w:author="Unknown"/>
        </w:rPr>
      </w:pPr>
      <w:ins w:id="279" w:author="Unknown">
        <w:r>
          <w:lastRenderedPageBreak/>
          <w:t xml:space="preserve">        description "When </w:t>
        </w:r>
        <w:proofErr w:type="spellStart"/>
        <w:r>
          <w:t>netiher</w:t>
        </w:r>
        <w:proofErr w:type="spellEnd"/>
        <w:r>
          <w:t xml:space="preserve"> </w:t>
        </w:r>
        <w:proofErr w:type="spellStart"/>
        <w:r>
          <w:t>fileLocation</w:t>
        </w:r>
        <w:proofErr w:type="spellEnd"/>
        <w:r>
          <w:t xml:space="preserve"> or </w:t>
        </w:r>
        <w:proofErr w:type="spellStart"/>
        <w:r>
          <w:t>notificationRecipientAddress</w:t>
        </w:r>
        <w:proofErr w:type="spellEnd"/>
      </w:ins>
    </w:p>
    <w:p w14:paraId="335E9408" w14:textId="77777777" w:rsidR="00EB0A3D" w:rsidRDefault="00EB0A3D" w:rsidP="00EB0A3D">
      <w:pPr>
        <w:pStyle w:val="Code0"/>
        <w:rPr>
          <w:ins w:id="280" w:author="Unknown"/>
        </w:rPr>
      </w:pPr>
      <w:ins w:id="281" w:author="Unknown">
        <w:r>
          <w:t xml:space="preserve">          are present, the files are stored and available to the MnS consumer</w:t>
        </w:r>
      </w:ins>
    </w:p>
    <w:p w14:paraId="4E61BCF7" w14:textId="77777777" w:rsidR="00EB0A3D" w:rsidRDefault="00EB0A3D" w:rsidP="00EB0A3D">
      <w:pPr>
        <w:pStyle w:val="Code0"/>
        <w:rPr>
          <w:ins w:id="282" w:author="Unknown"/>
        </w:rPr>
      </w:pPr>
      <w:ins w:id="283" w:author="Unknown">
        <w:r>
          <w:t xml:space="preserve">          if the MnS subscribes to the </w:t>
        </w:r>
        <w:proofErr w:type="spellStart"/>
        <w:r>
          <w:t>notifyFileReady</w:t>
        </w:r>
        <w:proofErr w:type="spellEnd"/>
        <w:r>
          <w:t xml:space="preserve"> notification.</w:t>
        </w:r>
        <w:proofErr w:type="gramStart"/>
        <w:r>
          <w:t>";</w:t>
        </w:r>
        <w:proofErr w:type="gramEnd"/>
      </w:ins>
    </w:p>
    <w:p w14:paraId="169B2334" w14:textId="77777777" w:rsidR="00EB0A3D" w:rsidRDefault="00EB0A3D" w:rsidP="00EB0A3D">
      <w:pPr>
        <w:pStyle w:val="Code0"/>
        <w:rPr>
          <w:ins w:id="284" w:author="Unknown"/>
        </w:rPr>
      </w:pPr>
      <w:ins w:id="285" w:author="Unknown">
        <w:r>
          <w:t xml:space="preserve">        }</w:t>
        </w:r>
      </w:ins>
    </w:p>
    <w:p w14:paraId="58A242B4" w14:textId="77777777" w:rsidR="00EB0A3D" w:rsidRDefault="00EB0A3D" w:rsidP="00EB0A3D">
      <w:pPr>
        <w:pStyle w:val="Code0"/>
        <w:rPr>
          <w:ins w:id="286" w:author="Unknown"/>
        </w:rPr>
      </w:pPr>
      <w:ins w:id="287" w:author="Unknown">
        <w:r>
          <w:t xml:space="preserve">      }</w:t>
        </w:r>
      </w:ins>
    </w:p>
    <w:p w14:paraId="63E5D1CC" w14:textId="77777777" w:rsidR="00EB0A3D" w:rsidRDefault="00EB0A3D" w:rsidP="00EB0A3D">
      <w:pPr>
        <w:pStyle w:val="Code0"/>
        <w:rPr>
          <w:ins w:id="288" w:author="Unknown"/>
        </w:rPr>
      </w:pPr>
    </w:p>
    <w:p w14:paraId="02AE7A38" w14:textId="77777777" w:rsidR="00EB0A3D" w:rsidRDefault="00EB0A3D" w:rsidP="00EB0A3D">
      <w:pPr>
        <w:pStyle w:val="Code0"/>
        <w:rPr>
          <w:ins w:id="289" w:author="Unknown"/>
        </w:rPr>
      </w:pPr>
      <w:ins w:id="290" w:author="Unknown">
        <w:r>
          <w:t xml:space="preserve">      case stream-based-reporting {</w:t>
        </w:r>
      </w:ins>
    </w:p>
    <w:p w14:paraId="7A937A86" w14:textId="77777777" w:rsidR="00EB0A3D" w:rsidRDefault="00EB0A3D" w:rsidP="00EB0A3D">
      <w:pPr>
        <w:pStyle w:val="Code0"/>
        <w:rPr>
          <w:ins w:id="291" w:author="Unknown"/>
        </w:rPr>
      </w:pPr>
      <w:ins w:id="292" w:author="Unknown">
        <w:r>
          <w:t xml:space="preserve">        leaf </w:t>
        </w:r>
        <w:proofErr w:type="spellStart"/>
        <w:r>
          <w:t>streamTarget</w:t>
        </w:r>
        <w:proofErr w:type="spellEnd"/>
        <w:r>
          <w:t xml:space="preserve"> {</w:t>
        </w:r>
      </w:ins>
    </w:p>
    <w:p w14:paraId="06D07221" w14:textId="77777777" w:rsidR="00EB0A3D" w:rsidRDefault="00EB0A3D" w:rsidP="00EB0A3D">
      <w:pPr>
        <w:pStyle w:val="Code0"/>
        <w:rPr>
          <w:ins w:id="293" w:author="Unknown"/>
        </w:rPr>
      </w:pPr>
      <w:ins w:id="294" w:author="Unknown">
        <w:r>
          <w:t xml:space="preserve">          type </w:t>
        </w:r>
        <w:proofErr w:type="gramStart"/>
        <w:r>
          <w:t>string;</w:t>
        </w:r>
        <w:proofErr w:type="gramEnd"/>
      </w:ins>
    </w:p>
    <w:p w14:paraId="05B70162" w14:textId="77777777" w:rsidR="00EB0A3D" w:rsidRDefault="00EB0A3D" w:rsidP="00EB0A3D">
      <w:pPr>
        <w:pStyle w:val="Code0"/>
        <w:rPr>
          <w:ins w:id="295" w:author="Unknown"/>
        </w:rPr>
      </w:pPr>
      <w:ins w:id="296" w:author="Unknown">
        <w:r>
          <w:t xml:space="preserve">          mandatory </w:t>
        </w:r>
        <w:proofErr w:type="gramStart"/>
        <w:r>
          <w:t>true;</w:t>
        </w:r>
        <w:proofErr w:type="gramEnd"/>
      </w:ins>
    </w:p>
    <w:p w14:paraId="58BCB237" w14:textId="77777777" w:rsidR="00EB0A3D" w:rsidRDefault="00EB0A3D" w:rsidP="00EB0A3D">
      <w:pPr>
        <w:pStyle w:val="Code0"/>
        <w:rPr>
          <w:ins w:id="297" w:author="Unknown"/>
        </w:rPr>
      </w:pPr>
      <w:ins w:id="298" w:author="Unknown">
        <w:r>
          <w:t xml:space="preserve">          description "Applicable when stream-based reporting method is</w:t>
        </w:r>
      </w:ins>
    </w:p>
    <w:p w14:paraId="5A0DC8DD" w14:textId="77777777" w:rsidR="00EB0A3D" w:rsidRDefault="00EB0A3D" w:rsidP="00EB0A3D">
      <w:pPr>
        <w:pStyle w:val="Code0"/>
        <w:rPr>
          <w:ins w:id="299" w:author="Unknown"/>
        </w:rPr>
      </w:pPr>
      <w:ins w:id="300" w:author="Unknown">
        <w:r>
          <w:t xml:space="preserve">            supported.</w:t>
        </w:r>
        <w:proofErr w:type="gramStart"/>
        <w:r>
          <w:t>";</w:t>
        </w:r>
        <w:proofErr w:type="gramEnd"/>
      </w:ins>
    </w:p>
    <w:p w14:paraId="5DDF9ACE" w14:textId="77777777" w:rsidR="00EB0A3D" w:rsidRDefault="00EB0A3D" w:rsidP="00EB0A3D">
      <w:pPr>
        <w:pStyle w:val="Code0"/>
        <w:rPr>
          <w:ins w:id="301" w:author="Unknown"/>
        </w:rPr>
      </w:pPr>
      <w:ins w:id="302" w:author="Unknown">
        <w:r>
          <w:t xml:space="preserve">        }</w:t>
        </w:r>
      </w:ins>
    </w:p>
    <w:p w14:paraId="6642A67A" w14:textId="77777777" w:rsidR="00EB0A3D" w:rsidRDefault="00EB0A3D" w:rsidP="00EB0A3D">
      <w:pPr>
        <w:pStyle w:val="Code0"/>
        <w:rPr>
          <w:ins w:id="303" w:author="Unknown"/>
        </w:rPr>
      </w:pPr>
      <w:ins w:id="304" w:author="Unknown">
        <w:r>
          <w:t xml:space="preserve">      }</w:t>
        </w:r>
      </w:ins>
    </w:p>
    <w:p w14:paraId="25F987C3" w14:textId="77777777" w:rsidR="00EB0A3D" w:rsidRDefault="00EB0A3D" w:rsidP="00EB0A3D">
      <w:pPr>
        <w:pStyle w:val="Code0"/>
        <w:rPr>
          <w:ins w:id="305" w:author="Unknown"/>
        </w:rPr>
      </w:pPr>
    </w:p>
    <w:p w14:paraId="70DA1DD3" w14:textId="77777777" w:rsidR="00EB0A3D" w:rsidRDefault="00EB0A3D" w:rsidP="00EB0A3D">
      <w:pPr>
        <w:pStyle w:val="Code0"/>
        <w:rPr>
          <w:ins w:id="306" w:author="Unknown"/>
        </w:rPr>
      </w:pPr>
      <w:ins w:id="307" w:author="Unknown">
        <w:r>
          <w:t xml:space="preserve">    }</w:t>
        </w:r>
      </w:ins>
    </w:p>
    <w:p w14:paraId="7AB72D9F" w14:textId="77777777" w:rsidR="00EB0A3D" w:rsidRDefault="00EB0A3D" w:rsidP="00EB0A3D">
      <w:pPr>
        <w:pStyle w:val="Code0"/>
        <w:rPr>
          <w:ins w:id="308" w:author="Unknown"/>
        </w:rPr>
      </w:pPr>
      <w:ins w:id="309" w:author="Unknown">
        <w:r>
          <w:t xml:space="preserve">  }</w:t>
        </w:r>
      </w:ins>
    </w:p>
    <w:p w14:paraId="605E2445" w14:textId="77777777" w:rsidR="00EB0A3D" w:rsidRDefault="00EB0A3D" w:rsidP="00EB0A3D">
      <w:pPr>
        <w:pStyle w:val="Code0"/>
      </w:pPr>
      <w:r>
        <w:t>}</w:t>
      </w:r>
    </w:p>
    <w:p w14:paraId="590CA7EB" w14:textId="77777777" w:rsidR="003638BF" w:rsidRPr="00595800" w:rsidRDefault="003638BF" w:rsidP="003638BF">
      <w:pPr>
        <w:pStyle w:val="PL"/>
      </w:pPr>
      <w:r w:rsidRPr="00595800">
        <w:t>&lt;CODE ENDS&gt;</w:t>
      </w:r>
    </w:p>
    <w:p w14:paraId="14C5A018" w14:textId="77777777" w:rsidR="00A947AF" w:rsidRDefault="00A947AF" w:rsidP="00A947AF"/>
    <w:p w14:paraId="7C9B6D77" w14:textId="77777777" w:rsidR="00A947AF" w:rsidRPr="00863CFA" w:rsidRDefault="00A947AF" w:rsidP="00A94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0873092" w14:textId="47D18A55" w:rsidR="00CF581D" w:rsidRDefault="00CF581D" w:rsidP="00CF581D">
      <w:pPr>
        <w:pStyle w:val="Heading2"/>
        <w:rPr>
          <w:ins w:id="310" w:author="Ericsson User" w:date="2022-10-21T15:36:00Z"/>
          <w:lang w:eastAsia="zh-CN"/>
        </w:rPr>
      </w:pPr>
      <w:ins w:id="311" w:author="Ericsson User" w:date="2022-10-21T15:36:00Z">
        <w:r>
          <w:rPr>
            <w:lang w:eastAsia="zh-CN"/>
          </w:rPr>
          <w:t>D.2.</w:t>
        </w:r>
      </w:ins>
      <w:ins w:id="312" w:author="Ericsson User" w:date="2022-10-21T15:37:00Z">
        <w:r>
          <w:rPr>
            <w:lang w:eastAsia="zh-CN"/>
          </w:rPr>
          <w:t>x</w:t>
        </w:r>
      </w:ins>
      <w:ins w:id="313" w:author="Ericsson User" w:date="2022-10-21T15:36:00Z">
        <w:r>
          <w:rPr>
            <w:lang w:eastAsia="zh-CN"/>
          </w:rPr>
          <w:tab/>
          <w:t>module _3gpp-common</w:t>
        </w:r>
        <w:r>
          <w:t>-</w:t>
        </w:r>
      </w:ins>
      <w:proofErr w:type="gramStart"/>
      <w:ins w:id="314" w:author="Ericsson User" w:date="2022-10-21T15:37:00Z">
        <w:r>
          <w:t>managementdatacollection</w:t>
        </w:r>
      </w:ins>
      <w:ins w:id="315" w:author="Ericsson User" w:date="2022-10-21T15:36:00Z">
        <w:r w:rsidRPr="00AE0B3E">
          <w:t>.yang</w:t>
        </w:r>
        <w:proofErr w:type="gramEnd"/>
      </w:ins>
    </w:p>
    <w:p w14:paraId="45F07BBC" w14:textId="77777777" w:rsidR="00C159B8" w:rsidRPr="00595800" w:rsidRDefault="00C159B8" w:rsidP="00C159B8">
      <w:pPr>
        <w:pStyle w:val="PL"/>
        <w:rPr>
          <w:ins w:id="316" w:author="Ericsson User" w:date="2022-10-21T15:38:00Z"/>
        </w:rPr>
      </w:pPr>
      <w:ins w:id="317" w:author="Ericsson User" w:date="2022-10-21T15:38:00Z">
        <w:r w:rsidRPr="00595800">
          <w:t>&lt;CODE BEGINS&gt;</w:t>
        </w:r>
      </w:ins>
    </w:p>
    <w:p w14:paraId="5BC3968F" w14:textId="77777777" w:rsidR="005C5116" w:rsidRDefault="005C5116" w:rsidP="005C5116">
      <w:pPr>
        <w:pStyle w:val="Code0"/>
        <w:rPr>
          <w:ins w:id="318" w:author="Unknown"/>
        </w:rPr>
      </w:pPr>
      <w:ins w:id="319" w:author="Unknown">
        <w:r>
          <w:t>module _3gpp-common-managementdatacollection {</w:t>
        </w:r>
      </w:ins>
    </w:p>
    <w:p w14:paraId="7973E614" w14:textId="77777777" w:rsidR="005C5116" w:rsidRDefault="005C5116" w:rsidP="005C5116">
      <w:pPr>
        <w:pStyle w:val="Code0"/>
        <w:rPr>
          <w:ins w:id="320" w:author="Unknown"/>
        </w:rPr>
      </w:pPr>
      <w:ins w:id="321" w:author="Unknown">
        <w:r>
          <w:t xml:space="preserve">  yang-version </w:t>
        </w:r>
        <w:proofErr w:type="gramStart"/>
        <w:r>
          <w:t>1.1;</w:t>
        </w:r>
        <w:proofErr w:type="gramEnd"/>
      </w:ins>
    </w:p>
    <w:p w14:paraId="6E4E9050" w14:textId="77777777" w:rsidR="005C5116" w:rsidRDefault="005C5116" w:rsidP="005C5116">
      <w:pPr>
        <w:pStyle w:val="Code0"/>
        <w:rPr>
          <w:ins w:id="322" w:author="Unknown"/>
        </w:rPr>
      </w:pPr>
      <w:ins w:id="323" w:author="Unknown">
        <w:r>
          <w:t xml:space="preserve">  namespace "urn:3gpp:sa</w:t>
        </w:r>
        <w:proofErr w:type="gramStart"/>
        <w:r>
          <w:t>5:_</w:t>
        </w:r>
        <w:proofErr w:type="gramEnd"/>
        <w:r>
          <w:t>3gpp-common-managementdatacollection";</w:t>
        </w:r>
      </w:ins>
    </w:p>
    <w:p w14:paraId="5703416D" w14:textId="77777777" w:rsidR="005C5116" w:rsidRDefault="005C5116" w:rsidP="005C5116">
      <w:pPr>
        <w:pStyle w:val="Code0"/>
        <w:rPr>
          <w:ins w:id="324" w:author="Unknown"/>
        </w:rPr>
      </w:pPr>
      <w:ins w:id="325" w:author="Unknown">
        <w:r>
          <w:t xml:space="preserve">  prefix "mgtdatcol3gpp</w:t>
        </w:r>
        <w:proofErr w:type="gramStart"/>
        <w:r>
          <w:t>";</w:t>
        </w:r>
        <w:proofErr w:type="gramEnd"/>
      </w:ins>
    </w:p>
    <w:p w14:paraId="32F1CFE2" w14:textId="77777777" w:rsidR="005C5116" w:rsidRDefault="005C5116" w:rsidP="005C5116">
      <w:pPr>
        <w:pStyle w:val="Code0"/>
        <w:rPr>
          <w:ins w:id="326" w:author="Unknown"/>
        </w:rPr>
      </w:pPr>
    </w:p>
    <w:p w14:paraId="01C0F06A" w14:textId="77777777" w:rsidR="005C5116" w:rsidRDefault="005C5116" w:rsidP="005C5116">
      <w:pPr>
        <w:pStyle w:val="Code0"/>
        <w:rPr>
          <w:ins w:id="327" w:author="Unknown"/>
        </w:rPr>
      </w:pPr>
      <w:ins w:id="328" w:author="Unknown">
        <w:r>
          <w:t xml:space="preserve">  import _3gpp-common-top </w:t>
        </w:r>
        <w:proofErr w:type="gramStart"/>
        <w:r>
          <w:t>{ prefix</w:t>
        </w:r>
        <w:proofErr w:type="gramEnd"/>
        <w:r>
          <w:t xml:space="preserve"> top3gpp; }</w:t>
        </w:r>
      </w:ins>
    </w:p>
    <w:p w14:paraId="61D3C7C8" w14:textId="77777777" w:rsidR="005C5116" w:rsidRDefault="005C5116" w:rsidP="005C5116">
      <w:pPr>
        <w:pStyle w:val="Code0"/>
        <w:rPr>
          <w:ins w:id="329" w:author="Unknown"/>
        </w:rPr>
      </w:pPr>
      <w:ins w:id="330" w:author="Unknown">
        <w:r>
          <w:t xml:space="preserve">  import _3gpp-common-yang-types {prefix types3gpp</w:t>
        </w:r>
        <w:proofErr w:type="gramStart"/>
        <w:r>
          <w:t>; }</w:t>
        </w:r>
        <w:proofErr w:type="gramEnd"/>
      </w:ins>
    </w:p>
    <w:p w14:paraId="14A4231F" w14:textId="77777777" w:rsidR="005C5116" w:rsidRDefault="005C5116" w:rsidP="005C5116">
      <w:pPr>
        <w:pStyle w:val="Code0"/>
        <w:rPr>
          <w:ins w:id="331" w:author="Unknown"/>
        </w:rPr>
      </w:pPr>
      <w:ins w:id="332" w:author="Unknown">
        <w:r>
          <w:t xml:space="preserve">  //import </w:t>
        </w:r>
        <w:proofErr w:type="spellStart"/>
        <w:r>
          <w:t>ietf</w:t>
        </w:r>
        <w:proofErr w:type="spellEnd"/>
        <w:r>
          <w:t>-</w:t>
        </w:r>
        <w:proofErr w:type="spellStart"/>
        <w:r>
          <w:t>inet</w:t>
        </w:r>
        <w:proofErr w:type="spellEnd"/>
        <w:r>
          <w:t xml:space="preserve">-types </w:t>
        </w:r>
        <w:proofErr w:type="gramStart"/>
        <w:r>
          <w:t>{ prefix</w:t>
        </w:r>
        <w:proofErr w:type="gramEnd"/>
        <w:r>
          <w:t xml:space="preserve"> </w:t>
        </w:r>
        <w:proofErr w:type="spellStart"/>
        <w:r>
          <w:t>inet</w:t>
        </w:r>
        <w:proofErr w:type="spellEnd"/>
        <w:r>
          <w:t>; }</w:t>
        </w:r>
      </w:ins>
    </w:p>
    <w:p w14:paraId="77E4101C" w14:textId="77777777" w:rsidR="005C5116" w:rsidRDefault="005C5116" w:rsidP="005C5116">
      <w:pPr>
        <w:pStyle w:val="Code0"/>
        <w:rPr>
          <w:ins w:id="333" w:author="Unknown"/>
        </w:rPr>
      </w:pPr>
      <w:ins w:id="334" w:author="Unknown">
        <w:r>
          <w:t xml:space="preserve">  import </w:t>
        </w:r>
        <w:proofErr w:type="spellStart"/>
        <w:r>
          <w:t>ietf</w:t>
        </w:r>
        <w:proofErr w:type="spellEnd"/>
        <w:r>
          <w:t xml:space="preserve">-yang-types </w:t>
        </w:r>
        <w:proofErr w:type="gramStart"/>
        <w:r>
          <w:t>{ prefix</w:t>
        </w:r>
        <w:proofErr w:type="gramEnd"/>
        <w:r>
          <w:t xml:space="preserve"> yang; }</w:t>
        </w:r>
      </w:ins>
    </w:p>
    <w:p w14:paraId="034AF6B0" w14:textId="77777777" w:rsidR="005C5116" w:rsidRDefault="005C5116" w:rsidP="005C5116">
      <w:pPr>
        <w:pStyle w:val="Code0"/>
        <w:rPr>
          <w:ins w:id="335" w:author="Unknown"/>
        </w:rPr>
      </w:pPr>
      <w:ins w:id="336" w:author="Unknown">
        <w:r>
          <w:t xml:space="preserve">  import _3gpp-common-subnetwork </w:t>
        </w:r>
        <w:proofErr w:type="gramStart"/>
        <w:r>
          <w:t>{ prefix</w:t>
        </w:r>
        <w:proofErr w:type="gramEnd"/>
        <w:r>
          <w:t xml:space="preserve"> subnet3gpp; }</w:t>
        </w:r>
      </w:ins>
    </w:p>
    <w:p w14:paraId="6DE682CB" w14:textId="77777777" w:rsidR="005C5116" w:rsidRDefault="005C5116" w:rsidP="005C5116">
      <w:pPr>
        <w:pStyle w:val="Code0"/>
        <w:rPr>
          <w:ins w:id="337" w:author="Unknown"/>
        </w:rPr>
      </w:pPr>
    </w:p>
    <w:p w14:paraId="3F34A32E" w14:textId="77777777" w:rsidR="005C5116" w:rsidRDefault="005C5116" w:rsidP="005C5116">
      <w:pPr>
        <w:pStyle w:val="Code0"/>
        <w:rPr>
          <w:ins w:id="338" w:author="Unknown"/>
        </w:rPr>
      </w:pPr>
      <w:ins w:id="339" w:author="Unknown">
        <w:r>
          <w:t xml:space="preserve">  organization "3GPP SA5</w:t>
        </w:r>
        <w:proofErr w:type="gramStart"/>
        <w:r>
          <w:t>";</w:t>
        </w:r>
        <w:proofErr w:type="gramEnd"/>
      </w:ins>
    </w:p>
    <w:p w14:paraId="6164E8CF" w14:textId="77777777" w:rsidR="005C5116" w:rsidRDefault="005C5116" w:rsidP="005C5116">
      <w:pPr>
        <w:pStyle w:val="Code0"/>
        <w:rPr>
          <w:ins w:id="340" w:author="Unknown"/>
        </w:rPr>
      </w:pPr>
      <w:ins w:id="341" w:author="Unknown">
        <w:r>
          <w:t xml:space="preserve">  contact "https://www.3gpp.org/DynaReport/TSG-WG--S5--</w:t>
        </w:r>
        <w:proofErr w:type="spellStart"/>
        <w:r>
          <w:t>officials.htm?Itemid</w:t>
        </w:r>
        <w:proofErr w:type="spellEnd"/>
        <w:r>
          <w:t>=464</w:t>
        </w:r>
        <w:proofErr w:type="gramStart"/>
        <w:r>
          <w:t>";</w:t>
        </w:r>
        <w:proofErr w:type="gramEnd"/>
      </w:ins>
    </w:p>
    <w:p w14:paraId="774449E0" w14:textId="77777777" w:rsidR="005C5116" w:rsidRDefault="005C5116" w:rsidP="005C5116">
      <w:pPr>
        <w:pStyle w:val="Code0"/>
        <w:rPr>
          <w:ins w:id="342" w:author="Unknown"/>
        </w:rPr>
      </w:pPr>
      <w:ins w:id="343" w:author="Unknown">
        <w:r>
          <w:t xml:space="preserve"> </w:t>
        </w:r>
      </w:ins>
    </w:p>
    <w:p w14:paraId="11D3202C" w14:textId="77777777" w:rsidR="005C5116" w:rsidRDefault="005C5116" w:rsidP="005C5116">
      <w:pPr>
        <w:pStyle w:val="Code0"/>
        <w:rPr>
          <w:ins w:id="344" w:author="Unknown"/>
        </w:rPr>
      </w:pPr>
      <w:ins w:id="345" w:author="Unknown">
        <w:r>
          <w:t xml:space="preserve">  description "Handling management data collection</w:t>
        </w:r>
        <w:proofErr w:type="gramStart"/>
        <w:r>
          <w:t>";</w:t>
        </w:r>
        <w:proofErr w:type="gramEnd"/>
      </w:ins>
    </w:p>
    <w:p w14:paraId="6B85ECF5" w14:textId="77777777" w:rsidR="005C5116" w:rsidRDefault="005C5116" w:rsidP="005C5116">
      <w:pPr>
        <w:pStyle w:val="Code0"/>
        <w:rPr>
          <w:ins w:id="346" w:author="Unknown"/>
        </w:rPr>
      </w:pPr>
    </w:p>
    <w:p w14:paraId="0BE05CF5" w14:textId="77777777" w:rsidR="005C5116" w:rsidRDefault="005C5116" w:rsidP="005C5116">
      <w:pPr>
        <w:pStyle w:val="Code0"/>
        <w:rPr>
          <w:ins w:id="347" w:author="Unknown"/>
        </w:rPr>
      </w:pPr>
      <w:ins w:id="348" w:author="Unknown">
        <w:r>
          <w:t xml:space="preserve">  reference "3GPP TS 28.623</w:t>
        </w:r>
      </w:ins>
    </w:p>
    <w:p w14:paraId="395AD07C" w14:textId="77777777" w:rsidR="005C5116" w:rsidRDefault="005C5116" w:rsidP="005C5116">
      <w:pPr>
        <w:pStyle w:val="Code0"/>
        <w:rPr>
          <w:ins w:id="349" w:author="Unknown"/>
        </w:rPr>
      </w:pPr>
      <w:ins w:id="350" w:author="Unknown">
        <w:r>
          <w:t xml:space="preserve">      Generic Network Resource Model (NRM)</w:t>
        </w:r>
      </w:ins>
    </w:p>
    <w:p w14:paraId="6BFD08B3" w14:textId="77777777" w:rsidR="005C5116" w:rsidRDefault="005C5116" w:rsidP="005C5116">
      <w:pPr>
        <w:pStyle w:val="Code0"/>
        <w:rPr>
          <w:ins w:id="351" w:author="Unknown"/>
        </w:rPr>
      </w:pPr>
      <w:ins w:id="352" w:author="Unknown">
        <w:r>
          <w:t xml:space="preserve">      Integration Reference Point (IRP</w:t>
        </w:r>
        <w:proofErr w:type="gramStart"/>
        <w:r>
          <w:t>);</w:t>
        </w:r>
        <w:proofErr w:type="gramEnd"/>
      </w:ins>
    </w:p>
    <w:p w14:paraId="6543AB31" w14:textId="77777777" w:rsidR="005C5116" w:rsidRDefault="005C5116" w:rsidP="005C5116">
      <w:pPr>
        <w:pStyle w:val="Code0"/>
        <w:rPr>
          <w:ins w:id="353" w:author="Unknown"/>
        </w:rPr>
      </w:pPr>
      <w:ins w:id="354" w:author="Unknown">
        <w:r>
          <w:t xml:space="preserve">      Solution Set (SS) definitions</w:t>
        </w:r>
      </w:ins>
    </w:p>
    <w:p w14:paraId="700B73DA" w14:textId="77777777" w:rsidR="005C5116" w:rsidRDefault="005C5116" w:rsidP="005C5116">
      <w:pPr>
        <w:pStyle w:val="Code0"/>
        <w:rPr>
          <w:ins w:id="355" w:author="Unknown"/>
        </w:rPr>
      </w:pPr>
    </w:p>
    <w:p w14:paraId="02687879" w14:textId="77777777" w:rsidR="005C5116" w:rsidRDefault="005C5116" w:rsidP="005C5116">
      <w:pPr>
        <w:pStyle w:val="Code0"/>
        <w:rPr>
          <w:ins w:id="356" w:author="Unknown"/>
        </w:rPr>
      </w:pPr>
      <w:ins w:id="357" w:author="Unknown">
        <w:r>
          <w:t xml:space="preserve">      3GPP TS 28.622</w:t>
        </w:r>
      </w:ins>
    </w:p>
    <w:p w14:paraId="7CE25A3F" w14:textId="77777777" w:rsidR="005C5116" w:rsidRDefault="005C5116" w:rsidP="005C5116">
      <w:pPr>
        <w:pStyle w:val="Code0"/>
        <w:rPr>
          <w:ins w:id="358" w:author="Unknown"/>
        </w:rPr>
      </w:pPr>
      <w:ins w:id="359" w:author="Unknown">
        <w:r>
          <w:t xml:space="preserve">      Generic Network Resource Model (NRM)</w:t>
        </w:r>
      </w:ins>
    </w:p>
    <w:p w14:paraId="12AD2E1C" w14:textId="77777777" w:rsidR="005C5116" w:rsidRDefault="005C5116" w:rsidP="005C5116">
      <w:pPr>
        <w:pStyle w:val="Code0"/>
        <w:rPr>
          <w:ins w:id="360" w:author="Unknown"/>
        </w:rPr>
      </w:pPr>
      <w:ins w:id="361" w:author="Unknown">
        <w:r>
          <w:t xml:space="preserve">      Integration Reference Point (IRP</w:t>
        </w:r>
        <w:proofErr w:type="gramStart"/>
        <w:r>
          <w:t>);</w:t>
        </w:r>
        <w:proofErr w:type="gramEnd"/>
      </w:ins>
    </w:p>
    <w:p w14:paraId="18CE9F19" w14:textId="77777777" w:rsidR="005C5116" w:rsidRDefault="005C5116" w:rsidP="005C5116">
      <w:pPr>
        <w:pStyle w:val="Code0"/>
        <w:rPr>
          <w:ins w:id="362" w:author="Unknown"/>
        </w:rPr>
      </w:pPr>
      <w:ins w:id="363" w:author="Unknown">
        <w:r>
          <w:t xml:space="preserve">      Information Service (IS)</w:t>
        </w:r>
        <w:proofErr w:type="gramStart"/>
        <w:r>
          <w:t>";</w:t>
        </w:r>
        <w:proofErr w:type="gramEnd"/>
      </w:ins>
    </w:p>
    <w:p w14:paraId="49BA3B07" w14:textId="77777777" w:rsidR="005C5116" w:rsidRDefault="005C5116" w:rsidP="005C5116">
      <w:pPr>
        <w:pStyle w:val="Code0"/>
        <w:rPr>
          <w:ins w:id="364" w:author="Unknown"/>
        </w:rPr>
      </w:pPr>
    </w:p>
    <w:p w14:paraId="0877572F" w14:textId="77777777" w:rsidR="005C5116" w:rsidRDefault="005C5116" w:rsidP="005C5116">
      <w:pPr>
        <w:pStyle w:val="Code0"/>
        <w:rPr>
          <w:ins w:id="365" w:author="Unknown"/>
        </w:rPr>
      </w:pPr>
      <w:ins w:id="366" w:author="Unknown">
        <w:r>
          <w:t xml:space="preserve">  revision 2022-11-04 </w:t>
        </w:r>
        <w:proofErr w:type="gramStart"/>
        <w:r>
          <w:t>{ reference</w:t>
        </w:r>
        <w:proofErr w:type="gramEnd"/>
        <w:r>
          <w:t xml:space="preserve"> "CR-0194"; }</w:t>
        </w:r>
      </w:ins>
    </w:p>
    <w:p w14:paraId="65585F2B" w14:textId="77777777" w:rsidR="005C5116" w:rsidRDefault="005C5116" w:rsidP="005C5116">
      <w:pPr>
        <w:pStyle w:val="Code0"/>
        <w:rPr>
          <w:ins w:id="367" w:author="Unknown"/>
        </w:rPr>
      </w:pPr>
    </w:p>
    <w:p w14:paraId="0A47DE33" w14:textId="77777777" w:rsidR="005C5116" w:rsidRDefault="005C5116" w:rsidP="005C5116">
      <w:pPr>
        <w:pStyle w:val="Code0"/>
        <w:rPr>
          <w:ins w:id="368" w:author="Unknown"/>
        </w:rPr>
      </w:pPr>
    </w:p>
    <w:p w14:paraId="72B61986" w14:textId="77777777" w:rsidR="005C5116" w:rsidRDefault="005C5116" w:rsidP="005C5116">
      <w:pPr>
        <w:pStyle w:val="Code0"/>
        <w:rPr>
          <w:ins w:id="369" w:author="Unknown"/>
        </w:rPr>
      </w:pPr>
      <w:ins w:id="370" w:author="Unknown">
        <w:r>
          <w:t xml:space="preserve">  grouping Tai {</w:t>
        </w:r>
      </w:ins>
    </w:p>
    <w:p w14:paraId="4EFE1AE5" w14:textId="77777777" w:rsidR="005C5116" w:rsidRDefault="005C5116" w:rsidP="005C5116">
      <w:pPr>
        <w:pStyle w:val="Code0"/>
        <w:rPr>
          <w:ins w:id="371" w:author="Unknown"/>
        </w:rPr>
      </w:pPr>
      <w:ins w:id="372" w:author="Unknown">
        <w:r>
          <w:t xml:space="preserve">    list </w:t>
        </w:r>
        <w:proofErr w:type="spellStart"/>
        <w:r>
          <w:t>plmnId</w:t>
        </w:r>
        <w:proofErr w:type="spellEnd"/>
        <w:r>
          <w:t xml:space="preserve"> {</w:t>
        </w:r>
      </w:ins>
    </w:p>
    <w:p w14:paraId="055AAEB8" w14:textId="77777777" w:rsidR="005C5116" w:rsidRDefault="005C5116" w:rsidP="005C5116">
      <w:pPr>
        <w:pStyle w:val="Code0"/>
        <w:rPr>
          <w:ins w:id="373" w:author="Unknown"/>
        </w:rPr>
      </w:pPr>
      <w:ins w:id="374" w:author="Unknown">
        <w:r>
          <w:t xml:space="preserve">      description "PLMN Identity.</w:t>
        </w:r>
        <w:proofErr w:type="gramStart"/>
        <w:r>
          <w:t>";</w:t>
        </w:r>
        <w:proofErr w:type="gramEnd"/>
      </w:ins>
    </w:p>
    <w:p w14:paraId="02ED6F10" w14:textId="77777777" w:rsidR="005C5116" w:rsidRDefault="005C5116" w:rsidP="005C5116">
      <w:pPr>
        <w:pStyle w:val="Code0"/>
        <w:rPr>
          <w:ins w:id="375" w:author="Unknown"/>
        </w:rPr>
      </w:pPr>
      <w:ins w:id="376" w:author="Unknown">
        <w:r>
          <w:t xml:space="preserve">      min-elements </w:t>
        </w:r>
        <w:proofErr w:type="gramStart"/>
        <w:r>
          <w:t>1;</w:t>
        </w:r>
        <w:proofErr w:type="gramEnd"/>
      </w:ins>
    </w:p>
    <w:p w14:paraId="69CA5E59" w14:textId="77777777" w:rsidR="005C5116" w:rsidRDefault="005C5116" w:rsidP="005C5116">
      <w:pPr>
        <w:pStyle w:val="Code0"/>
        <w:rPr>
          <w:ins w:id="377" w:author="Unknown"/>
        </w:rPr>
      </w:pPr>
      <w:ins w:id="378" w:author="Unknown">
        <w:r>
          <w:t xml:space="preserve">      </w:t>
        </w:r>
        <w:proofErr w:type="gramStart"/>
        <w:r>
          <w:t>max-elements</w:t>
        </w:r>
        <w:proofErr w:type="gramEnd"/>
        <w:r>
          <w:t xml:space="preserve"> 1;</w:t>
        </w:r>
      </w:ins>
    </w:p>
    <w:p w14:paraId="13927C9D" w14:textId="77777777" w:rsidR="005C5116" w:rsidRDefault="005C5116" w:rsidP="005C5116">
      <w:pPr>
        <w:pStyle w:val="Code0"/>
        <w:rPr>
          <w:ins w:id="379" w:author="Unknown"/>
        </w:rPr>
      </w:pPr>
      <w:ins w:id="380" w:author="Unknown">
        <w:r>
          <w:t xml:space="preserve">      key "mcc mnc</w:t>
        </w:r>
        <w:proofErr w:type="gramStart"/>
        <w:r>
          <w:t>";</w:t>
        </w:r>
        <w:proofErr w:type="gramEnd"/>
      </w:ins>
    </w:p>
    <w:p w14:paraId="75C35C50" w14:textId="77777777" w:rsidR="005C5116" w:rsidRDefault="005C5116" w:rsidP="005C5116">
      <w:pPr>
        <w:pStyle w:val="Code0"/>
        <w:rPr>
          <w:ins w:id="381" w:author="Unknown"/>
        </w:rPr>
      </w:pPr>
      <w:ins w:id="382" w:author="Unknown">
        <w:r>
          <w:t xml:space="preserve">      uses types3</w:t>
        </w:r>
        <w:proofErr w:type="gramStart"/>
        <w:r>
          <w:t>gpp:PLMNId</w:t>
        </w:r>
        <w:proofErr w:type="gramEnd"/>
        <w:r>
          <w:t>;</w:t>
        </w:r>
      </w:ins>
    </w:p>
    <w:p w14:paraId="62B95BA0" w14:textId="77777777" w:rsidR="005C5116" w:rsidRDefault="005C5116" w:rsidP="005C5116">
      <w:pPr>
        <w:pStyle w:val="Code0"/>
        <w:rPr>
          <w:ins w:id="383" w:author="Unknown"/>
        </w:rPr>
      </w:pPr>
      <w:ins w:id="384" w:author="Unknown">
        <w:r>
          <w:t xml:space="preserve">    }</w:t>
        </w:r>
      </w:ins>
    </w:p>
    <w:p w14:paraId="7BFCFEFC" w14:textId="77777777" w:rsidR="005C5116" w:rsidRDefault="005C5116" w:rsidP="005C5116">
      <w:pPr>
        <w:pStyle w:val="Code0"/>
        <w:rPr>
          <w:ins w:id="385" w:author="Unknown"/>
        </w:rPr>
      </w:pPr>
    </w:p>
    <w:p w14:paraId="33CEFF09" w14:textId="77777777" w:rsidR="005C5116" w:rsidRDefault="005C5116" w:rsidP="005C5116">
      <w:pPr>
        <w:pStyle w:val="Code0"/>
        <w:rPr>
          <w:ins w:id="386" w:author="Unknown"/>
        </w:rPr>
      </w:pPr>
      <w:ins w:id="387" w:author="Unknown">
        <w:r>
          <w:t xml:space="preserve">    leaf tac </w:t>
        </w:r>
        <w:proofErr w:type="gramStart"/>
        <w:r>
          <w:t>{ type</w:t>
        </w:r>
        <w:proofErr w:type="gramEnd"/>
        <w:r>
          <w:t xml:space="preserve"> types3gpp:Tac; }</w:t>
        </w:r>
      </w:ins>
    </w:p>
    <w:p w14:paraId="271ACEEB" w14:textId="77777777" w:rsidR="005C5116" w:rsidRDefault="005C5116" w:rsidP="005C5116">
      <w:pPr>
        <w:pStyle w:val="Code0"/>
        <w:rPr>
          <w:ins w:id="388" w:author="Unknown"/>
        </w:rPr>
      </w:pPr>
      <w:ins w:id="389" w:author="Unknown">
        <w:r>
          <w:t xml:space="preserve">  }</w:t>
        </w:r>
      </w:ins>
    </w:p>
    <w:p w14:paraId="4A80CE42" w14:textId="77777777" w:rsidR="005C5116" w:rsidRDefault="005C5116" w:rsidP="005C5116">
      <w:pPr>
        <w:pStyle w:val="Code0"/>
        <w:rPr>
          <w:ins w:id="390" w:author="Unknown"/>
        </w:rPr>
      </w:pPr>
    </w:p>
    <w:p w14:paraId="4A759F5B" w14:textId="77777777" w:rsidR="005C5116" w:rsidRDefault="005C5116" w:rsidP="005C5116">
      <w:pPr>
        <w:pStyle w:val="Code0"/>
        <w:rPr>
          <w:ins w:id="391" w:author="Unknown"/>
        </w:rPr>
      </w:pPr>
    </w:p>
    <w:p w14:paraId="1D6F36AF" w14:textId="77777777" w:rsidR="005C5116" w:rsidRDefault="005C5116" w:rsidP="005C5116">
      <w:pPr>
        <w:pStyle w:val="Code0"/>
        <w:rPr>
          <w:ins w:id="392" w:author="Unknown"/>
        </w:rPr>
      </w:pPr>
      <w:ins w:id="393" w:author="Unknown">
        <w:r>
          <w:t xml:space="preserve">  grouping </w:t>
        </w:r>
        <w:proofErr w:type="spellStart"/>
        <w:r>
          <w:t>NodeFilterGrp</w:t>
        </w:r>
        <w:proofErr w:type="spellEnd"/>
        <w:r>
          <w:t xml:space="preserve"> {</w:t>
        </w:r>
      </w:ins>
    </w:p>
    <w:p w14:paraId="4E919C22" w14:textId="77777777" w:rsidR="005C5116" w:rsidRDefault="005C5116" w:rsidP="005C5116">
      <w:pPr>
        <w:pStyle w:val="Code0"/>
        <w:rPr>
          <w:ins w:id="394" w:author="Unknown"/>
        </w:rPr>
      </w:pPr>
    </w:p>
    <w:p w14:paraId="431FA5E9" w14:textId="77777777" w:rsidR="005C5116" w:rsidRDefault="005C5116" w:rsidP="005C5116">
      <w:pPr>
        <w:pStyle w:val="Code0"/>
        <w:rPr>
          <w:ins w:id="395" w:author="Unknown"/>
        </w:rPr>
      </w:pPr>
      <w:ins w:id="396" w:author="Unknown">
        <w:r>
          <w:t xml:space="preserve">    list areaOfInterest {</w:t>
        </w:r>
      </w:ins>
    </w:p>
    <w:p w14:paraId="302CA227" w14:textId="77777777" w:rsidR="005C5116" w:rsidRDefault="005C5116" w:rsidP="005C5116">
      <w:pPr>
        <w:pStyle w:val="Code0"/>
        <w:rPr>
          <w:ins w:id="397" w:author="Unknown"/>
        </w:rPr>
      </w:pPr>
      <w:ins w:id="398" w:author="Unknown">
        <w:r>
          <w:t xml:space="preserve">      key </w:t>
        </w:r>
        <w:proofErr w:type="spellStart"/>
        <w:proofErr w:type="gramStart"/>
        <w:r>
          <w:t>idx</w:t>
        </w:r>
        <w:proofErr w:type="spellEnd"/>
        <w:r>
          <w:t>;</w:t>
        </w:r>
        <w:proofErr w:type="gramEnd"/>
      </w:ins>
    </w:p>
    <w:p w14:paraId="3B558916" w14:textId="77777777" w:rsidR="005C5116" w:rsidRDefault="005C5116" w:rsidP="005C5116">
      <w:pPr>
        <w:pStyle w:val="Code0"/>
        <w:rPr>
          <w:ins w:id="399" w:author="Unknown"/>
        </w:rPr>
      </w:pPr>
      <w:ins w:id="400" w:author="Unknown">
        <w:r>
          <w:t xml:space="preserve">      leaf </w:t>
        </w:r>
        <w:proofErr w:type="spellStart"/>
        <w:r>
          <w:t>idx</w:t>
        </w:r>
        <w:proofErr w:type="spellEnd"/>
        <w:r>
          <w:t xml:space="preserve"> {</w:t>
        </w:r>
      </w:ins>
    </w:p>
    <w:p w14:paraId="5B78DF71" w14:textId="77777777" w:rsidR="005C5116" w:rsidRDefault="005C5116" w:rsidP="005C5116">
      <w:pPr>
        <w:pStyle w:val="Code0"/>
        <w:rPr>
          <w:ins w:id="401" w:author="Unknown"/>
        </w:rPr>
      </w:pPr>
      <w:ins w:id="402" w:author="Unknown">
        <w:r>
          <w:t xml:space="preserve">        type </w:t>
        </w:r>
        <w:proofErr w:type="gramStart"/>
        <w:r>
          <w:t>string;</w:t>
        </w:r>
        <w:proofErr w:type="gramEnd"/>
      </w:ins>
    </w:p>
    <w:p w14:paraId="4720D2B5" w14:textId="77777777" w:rsidR="005C5116" w:rsidRDefault="005C5116" w:rsidP="005C5116">
      <w:pPr>
        <w:pStyle w:val="Code0"/>
        <w:rPr>
          <w:ins w:id="403" w:author="Unknown"/>
        </w:rPr>
      </w:pPr>
      <w:ins w:id="404" w:author="Unknown">
        <w:r>
          <w:t xml:space="preserve">      }</w:t>
        </w:r>
      </w:ins>
    </w:p>
    <w:p w14:paraId="51404FBB" w14:textId="77777777" w:rsidR="005C5116" w:rsidRDefault="005C5116" w:rsidP="005C5116">
      <w:pPr>
        <w:pStyle w:val="Code0"/>
        <w:rPr>
          <w:ins w:id="405" w:author="Unknown"/>
        </w:rPr>
      </w:pPr>
      <w:ins w:id="406" w:author="Unknown">
        <w:r>
          <w:t xml:space="preserve">      uses </w:t>
        </w:r>
        <w:proofErr w:type="gramStart"/>
        <w:r>
          <w:t xml:space="preserve">Tai;   </w:t>
        </w:r>
        <w:proofErr w:type="gramEnd"/>
        <w:r>
          <w:t xml:space="preserve">       // (Maybe type: types3gpp:Tai,if we define Tai there.)</w:t>
        </w:r>
      </w:ins>
    </w:p>
    <w:p w14:paraId="2B3F9AF1" w14:textId="77777777" w:rsidR="005C5116" w:rsidRDefault="005C5116" w:rsidP="005C5116">
      <w:pPr>
        <w:pStyle w:val="Code0"/>
        <w:rPr>
          <w:ins w:id="407" w:author="Unknown"/>
        </w:rPr>
      </w:pPr>
      <w:ins w:id="408" w:author="Unknown">
        <w:r>
          <w:lastRenderedPageBreak/>
          <w:t xml:space="preserve">      // mandatory false</w:t>
        </w:r>
      </w:ins>
    </w:p>
    <w:p w14:paraId="4227D981" w14:textId="77777777" w:rsidR="005C5116" w:rsidRDefault="005C5116" w:rsidP="005C5116">
      <w:pPr>
        <w:pStyle w:val="Code0"/>
        <w:rPr>
          <w:ins w:id="409" w:author="Unknown"/>
        </w:rPr>
      </w:pPr>
      <w:ins w:id="410" w:author="Unknown">
        <w:r>
          <w:t xml:space="preserve">      min-elements </w:t>
        </w:r>
        <w:proofErr w:type="gramStart"/>
        <w:r>
          <w:t>1;</w:t>
        </w:r>
        <w:proofErr w:type="gramEnd"/>
      </w:ins>
    </w:p>
    <w:p w14:paraId="0DD00E6C" w14:textId="77777777" w:rsidR="005C5116" w:rsidRDefault="005C5116" w:rsidP="005C5116">
      <w:pPr>
        <w:pStyle w:val="Code0"/>
        <w:rPr>
          <w:ins w:id="411" w:author="Unknown"/>
        </w:rPr>
      </w:pPr>
      <w:ins w:id="412" w:author="Unknown">
        <w:r>
          <w:t xml:space="preserve">      description "It specifies a location(s) from where the management data</w:t>
        </w:r>
      </w:ins>
    </w:p>
    <w:p w14:paraId="01C5EF93" w14:textId="77777777" w:rsidR="005C5116" w:rsidRDefault="005C5116" w:rsidP="005C5116">
      <w:pPr>
        <w:pStyle w:val="Code0"/>
        <w:rPr>
          <w:ins w:id="413" w:author="Unknown"/>
        </w:rPr>
      </w:pPr>
      <w:ins w:id="414" w:author="Unknown">
        <w:r>
          <w:t xml:space="preserve">        shall be collected. It is defined in terms of TAI(s).</w:t>
        </w:r>
        <w:proofErr w:type="gramStart"/>
        <w:r>
          <w:t>";</w:t>
        </w:r>
        <w:proofErr w:type="gramEnd"/>
      </w:ins>
    </w:p>
    <w:p w14:paraId="21847F92" w14:textId="77777777" w:rsidR="005C5116" w:rsidRDefault="005C5116" w:rsidP="005C5116">
      <w:pPr>
        <w:pStyle w:val="Code0"/>
        <w:rPr>
          <w:ins w:id="415" w:author="Unknown"/>
        </w:rPr>
      </w:pPr>
      <w:ins w:id="416" w:author="Unknown">
        <w:r>
          <w:t xml:space="preserve">    }</w:t>
        </w:r>
      </w:ins>
    </w:p>
    <w:p w14:paraId="731EBB1C" w14:textId="77777777" w:rsidR="005C5116" w:rsidRDefault="005C5116" w:rsidP="005C5116">
      <w:pPr>
        <w:pStyle w:val="Code0"/>
        <w:rPr>
          <w:ins w:id="417" w:author="Unknown"/>
        </w:rPr>
      </w:pPr>
    </w:p>
    <w:p w14:paraId="7CFD256B" w14:textId="77777777" w:rsidR="005C5116" w:rsidRDefault="005C5116" w:rsidP="005C5116">
      <w:pPr>
        <w:pStyle w:val="Code0"/>
        <w:rPr>
          <w:ins w:id="418" w:author="Unknown"/>
        </w:rPr>
      </w:pPr>
      <w:ins w:id="419" w:author="Unknown">
        <w:r>
          <w:t xml:space="preserve">    leaf </w:t>
        </w:r>
        <w:proofErr w:type="spellStart"/>
        <w:r>
          <w:t>networkDomain</w:t>
        </w:r>
        <w:proofErr w:type="spellEnd"/>
        <w:r>
          <w:t xml:space="preserve"> {</w:t>
        </w:r>
      </w:ins>
    </w:p>
    <w:p w14:paraId="16916AA4" w14:textId="77777777" w:rsidR="005C5116" w:rsidRDefault="005C5116" w:rsidP="005C5116">
      <w:pPr>
        <w:pStyle w:val="Code0"/>
        <w:rPr>
          <w:ins w:id="420" w:author="Unknown"/>
        </w:rPr>
      </w:pPr>
      <w:ins w:id="421" w:author="Unknown">
        <w:r>
          <w:t xml:space="preserve">      type enumeration {</w:t>
        </w:r>
      </w:ins>
    </w:p>
    <w:p w14:paraId="63B4D74A" w14:textId="77777777" w:rsidR="005C5116" w:rsidRDefault="005C5116" w:rsidP="005C5116">
      <w:pPr>
        <w:pStyle w:val="Code0"/>
        <w:rPr>
          <w:ins w:id="422" w:author="Unknown"/>
        </w:rPr>
      </w:pPr>
      <w:ins w:id="423" w:author="Unknown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CN;</w:t>
        </w:r>
        <w:proofErr w:type="gramEnd"/>
      </w:ins>
    </w:p>
    <w:p w14:paraId="2BB41730" w14:textId="77777777" w:rsidR="005C5116" w:rsidRDefault="005C5116" w:rsidP="005C5116">
      <w:pPr>
        <w:pStyle w:val="Code0"/>
        <w:rPr>
          <w:ins w:id="424" w:author="Unknown"/>
        </w:rPr>
      </w:pPr>
      <w:ins w:id="425" w:author="Unknown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RAN;</w:t>
        </w:r>
        <w:proofErr w:type="gramEnd"/>
      </w:ins>
    </w:p>
    <w:p w14:paraId="36EA5618" w14:textId="77777777" w:rsidR="005C5116" w:rsidRDefault="005C5116" w:rsidP="005C5116">
      <w:pPr>
        <w:pStyle w:val="Code0"/>
        <w:rPr>
          <w:ins w:id="426" w:author="Unknown"/>
        </w:rPr>
      </w:pPr>
      <w:ins w:id="427" w:author="Unknown">
        <w:r>
          <w:t xml:space="preserve">      }</w:t>
        </w:r>
      </w:ins>
    </w:p>
    <w:p w14:paraId="56F59F66" w14:textId="77777777" w:rsidR="005C5116" w:rsidRDefault="005C5116" w:rsidP="005C5116">
      <w:pPr>
        <w:pStyle w:val="Code0"/>
        <w:rPr>
          <w:ins w:id="428" w:author="Unknown"/>
        </w:rPr>
      </w:pPr>
      <w:ins w:id="429" w:author="Unknown">
        <w:r>
          <w:t xml:space="preserve">      // mandatory false</w:t>
        </w:r>
      </w:ins>
    </w:p>
    <w:p w14:paraId="27F0ED3D" w14:textId="77777777" w:rsidR="005C5116" w:rsidRDefault="005C5116" w:rsidP="005C5116">
      <w:pPr>
        <w:pStyle w:val="Code0"/>
        <w:rPr>
          <w:ins w:id="430" w:author="Unknown"/>
        </w:rPr>
      </w:pPr>
      <w:ins w:id="431" w:author="Unknown">
        <w:r>
          <w:t xml:space="preserve">      description "It specifies the network domain of the target node. This</w:t>
        </w:r>
      </w:ins>
    </w:p>
    <w:p w14:paraId="60CA0730" w14:textId="77777777" w:rsidR="005C5116" w:rsidRDefault="005C5116" w:rsidP="005C5116">
      <w:pPr>
        <w:pStyle w:val="Code0"/>
        <w:rPr>
          <w:ins w:id="432" w:author="Unknown"/>
        </w:rPr>
      </w:pPr>
      <w:ins w:id="433" w:author="Unknown">
        <w:r>
          <w:t xml:space="preserve">        will also result in collecting appropriate management data from the</w:t>
        </w:r>
      </w:ins>
    </w:p>
    <w:p w14:paraId="4182A7F6" w14:textId="77777777" w:rsidR="005C5116" w:rsidRDefault="005C5116" w:rsidP="005C5116">
      <w:pPr>
        <w:pStyle w:val="Code0"/>
        <w:rPr>
          <w:ins w:id="434" w:author="Unknown"/>
        </w:rPr>
      </w:pPr>
      <w:ins w:id="435" w:author="Unknown">
        <w:r>
          <w:t xml:space="preserve">        nodes belonging to the specified domain.</w:t>
        </w:r>
        <w:proofErr w:type="gramStart"/>
        <w:r>
          <w:t>";</w:t>
        </w:r>
        <w:proofErr w:type="gramEnd"/>
      </w:ins>
    </w:p>
    <w:p w14:paraId="4C7254F2" w14:textId="77777777" w:rsidR="005C5116" w:rsidRDefault="005C5116" w:rsidP="005C5116">
      <w:pPr>
        <w:pStyle w:val="Code0"/>
        <w:rPr>
          <w:ins w:id="436" w:author="Unknown"/>
        </w:rPr>
      </w:pPr>
      <w:ins w:id="437" w:author="Unknown">
        <w:r>
          <w:t xml:space="preserve">    }</w:t>
        </w:r>
      </w:ins>
    </w:p>
    <w:p w14:paraId="593193D1" w14:textId="77777777" w:rsidR="005C5116" w:rsidRDefault="005C5116" w:rsidP="005C5116">
      <w:pPr>
        <w:pStyle w:val="Code0"/>
        <w:rPr>
          <w:ins w:id="438" w:author="Unknown"/>
        </w:rPr>
      </w:pPr>
    </w:p>
    <w:p w14:paraId="5E0092D7" w14:textId="77777777" w:rsidR="005C5116" w:rsidRDefault="005C5116" w:rsidP="005C5116">
      <w:pPr>
        <w:pStyle w:val="Code0"/>
        <w:rPr>
          <w:ins w:id="439" w:author="Unknown"/>
        </w:rPr>
      </w:pPr>
      <w:ins w:id="440" w:author="Unknown">
        <w:r>
          <w:t xml:space="preserve">    leaf </w:t>
        </w:r>
        <w:proofErr w:type="spellStart"/>
        <w:r>
          <w:t>cpUpType</w:t>
        </w:r>
        <w:proofErr w:type="spellEnd"/>
        <w:r>
          <w:t xml:space="preserve"> {</w:t>
        </w:r>
      </w:ins>
    </w:p>
    <w:p w14:paraId="570E1ABF" w14:textId="77777777" w:rsidR="005C5116" w:rsidRDefault="005C5116" w:rsidP="005C5116">
      <w:pPr>
        <w:pStyle w:val="Code0"/>
        <w:rPr>
          <w:ins w:id="441" w:author="Unknown"/>
        </w:rPr>
      </w:pPr>
      <w:ins w:id="442" w:author="Unknown">
        <w:r>
          <w:t xml:space="preserve">      type enumeration {</w:t>
        </w:r>
      </w:ins>
    </w:p>
    <w:p w14:paraId="5324E6A7" w14:textId="77777777" w:rsidR="005C5116" w:rsidRDefault="005C5116" w:rsidP="005C5116">
      <w:pPr>
        <w:pStyle w:val="Code0"/>
        <w:rPr>
          <w:ins w:id="443" w:author="Unknown"/>
        </w:rPr>
      </w:pPr>
      <w:ins w:id="444" w:author="Unknown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CP;</w:t>
        </w:r>
        <w:proofErr w:type="gramEnd"/>
      </w:ins>
    </w:p>
    <w:p w14:paraId="49B189A1" w14:textId="77777777" w:rsidR="005C5116" w:rsidRDefault="005C5116" w:rsidP="005C5116">
      <w:pPr>
        <w:pStyle w:val="Code0"/>
        <w:rPr>
          <w:ins w:id="445" w:author="Unknown"/>
        </w:rPr>
      </w:pPr>
      <w:ins w:id="446" w:author="Unknown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UP;</w:t>
        </w:r>
        <w:proofErr w:type="gramEnd"/>
      </w:ins>
    </w:p>
    <w:p w14:paraId="3AF9D415" w14:textId="77777777" w:rsidR="005C5116" w:rsidRDefault="005C5116" w:rsidP="005C5116">
      <w:pPr>
        <w:pStyle w:val="Code0"/>
        <w:rPr>
          <w:ins w:id="447" w:author="Unknown"/>
        </w:rPr>
      </w:pPr>
      <w:ins w:id="448" w:author="Unknown">
        <w:r>
          <w:t xml:space="preserve">      }</w:t>
        </w:r>
      </w:ins>
    </w:p>
    <w:p w14:paraId="1D4A075E" w14:textId="77777777" w:rsidR="005C5116" w:rsidRDefault="005C5116" w:rsidP="005C5116">
      <w:pPr>
        <w:pStyle w:val="Code0"/>
        <w:rPr>
          <w:ins w:id="449" w:author="Unknown"/>
        </w:rPr>
      </w:pPr>
      <w:ins w:id="450" w:author="Unknown">
        <w:r>
          <w:t xml:space="preserve">      // mandatory false</w:t>
        </w:r>
      </w:ins>
    </w:p>
    <w:p w14:paraId="3C095D8B" w14:textId="77777777" w:rsidR="005C5116" w:rsidRDefault="005C5116" w:rsidP="005C5116">
      <w:pPr>
        <w:pStyle w:val="Code0"/>
        <w:rPr>
          <w:ins w:id="451" w:author="Unknown"/>
        </w:rPr>
      </w:pPr>
      <w:ins w:id="452" w:author="Unknown">
        <w:r>
          <w:t xml:space="preserve">     description "It specifies the traffic type of the target node. This will</w:t>
        </w:r>
      </w:ins>
    </w:p>
    <w:p w14:paraId="4E566068" w14:textId="77777777" w:rsidR="005C5116" w:rsidRDefault="005C5116" w:rsidP="005C5116">
      <w:pPr>
        <w:pStyle w:val="Code0"/>
        <w:rPr>
          <w:ins w:id="453" w:author="Unknown"/>
        </w:rPr>
      </w:pPr>
      <w:ins w:id="454" w:author="Unknown">
        <w:r>
          <w:t xml:space="preserve">       also result in collecting appropriate management data from the nodes</w:t>
        </w:r>
      </w:ins>
    </w:p>
    <w:p w14:paraId="62BD577C" w14:textId="77777777" w:rsidR="005C5116" w:rsidRDefault="005C5116" w:rsidP="005C5116">
      <w:pPr>
        <w:pStyle w:val="Code0"/>
        <w:rPr>
          <w:ins w:id="455" w:author="Unknown"/>
        </w:rPr>
      </w:pPr>
      <w:ins w:id="456" w:author="Unknown">
        <w:r>
          <w:t xml:space="preserve">       handling the specified traffic (</w:t>
        </w:r>
        <w:proofErr w:type="spellStart"/>
        <w:r>
          <w:t>e.g</w:t>
        </w:r>
        <w:proofErr w:type="spellEnd"/>
        <w:r>
          <w:t xml:space="preserve"> AMF for CP and UPF for UP).</w:t>
        </w:r>
        <w:proofErr w:type="gramStart"/>
        <w:r>
          <w:t>";</w:t>
        </w:r>
        <w:proofErr w:type="gramEnd"/>
      </w:ins>
    </w:p>
    <w:p w14:paraId="14D22ADB" w14:textId="77777777" w:rsidR="005C5116" w:rsidRDefault="005C5116" w:rsidP="005C5116">
      <w:pPr>
        <w:pStyle w:val="Code0"/>
        <w:rPr>
          <w:ins w:id="457" w:author="Unknown"/>
        </w:rPr>
      </w:pPr>
      <w:ins w:id="458" w:author="Unknown">
        <w:r>
          <w:t xml:space="preserve">    }</w:t>
        </w:r>
      </w:ins>
    </w:p>
    <w:p w14:paraId="5DC2E23B" w14:textId="77777777" w:rsidR="005C5116" w:rsidRDefault="005C5116" w:rsidP="005C5116">
      <w:pPr>
        <w:pStyle w:val="Code0"/>
        <w:rPr>
          <w:ins w:id="459" w:author="Unknown"/>
        </w:rPr>
      </w:pPr>
    </w:p>
    <w:p w14:paraId="186DE700" w14:textId="77777777" w:rsidR="005C5116" w:rsidRDefault="005C5116" w:rsidP="005C5116">
      <w:pPr>
        <w:pStyle w:val="Code0"/>
        <w:rPr>
          <w:ins w:id="460" w:author="Unknown"/>
        </w:rPr>
      </w:pPr>
      <w:ins w:id="461" w:author="Unknown">
        <w:r>
          <w:t xml:space="preserve">    leaf </w:t>
        </w:r>
        <w:proofErr w:type="spellStart"/>
        <w:r>
          <w:t>sst</w:t>
        </w:r>
        <w:proofErr w:type="spellEnd"/>
        <w:r>
          <w:t xml:space="preserve"> {</w:t>
        </w:r>
      </w:ins>
    </w:p>
    <w:p w14:paraId="4B439E40" w14:textId="77777777" w:rsidR="005C5116" w:rsidRDefault="005C5116" w:rsidP="005C5116">
      <w:pPr>
        <w:pStyle w:val="Code0"/>
        <w:rPr>
          <w:ins w:id="462" w:author="Unknown"/>
        </w:rPr>
      </w:pPr>
      <w:ins w:id="463" w:author="Unknown">
        <w:r>
          <w:t xml:space="preserve">      type uint</w:t>
        </w:r>
        <w:proofErr w:type="gramStart"/>
        <w:r>
          <w:t>8;  /</w:t>
        </w:r>
        <w:proofErr w:type="gramEnd"/>
        <w:r>
          <w:t>/ TS 28.003 clause 28.4.</w:t>
        </w:r>
      </w:ins>
    </w:p>
    <w:p w14:paraId="7C1AE060" w14:textId="77777777" w:rsidR="005C5116" w:rsidRDefault="005C5116" w:rsidP="005C5116">
      <w:pPr>
        <w:pStyle w:val="Code0"/>
        <w:rPr>
          <w:ins w:id="464" w:author="Unknown"/>
        </w:rPr>
      </w:pPr>
      <w:ins w:id="465" w:author="Unknown">
        <w:r>
          <w:t xml:space="preserve">      //mandatory </w:t>
        </w:r>
        <w:proofErr w:type="gramStart"/>
        <w:r>
          <w:t>false;</w:t>
        </w:r>
        <w:proofErr w:type="gramEnd"/>
      </w:ins>
    </w:p>
    <w:p w14:paraId="2E1ECEFE" w14:textId="77777777" w:rsidR="005C5116" w:rsidRDefault="005C5116" w:rsidP="005C5116">
      <w:pPr>
        <w:pStyle w:val="Code0"/>
        <w:rPr>
          <w:ins w:id="466" w:author="Unknown"/>
        </w:rPr>
      </w:pPr>
      <w:ins w:id="467" w:author="Unknown">
        <w:r>
          <w:t xml:space="preserve">      description "It specifies the slice service type (SST) of which the slice</w:t>
        </w:r>
      </w:ins>
    </w:p>
    <w:p w14:paraId="6EF7B386" w14:textId="77777777" w:rsidR="005C5116" w:rsidRDefault="005C5116" w:rsidP="005C5116">
      <w:pPr>
        <w:pStyle w:val="Code0"/>
        <w:rPr>
          <w:ins w:id="468" w:author="Unknown"/>
        </w:rPr>
      </w:pPr>
      <w:ins w:id="469" w:author="Unknown">
        <w:r>
          <w:t xml:space="preserve">        subnet should be targeted. Please refer to 3GPP TS 23.501: 'System</w:t>
        </w:r>
      </w:ins>
    </w:p>
    <w:p w14:paraId="2FAEFFEF" w14:textId="77777777" w:rsidR="005C5116" w:rsidRDefault="005C5116" w:rsidP="005C5116">
      <w:pPr>
        <w:pStyle w:val="Code0"/>
        <w:rPr>
          <w:ins w:id="470" w:author="Unknown"/>
        </w:rPr>
      </w:pPr>
      <w:ins w:id="471" w:author="Unknown">
        <w:r>
          <w:t xml:space="preserve">        Architecture for the 5G System'</w:t>
        </w:r>
        <w:proofErr w:type="gramStart"/>
        <w:r>
          <w:t>";</w:t>
        </w:r>
        <w:proofErr w:type="gramEnd"/>
      </w:ins>
    </w:p>
    <w:p w14:paraId="679D4F29" w14:textId="77777777" w:rsidR="005C5116" w:rsidRDefault="005C5116" w:rsidP="005C5116">
      <w:pPr>
        <w:pStyle w:val="Code0"/>
        <w:rPr>
          <w:ins w:id="472" w:author="Unknown"/>
        </w:rPr>
      </w:pPr>
      <w:ins w:id="473" w:author="Unknown">
        <w:r>
          <w:t xml:space="preserve">    }</w:t>
        </w:r>
      </w:ins>
    </w:p>
    <w:p w14:paraId="18F2C1D9" w14:textId="77777777" w:rsidR="005C5116" w:rsidRDefault="005C5116" w:rsidP="005C5116">
      <w:pPr>
        <w:pStyle w:val="Code0"/>
        <w:rPr>
          <w:ins w:id="474" w:author="Unknown"/>
        </w:rPr>
      </w:pPr>
      <w:ins w:id="475" w:author="Unknown">
        <w:r>
          <w:t xml:space="preserve">  }</w:t>
        </w:r>
      </w:ins>
    </w:p>
    <w:p w14:paraId="34034F2A" w14:textId="77777777" w:rsidR="005C5116" w:rsidRDefault="005C5116" w:rsidP="005C5116">
      <w:pPr>
        <w:pStyle w:val="Code0"/>
        <w:rPr>
          <w:ins w:id="476" w:author="Unknown"/>
        </w:rPr>
      </w:pPr>
    </w:p>
    <w:p w14:paraId="7E00D3F9" w14:textId="77777777" w:rsidR="005C5116" w:rsidRDefault="005C5116" w:rsidP="005C5116">
      <w:pPr>
        <w:pStyle w:val="Code0"/>
        <w:rPr>
          <w:ins w:id="477" w:author="Unknown"/>
        </w:rPr>
      </w:pPr>
      <w:ins w:id="478" w:author="Unknown">
        <w:r>
          <w:t xml:space="preserve">  typedef </w:t>
        </w:r>
        <w:proofErr w:type="spellStart"/>
        <w:r>
          <w:t>mgtDataCategoryType</w:t>
        </w:r>
        <w:proofErr w:type="spellEnd"/>
        <w:r>
          <w:t xml:space="preserve"> {</w:t>
        </w:r>
      </w:ins>
    </w:p>
    <w:p w14:paraId="00D0EFDF" w14:textId="77777777" w:rsidR="005C5116" w:rsidRDefault="005C5116" w:rsidP="005C5116">
      <w:pPr>
        <w:pStyle w:val="Code0"/>
        <w:rPr>
          <w:ins w:id="479" w:author="Unknown"/>
        </w:rPr>
      </w:pPr>
      <w:ins w:id="480" w:author="Unknown">
        <w:r>
          <w:t xml:space="preserve">    type enumeration {</w:t>
        </w:r>
      </w:ins>
    </w:p>
    <w:p w14:paraId="6A8EED97" w14:textId="77777777" w:rsidR="005C5116" w:rsidRDefault="005C5116" w:rsidP="005C5116">
      <w:pPr>
        <w:pStyle w:val="Code0"/>
        <w:rPr>
          <w:ins w:id="481" w:author="Unknown"/>
        </w:rPr>
      </w:pPr>
      <w:ins w:id="482" w:author="Unknown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COVERAGE;</w:t>
        </w:r>
        <w:proofErr w:type="gramEnd"/>
      </w:ins>
    </w:p>
    <w:p w14:paraId="083DA0D0" w14:textId="77777777" w:rsidR="005C5116" w:rsidRDefault="005C5116" w:rsidP="005C5116">
      <w:pPr>
        <w:pStyle w:val="Code0"/>
        <w:rPr>
          <w:ins w:id="483" w:author="Unknown"/>
        </w:rPr>
      </w:pPr>
      <w:ins w:id="484" w:author="Unknown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CAPACITY;</w:t>
        </w:r>
        <w:proofErr w:type="gramEnd"/>
      </w:ins>
    </w:p>
    <w:p w14:paraId="3F4EFA2B" w14:textId="77777777" w:rsidR="005C5116" w:rsidRDefault="005C5116" w:rsidP="005C5116">
      <w:pPr>
        <w:pStyle w:val="Code0"/>
        <w:rPr>
          <w:ins w:id="485" w:author="Unknown"/>
        </w:rPr>
      </w:pPr>
      <w:ins w:id="486" w:author="Unknown">
        <w:r>
          <w:t xml:space="preserve">      </w:t>
        </w:r>
        <w:proofErr w:type="spellStart"/>
        <w:r>
          <w:t>enum</w:t>
        </w:r>
        <w:proofErr w:type="spellEnd"/>
        <w:r>
          <w:t xml:space="preserve"> ENERGY_</w:t>
        </w:r>
        <w:proofErr w:type="gramStart"/>
        <w:r>
          <w:t>EFFICIENCY;</w:t>
        </w:r>
        <w:proofErr w:type="gramEnd"/>
      </w:ins>
    </w:p>
    <w:p w14:paraId="53E01CB6" w14:textId="77777777" w:rsidR="005C5116" w:rsidRDefault="005C5116" w:rsidP="005C5116">
      <w:pPr>
        <w:pStyle w:val="Code0"/>
        <w:rPr>
          <w:ins w:id="487" w:author="Unknown"/>
        </w:rPr>
      </w:pPr>
      <w:ins w:id="488" w:author="Unknown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MOBILITY;</w:t>
        </w:r>
        <w:proofErr w:type="gramEnd"/>
      </w:ins>
    </w:p>
    <w:p w14:paraId="57BA4AD5" w14:textId="77777777" w:rsidR="005C5116" w:rsidRDefault="005C5116" w:rsidP="005C5116">
      <w:pPr>
        <w:pStyle w:val="Code0"/>
        <w:rPr>
          <w:ins w:id="489" w:author="Unknown"/>
        </w:rPr>
      </w:pPr>
      <w:ins w:id="490" w:author="Unknown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ACCESSIBILITY;</w:t>
        </w:r>
        <w:proofErr w:type="gramEnd"/>
      </w:ins>
    </w:p>
    <w:p w14:paraId="20D5A99E" w14:textId="77777777" w:rsidR="005C5116" w:rsidRDefault="005C5116" w:rsidP="005C5116">
      <w:pPr>
        <w:pStyle w:val="Code0"/>
        <w:rPr>
          <w:ins w:id="491" w:author="Unknown"/>
        </w:rPr>
      </w:pPr>
      <w:ins w:id="492" w:author="Unknown">
        <w:r>
          <w:t xml:space="preserve">    }</w:t>
        </w:r>
      </w:ins>
    </w:p>
    <w:p w14:paraId="3FD8DCE1" w14:textId="77777777" w:rsidR="005C5116" w:rsidRDefault="005C5116" w:rsidP="005C5116">
      <w:pPr>
        <w:pStyle w:val="Code0"/>
        <w:rPr>
          <w:ins w:id="493" w:author="Unknown"/>
        </w:rPr>
      </w:pPr>
      <w:ins w:id="494" w:author="Unknown">
        <w:r>
          <w:t xml:space="preserve">    description "</w:t>
        </w:r>
        <w:proofErr w:type="gramStart"/>
        <w:r>
          <w:t>";</w:t>
        </w:r>
        <w:proofErr w:type="gramEnd"/>
      </w:ins>
    </w:p>
    <w:p w14:paraId="7D9E6C57" w14:textId="77777777" w:rsidR="005C5116" w:rsidRDefault="005C5116" w:rsidP="005C5116">
      <w:pPr>
        <w:pStyle w:val="Code0"/>
        <w:rPr>
          <w:ins w:id="495" w:author="Unknown"/>
        </w:rPr>
      </w:pPr>
      <w:ins w:id="496" w:author="Unknown">
        <w:r>
          <w:t xml:space="preserve">  }</w:t>
        </w:r>
      </w:ins>
    </w:p>
    <w:p w14:paraId="41AF462F" w14:textId="77777777" w:rsidR="005C5116" w:rsidRDefault="005C5116" w:rsidP="005C5116">
      <w:pPr>
        <w:pStyle w:val="Code0"/>
        <w:rPr>
          <w:ins w:id="497" w:author="Unknown"/>
        </w:rPr>
      </w:pPr>
    </w:p>
    <w:p w14:paraId="7C244739" w14:textId="77777777" w:rsidR="005C5116" w:rsidRDefault="005C5116" w:rsidP="005C5116">
      <w:pPr>
        <w:pStyle w:val="Code0"/>
        <w:rPr>
          <w:ins w:id="498" w:author="Unknown"/>
        </w:rPr>
      </w:pPr>
      <w:ins w:id="499" w:author="Unknown">
        <w:r>
          <w:t xml:space="preserve">  grouping </w:t>
        </w:r>
        <w:proofErr w:type="spellStart"/>
        <w:r>
          <w:t>TimeWindowGrp</w:t>
        </w:r>
        <w:proofErr w:type="spellEnd"/>
        <w:r>
          <w:t xml:space="preserve"> {</w:t>
        </w:r>
      </w:ins>
    </w:p>
    <w:p w14:paraId="16CD40DB" w14:textId="77777777" w:rsidR="005C5116" w:rsidRDefault="005C5116" w:rsidP="005C5116">
      <w:pPr>
        <w:pStyle w:val="Code0"/>
        <w:rPr>
          <w:ins w:id="500" w:author="Unknown"/>
        </w:rPr>
      </w:pPr>
      <w:ins w:id="501" w:author="Unknown">
        <w:r>
          <w:t xml:space="preserve">    leaf </w:t>
        </w:r>
        <w:proofErr w:type="spellStart"/>
        <w:r>
          <w:t>startTime</w:t>
        </w:r>
        <w:proofErr w:type="spellEnd"/>
        <w:r>
          <w:t xml:space="preserve"> {</w:t>
        </w:r>
      </w:ins>
    </w:p>
    <w:p w14:paraId="5B3DE1CE" w14:textId="77777777" w:rsidR="005C5116" w:rsidRDefault="005C5116" w:rsidP="005C5116">
      <w:pPr>
        <w:pStyle w:val="Code0"/>
        <w:rPr>
          <w:ins w:id="502" w:author="Unknown"/>
        </w:rPr>
      </w:pPr>
      <w:ins w:id="503" w:author="Unknown">
        <w:r>
          <w:t xml:space="preserve">      type </w:t>
        </w:r>
        <w:proofErr w:type="spellStart"/>
        <w:proofErr w:type="gramStart"/>
        <w:r>
          <w:t>yang:date</w:t>
        </w:r>
        <w:proofErr w:type="gramEnd"/>
        <w:r>
          <w:t>-and-time</w:t>
        </w:r>
        <w:proofErr w:type="spellEnd"/>
        <w:r>
          <w:t>;</w:t>
        </w:r>
      </w:ins>
    </w:p>
    <w:p w14:paraId="700C8A47" w14:textId="77777777" w:rsidR="005C5116" w:rsidRDefault="005C5116" w:rsidP="005C5116">
      <w:pPr>
        <w:pStyle w:val="Code0"/>
        <w:rPr>
          <w:ins w:id="504" w:author="Unknown"/>
        </w:rPr>
      </w:pPr>
      <w:ins w:id="505" w:author="Unknown">
        <w:r>
          <w:t xml:space="preserve">    }</w:t>
        </w:r>
      </w:ins>
    </w:p>
    <w:p w14:paraId="2C21BBF5" w14:textId="77777777" w:rsidR="005C5116" w:rsidRDefault="005C5116" w:rsidP="005C5116">
      <w:pPr>
        <w:pStyle w:val="Code0"/>
        <w:rPr>
          <w:ins w:id="506" w:author="Unknown"/>
        </w:rPr>
      </w:pPr>
      <w:ins w:id="507" w:author="Unknown">
        <w:r>
          <w:t xml:space="preserve">    leaf </w:t>
        </w:r>
        <w:proofErr w:type="spellStart"/>
        <w:r>
          <w:t>endTime</w:t>
        </w:r>
        <w:proofErr w:type="spellEnd"/>
        <w:r>
          <w:t xml:space="preserve"> {</w:t>
        </w:r>
      </w:ins>
    </w:p>
    <w:p w14:paraId="25346AB7" w14:textId="77777777" w:rsidR="005C5116" w:rsidRDefault="005C5116" w:rsidP="005C5116">
      <w:pPr>
        <w:pStyle w:val="Code0"/>
        <w:rPr>
          <w:ins w:id="508" w:author="Unknown"/>
        </w:rPr>
      </w:pPr>
      <w:ins w:id="509" w:author="Unknown">
        <w:r>
          <w:t xml:space="preserve">      type </w:t>
        </w:r>
        <w:proofErr w:type="spellStart"/>
        <w:proofErr w:type="gramStart"/>
        <w:r>
          <w:t>yang:date</w:t>
        </w:r>
        <w:proofErr w:type="gramEnd"/>
        <w:r>
          <w:t>-and-time</w:t>
        </w:r>
        <w:proofErr w:type="spellEnd"/>
        <w:r>
          <w:t>;</w:t>
        </w:r>
      </w:ins>
    </w:p>
    <w:p w14:paraId="66EEB79C" w14:textId="77777777" w:rsidR="005C5116" w:rsidRDefault="005C5116" w:rsidP="005C5116">
      <w:pPr>
        <w:pStyle w:val="Code0"/>
        <w:rPr>
          <w:ins w:id="510" w:author="Unknown"/>
        </w:rPr>
      </w:pPr>
      <w:ins w:id="511" w:author="Unknown">
        <w:r>
          <w:t xml:space="preserve">    }</w:t>
        </w:r>
      </w:ins>
    </w:p>
    <w:p w14:paraId="6F06C04C" w14:textId="77777777" w:rsidR="005C5116" w:rsidRDefault="005C5116" w:rsidP="005C5116">
      <w:pPr>
        <w:pStyle w:val="Code0"/>
        <w:rPr>
          <w:ins w:id="512" w:author="Unknown"/>
        </w:rPr>
      </w:pPr>
      <w:ins w:id="513" w:author="Unknown">
        <w:r>
          <w:t xml:space="preserve">  }</w:t>
        </w:r>
      </w:ins>
    </w:p>
    <w:p w14:paraId="710C21A3" w14:textId="77777777" w:rsidR="005C5116" w:rsidRDefault="005C5116" w:rsidP="005C5116">
      <w:pPr>
        <w:pStyle w:val="Code0"/>
        <w:rPr>
          <w:ins w:id="514" w:author="Unknown"/>
        </w:rPr>
      </w:pPr>
    </w:p>
    <w:p w14:paraId="79735822" w14:textId="77777777" w:rsidR="005C5116" w:rsidRDefault="005C5116" w:rsidP="005C5116">
      <w:pPr>
        <w:pStyle w:val="Code0"/>
        <w:rPr>
          <w:ins w:id="515" w:author="Unknown"/>
        </w:rPr>
      </w:pPr>
    </w:p>
    <w:p w14:paraId="5908FC2C" w14:textId="77777777" w:rsidR="005C5116" w:rsidRDefault="005C5116" w:rsidP="005C5116">
      <w:pPr>
        <w:pStyle w:val="Code0"/>
        <w:rPr>
          <w:ins w:id="516" w:author="Unknown"/>
        </w:rPr>
      </w:pPr>
      <w:ins w:id="517" w:author="Unknown">
        <w:r>
          <w:t xml:space="preserve">  grouping </w:t>
        </w:r>
        <w:proofErr w:type="spellStart"/>
        <w:r>
          <w:t>ManagementDataCollectionGrp</w:t>
        </w:r>
        <w:proofErr w:type="spellEnd"/>
        <w:r>
          <w:t xml:space="preserve"> {</w:t>
        </w:r>
      </w:ins>
    </w:p>
    <w:p w14:paraId="48BF0C82" w14:textId="77777777" w:rsidR="005C5116" w:rsidRDefault="005C5116" w:rsidP="005C5116">
      <w:pPr>
        <w:pStyle w:val="Code0"/>
        <w:rPr>
          <w:ins w:id="518" w:author="Unknown"/>
        </w:rPr>
      </w:pPr>
    </w:p>
    <w:p w14:paraId="644FBFF9" w14:textId="77777777" w:rsidR="005C5116" w:rsidRDefault="005C5116" w:rsidP="005C5116">
      <w:pPr>
        <w:pStyle w:val="Code0"/>
        <w:rPr>
          <w:ins w:id="519" w:author="Unknown"/>
        </w:rPr>
      </w:pPr>
      <w:ins w:id="520" w:author="Unknown">
        <w:r>
          <w:t xml:space="preserve">    choice managementData {</w:t>
        </w:r>
      </w:ins>
    </w:p>
    <w:p w14:paraId="6284B11C" w14:textId="77777777" w:rsidR="005C5116" w:rsidRDefault="005C5116" w:rsidP="005C5116">
      <w:pPr>
        <w:pStyle w:val="Code0"/>
        <w:rPr>
          <w:ins w:id="521" w:author="Unknown"/>
        </w:rPr>
      </w:pPr>
      <w:ins w:id="522" w:author="Unknown">
        <w:r>
          <w:t xml:space="preserve">      case </w:t>
        </w:r>
        <w:proofErr w:type="spellStart"/>
        <w:r>
          <w:t>mgtDataCategory</w:t>
        </w:r>
        <w:proofErr w:type="spellEnd"/>
        <w:r>
          <w:t xml:space="preserve"> {</w:t>
        </w:r>
      </w:ins>
    </w:p>
    <w:p w14:paraId="178B7077" w14:textId="77777777" w:rsidR="005C5116" w:rsidRDefault="005C5116" w:rsidP="005C5116">
      <w:pPr>
        <w:pStyle w:val="Code0"/>
        <w:rPr>
          <w:ins w:id="523" w:author="Unknown"/>
        </w:rPr>
      </w:pPr>
      <w:ins w:id="524" w:author="Unknown">
        <w:r>
          <w:t xml:space="preserve">        leaf-list </w:t>
        </w:r>
        <w:proofErr w:type="gramStart"/>
        <w:r>
          <w:t>category  {</w:t>
        </w:r>
        <w:proofErr w:type="gramEnd"/>
      </w:ins>
    </w:p>
    <w:p w14:paraId="5B665148" w14:textId="77777777" w:rsidR="005C5116" w:rsidRDefault="005C5116" w:rsidP="005C5116">
      <w:pPr>
        <w:pStyle w:val="Code0"/>
        <w:rPr>
          <w:ins w:id="525" w:author="Unknown"/>
        </w:rPr>
      </w:pPr>
      <w:ins w:id="526" w:author="Unknown">
        <w:r>
          <w:t xml:space="preserve">          type </w:t>
        </w:r>
        <w:proofErr w:type="spellStart"/>
        <w:proofErr w:type="gramStart"/>
        <w:r>
          <w:t>mgtDataCategoryType</w:t>
        </w:r>
        <w:proofErr w:type="spellEnd"/>
        <w:r>
          <w:t>;</w:t>
        </w:r>
        <w:proofErr w:type="gramEnd"/>
      </w:ins>
    </w:p>
    <w:p w14:paraId="7F491F01" w14:textId="77777777" w:rsidR="005C5116" w:rsidRDefault="005C5116" w:rsidP="005C5116">
      <w:pPr>
        <w:pStyle w:val="Code0"/>
        <w:rPr>
          <w:ins w:id="527" w:author="Unknown"/>
        </w:rPr>
      </w:pPr>
      <w:ins w:id="528" w:author="Unknown">
        <w:r>
          <w:t xml:space="preserve">          min-elements </w:t>
        </w:r>
        <w:proofErr w:type="gramStart"/>
        <w:r>
          <w:t>1;</w:t>
        </w:r>
        <w:proofErr w:type="gramEnd"/>
      </w:ins>
    </w:p>
    <w:p w14:paraId="33376020" w14:textId="77777777" w:rsidR="005C5116" w:rsidRDefault="005C5116" w:rsidP="005C5116">
      <w:pPr>
        <w:pStyle w:val="Code0"/>
        <w:rPr>
          <w:ins w:id="529" w:author="Unknown"/>
        </w:rPr>
      </w:pPr>
      <w:ins w:id="530" w:author="Unknown">
        <w:r>
          <w:t xml:space="preserve">          max-elements 5; // The ENUM contains 5 possible values</w:t>
        </w:r>
      </w:ins>
    </w:p>
    <w:p w14:paraId="6E6F81B7" w14:textId="77777777" w:rsidR="005C5116" w:rsidRDefault="005C5116" w:rsidP="005C5116">
      <w:pPr>
        <w:pStyle w:val="Code0"/>
        <w:rPr>
          <w:ins w:id="531" w:author="Unknown"/>
        </w:rPr>
      </w:pPr>
      <w:ins w:id="532" w:author="Unknown">
        <w:r>
          <w:t xml:space="preserve">          description "</w:t>
        </w:r>
        <w:proofErr w:type="gramStart"/>
        <w:r>
          <w:t>This attributes</w:t>
        </w:r>
        <w:proofErr w:type="gramEnd"/>
        <w:r>
          <w:t xml:space="preserve"> defines the type of management data that</w:t>
        </w:r>
      </w:ins>
    </w:p>
    <w:p w14:paraId="46D03E5E" w14:textId="77777777" w:rsidR="005C5116" w:rsidRDefault="005C5116" w:rsidP="005C5116">
      <w:pPr>
        <w:pStyle w:val="Code0"/>
        <w:rPr>
          <w:ins w:id="533" w:author="Unknown"/>
        </w:rPr>
      </w:pPr>
      <w:ins w:id="534" w:author="Unknown">
        <w:r>
          <w:t xml:space="preserve">            are requested.</w:t>
        </w:r>
      </w:ins>
    </w:p>
    <w:p w14:paraId="3DF583C6" w14:textId="77777777" w:rsidR="005C5116" w:rsidRDefault="005C5116" w:rsidP="005C5116">
      <w:pPr>
        <w:pStyle w:val="Code0"/>
        <w:rPr>
          <w:ins w:id="535" w:author="Unknown"/>
        </w:rPr>
      </w:pPr>
    </w:p>
    <w:p w14:paraId="0ECD24CA" w14:textId="77777777" w:rsidR="005C5116" w:rsidRDefault="005C5116" w:rsidP="005C5116">
      <w:pPr>
        <w:pStyle w:val="Code0"/>
        <w:rPr>
          <w:ins w:id="536" w:author="Unknown"/>
        </w:rPr>
      </w:pPr>
      <w:ins w:id="537" w:author="Unknown">
        <w:r>
          <w:t xml:space="preserve">            Allowed values for data category are COVERAGE, CAPACITY,</w:t>
        </w:r>
      </w:ins>
    </w:p>
    <w:p w14:paraId="6F091566" w14:textId="77777777" w:rsidR="005C5116" w:rsidRDefault="005C5116" w:rsidP="005C5116">
      <w:pPr>
        <w:pStyle w:val="Code0"/>
        <w:rPr>
          <w:ins w:id="538" w:author="Unknown"/>
        </w:rPr>
      </w:pPr>
      <w:ins w:id="539" w:author="Unknown">
        <w:r>
          <w:t xml:space="preserve">            ENERGY_EFFICIENCY, MOBILITY, ACCESSIBILITY. The data categories</w:t>
        </w:r>
      </w:ins>
    </w:p>
    <w:p w14:paraId="4A86D6DA" w14:textId="77777777" w:rsidR="005C5116" w:rsidRDefault="005C5116" w:rsidP="005C5116">
      <w:pPr>
        <w:pStyle w:val="Code0"/>
        <w:rPr>
          <w:ins w:id="540" w:author="Unknown"/>
        </w:rPr>
      </w:pPr>
      <w:ins w:id="541" w:author="Unknown">
        <w:r>
          <w:t xml:space="preserve">            will map to certain measurement families defined in TS 28.552, see</w:t>
        </w:r>
      </w:ins>
    </w:p>
    <w:p w14:paraId="31ED3925" w14:textId="77777777" w:rsidR="005C5116" w:rsidRDefault="005C5116" w:rsidP="005C5116">
      <w:pPr>
        <w:pStyle w:val="Code0"/>
        <w:rPr>
          <w:ins w:id="542" w:author="Unknown"/>
        </w:rPr>
      </w:pPr>
      <w:ins w:id="543" w:author="Unknown">
        <w:r>
          <w:t xml:space="preserve">            below. In addition to the below mappings, MnS producer may map the</w:t>
        </w:r>
      </w:ins>
    </w:p>
    <w:p w14:paraId="74B61302" w14:textId="77777777" w:rsidR="005C5116" w:rsidRDefault="005C5116" w:rsidP="005C5116">
      <w:pPr>
        <w:pStyle w:val="Code0"/>
        <w:rPr>
          <w:ins w:id="544" w:author="Unknown"/>
        </w:rPr>
      </w:pPr>
      <w:ins w:id="545" w:author="Unknown">
        <w:r>
          <w:t xml:space="preserve">            provided categories to any additional proprietary management data,</w:t>
        </w:r>
      </w:ins>
    </w:p>
    <w:p w14:paraId="08043A60" w14:textId="77777777" w:rsidR="005C5116" w:rsidRDefault="005C5116" w:rsidP="005C5116">
      <w:pPr>
        <w:pStyle w:val="Code0"/>
        <w:rPr>
          <w:ins w:id="546" w:author="Unknown"/>
        </w:rPr>
      </w:pPr>
      <w:ins w:id="547" w:author="Unknown">
        <w:r>
          <w:t xml:space="preserve">            as appropriate.</w:t>
        </w:r>
      </w:ins>
    </w:p>
    <w:p w14:paraId="25403816" w14:textId="77777777" w:rsidR="005C5116" w:rsidRDefault="005C5116" w:rsidP="005C5116">
      <w:pPr>
        <w:pStyle w:val="Code0"/>
        <w:rPr>
          <w:ins w:id="548" w:author="Unknown"/>
        </w:rPr>
      </w:pPr>
    </w:p>
    <w:p w14:paraId="2BB47B36" w14:textId="77777777" w:rsidR="005C5116" w:rsidRDefault="005C5116" w:rsidP="005C5116">
      <w:pPr>
        <w:pStyle w:val="Code0"/>
        <w:rPr>
          <w:ins w:id="549" w:author="Unknown"/>
        </w:rPr>
      </w:pPr>
      <w:ins w:id="550" w:author="Unknown">
        <w:r>
          <w:t xml:space="preserve">            - The COVERAGE category will map to measurement families of MR</w:t>
        </w:r>
      </w:ins>
    </w:p>
    <w:p w14:paraId="45E78A94" w14:textId="77777777" w:rsidR="005C5116" w:rsidRDefault="005C5116" w:rsidP="005C5116">
      <w:pPr>
        <w:pStyle w:val="Code0"/>
        <w:rPr>
          <w:ins w:id="551" w:author="Unknown"/>
        </w:rPr>
      </w:pPr>
      <w:ins w:id="552" w:author="Unknown">
        <w:r>
          <w:t xml:space="preserve">            (</w:t>
        </w:r>
        <w:proofErr w:type="gramStart"/>
        <w:r>
          <w:t>measurements</w:t>
        </w:r>
        <w:proofErr w:type="gramEnd"/>
        <w:r>
          <w:t xml:space="preserve"> related to Measurement Report) and L1M (measurements</w:t>
        </w:r>
      </w:ins>
    </w:p>
    <w:p w14:paraId="5EBC1FF0" w14:textId="77777777" w:rsidR="005C5116" w:rsidRDefault="005C5116" w:rsidP="005C5116">
      <w:pPr>
        <w:pStyle w:val="Code0"/>
        <w:rPr>
          <w:ins w:id="553" w:author="Unknown"/>
        </w:rPr>
      </w:pPr>
      <w:ins w:id="554" w:author="Unknown">
        <w:r>
          <w:lastRenderedPageBreak/>
          <w:t xml:space="preserve">            related to Layer 1 Measurement).</w:t>
        </w:r>
      </w:ins>
    </w:p>
    <w:p w14:paraId="722221A9" w14:textId="77777777" w:rsidR="005C5116" w:rsidRDefault="005C5116" w:rsidP="005C5116">
      <w:pPr>
        <w:pStyle w:val="Code0"/>
        <w:rPr>
          <w:ins w:id="555" w:author="Unknown"/>
        </w:rPr>
      </w:pPr>
    </w:p>
    <w:p w14:paraId="22724AAE" w14:textId="77777777" w:rsidR="005C5116" w:rsidRDefault="005C5116" w:rsidP="005C5116">
      <w:pPr>
        <w:pStyle w:val="Code0"/>
        <w:rPr>
          <w:ins w:id="556" w:author="Unknown"/>
        </w:rPr>
      </w:pPr>
      <w:ins w:id="557" w:author="Unknown">
        <w:r>
          <w:t xml:space="preserve">            - The CAPACITY category will map to measurement family RRU</w:t>
        </w:r>
      </w:ins>
    </w:p>
    <w:p w14:paraId="15A7B979" w14:textId="77777777" w:rsidR="005C5116" w:rsidRDefault="005C5116" w:rsidP="005C5116">
      <w:pPr>
        <w:pStyle w:val="Code0"/>
        <w:rPr>
          <w:ins w:id="558" w:author="Unknown"/>
        </w:rPr>
      </w:pPr>
      <w:ins w:id="559" w:author="Unknown">
        <w:r>
          <w:t xml:space="preserve">            (</w:t>
        </w:r>
        <w:proofErr w:type="gramStart"/>
        <w:r>
          <w:t>measurements</w:t>
        </w:r>
        <w:proofErr w:type="gramEnd"/>
        <w:r>
          <w:t xml:space="preserve"> related to Radio Resource Utilization).</w:t>
        </w:r>
      </w:ins>
    </w:p>
    <w:p w14:paraId="5E831CA4" w14:textId="77777777" w:rsidR="005C5116" w:rsidRDefault="005C5116" w:rsidP="005C5116">
      <w:pPr>
        <w:pStyle w:val="Code0"/>
        <w:rPr>
          <w:ins w:id="560" w:author="Unknown"/>
        </w:rPr>
      </w:pPr>
    </w:p>
    <w:p w14:paraId="66EE9691" w14:textId="77777777" w:rsidR="005C5116" w:rsidRDefault="005C5116" w:rsidP="005C5116">
      <w:pPr>
        <w:pStyle w:val="Code0"/>
        <w:rPr>
          <w:ins w:id="561" w:author="Unknown"/>
        </w:rPr>
      </w:pPr>
      <w:ins w:id="562" w:author="Unknown">
        <w:r>
          <w:t xml:space="preserve">            - The ENERGY_EFFICIENCY category will map to measurement family PEE</w:t>
        </w:r>
      </w:ins>
    </w:p>
    <w:p w14:paraId="6A133474" w14:textId="77777777" w:rsidR="005C5116" w:rsidRDefault="005C5116" w:rsidP="005C5116">
      <w:pPr>
        <w:pStyle w:val="Code0"/>
        <w:rPr>
          <w:ins w:id="563" w:author="Unknown"/>
        </w:rPr>
      </w:pPr>
      <w:ins w:id="564" w:author="Unknown">
        <w:r>
          <w:t xml:space="preserve">            (</w:t>
        </w:r>
        <w:proofErr w:type="gramStart"/>
        <w:r>
          <w:t>measurements</w:t>
        </w:r>
        <w:proofErr w:type="gramEnd"/>
        <w:r>
          <w:t xml:space="preserve"> related to Power, Energy and Environment).</w:t>
        </w:r>
      </w:ins>
    </w:p>
    <w:p w14:paraId="7DD04909" w14:textId="77777777" w:rsidR="005C5116" w:rsidRDefault="005C5116" w:rsidP="005C5116">
      <w:pPr>
        <w:pStyle w:val="Code0"/>
        <w:rPr>
          <w:ins w:id="565" w:author="Unknown"/>
        </w:rPr>
      </w:pPr>
    </w:p>
    <w:p w14:paraId="3A8EEAFC" w14:textId="77777777" w:rsidR="005C5116" w:rsidRDefault="005C5116" w:rsidP="005C5116">
      <w:pPr>
        <w:pStyle w:val="Code0"/>
        <w:rPr>
          <w:ins w:id="566" w:author="Unknown"/>
        </w:rPr>
      </w:pPr>
      <w:ins w:id="567" w:author="Unknown">
        <w:r>
          <w:t xml:space="preserve">            - The MOBILITY category will map to measurement family MM</w:t>
        </w:r>
      </w:ins>
    </w:p>
    <w:p w14:paraId="17D9A42F" w14:textId="77777777" w:rsidR="005C5116" w:rsidRDefault="005C5116" w:rsidP="005C5116">
      <w:pPr>
        <w:pStyle w:val="Code0"/>
        <w:rPr>
          <w:ins w:id="568" w:author="Unknown"/>
        </w:rPr>
      </w:pPr>
      <w:ins w:id="569" w:author="Unknown">
        <w:r>
          <w:t xml:space="preserve">            (</w:t>
        </w:r>
        <w:proofErr w:type="gramStart"/>
        <w:r>
          <w:t>measurements</w:t>
        </w:r>
        <w:proofErr w:type="gramEnd"/>
        <w:r>
          <w:t xml:space="preserve"> related to Mobility Management).</w:t>
        </w:r>
      </w:ins>
    </w:p>
    <w:p w14:paraId="137C625D" w14:textId="77777777" w:rsidR="005C5116" w:rsidRDefault="005C5116" w:rsidP="005C5116">
      <w:pPr>
        <w:pStyle w:val="Code0"/>
        <w:rPr>
          <w:ins w:id="570" w:author="Unknown"/>
        </w:rPr>
      </w:pPr>
    </w:p>
    <w:p w14:paraId="25D6419C" w14:textId="77777777" w:rsidR="005C5116" w:rsidRDefault="005C5116" w:rsidP="005C5116">
      <w:pPr>
        <w:pStyle w:val="Code0"/>
        <w:rPr>
          <w:ins w:id="571" w:author="Unknown"/>
        </w:rPr>
      </w:pPr>
      <w:ins w:id="572" w:author="Unknown">
        <w:r>
          <w:t xml:space="preserve">            - The ACCESSIBILITY category will map to measurement family CE</w:t>
        </w:r>
      </w:ins>
    </w:p>
    <w:p w14:paraId="279FBD83" w14:textId="77777777" w:rsidR="005C5116" w:rsidRDefault="005C5116" w:rsidP="005C5116">
      <w:pPr>
        <w:pStyle w:val="Code0"/>
        <w:rPr>
          <w:ins w:id="573" w:author="Unknown"/>
        </w:rPr>
      </w:pPr>
      <w:ins w:id="574" w:author="Unknown">
        <w:r>
          <w:t xml:space="preserve">            (</w:t>
        </w:r>
        <w:proofErr w:type="gramStart"/>
        <w:r>
          <w:t>measurements</w:t>
        </w:r>
        <w:proofErr w:type="gramEnd"/>
        <w:r>
          <w:t xml:space="preserve"> related to Connection Establishment).";</w:t>
        </w:r>
      </w:ins>
    </w:p>
    <w:p w14:paraId="36361B24" w14:textId="77777777" w:rsidR="005C5116" w:rsidRDefault="005C5116" w:rsidP="005C5116">
      <w:pPr>
        <w:pStyle w:val="Code0"/>
        <w:rPr>
          <w:ins w:id="575" w:author="Unknown"/>
        </w:rPr>
      </w:pPr>
      <w:ins w:id="576" w:author="Unknown">
        <w:r>
          <w:t xml:space="preserve">        }</w:t>
        </w:r>
      </w:ins>
    </w:p>
    <w:p w14:paraId="54BBF1AB" w14:textId="77777777" w:rsidR="005C5116" w:rsidRDefault="005C5116" w:rsidP="005C5116">
      <w:pPr>
        <w:pStyle w:val="Code0"/>
        <w:rPr>
          <w:ins w:id="577" w:author="Unknown"/>
        </w:rPr>
      </w:pPr>
      <w:ins w:id="578" w:author="Unknown">
        <w:r>
          <w:t xml:space="preserve">      }</w:t>
        </w:r>
      </w:ins>
    </w:p>
    <w:p w14:paraId="493312CC" w14:textId="77777777" w:rsidR="005C5116" w:rsidRDefault="005C5116" w:rsidP="005C5116">
      <w:pPr>
        <w:pStyle w:val="Code0"/>
        <w:rPr>
          <w:ins w:id="579" w:author="Unknown"/>
        </w:rPr>
      </w:pPr>
      <w:ins w:id="580" w:author="Unknown">
        <w:r>
          <w:t xml:space="preserve">      case </w:t>
        </w:r>
        <w:proofErr w:type="spellStart"/>
        <w:r>
          <w:t>mgtDataName</w:t>
        </w:r>
        <w:proofErr w:type="spellEnd"/>
        <w:r>
          <w:t xml:space="preserve"> {</w:t>
        </w:r>
      </w:ins>
    </w:p>
    <w:p w14:paraId="4765089B" w14:textId="77777777" w:rsidR="005C5116" w:rsidRDefault="005C5116" w:rsidP="005C5116">
      <w:pPr>
        <w:pStyle w:val="Code0"/>
        <w:rPr>
          <w:ins w:id="581" w:author="Unknown"/>
        </w:rPr>
      </w:pPr>
      <w:ins w:id="582" w:author="Unknown">
        <w:r>
          <w:t xml:space="preserve">        leaf-list name {</w:t>
        </w:r>
      </w:ins>
    </w:p>
    <w:p w14:paraId="0A07FCC0" w14:textId="77777777" w:rsidR="005C5116" w:rsidRDefault="005C5116" w:rsidP="005C5116">
      <w:pPr>
        <w:pStyle w:val="Code0"/>
        <w:rPr>
          <w:ins w:id="583" w:author="Unknown"/>
        </w:rPr>
      </w:pPr>
      <w:ins w:id="584" w:author="Unknown">
        <w:r>
          <w:t xml:space="preserve">          type </w:t>
        </w:r>
        <w:proofErr w:type="gramStart"/>
        <w:r>
          <w:t>string;</w:t>
        </w:r>
        <w:proofErr w:type="gramEnd"/>
      </w:ins>
    </w:p>
    <w:p w14:paraId="6F780E70" w14:textId="77777777" w:rsidR="005C5116" w:rsidRDefault="005C5116" w:rsidP="005C5116">
      <w:pPr>
        <w:pStyle w:val="Code0"/>
        <w:rPr>
          <w:ins w:id="585" w:author="Unknown"/>
        </w:rPr>
      </w:pPr>
      <w:ins w:id="586" w:author="Unknown">
        <w:r>
          <w:t xml:space="preserve">          min-elements </w:t>
        </w:r>
        <w:proofErr w:type="gramStart"/>
        <w:r>
          <w:t>1;</w:t>
        </w:r>
        <w:proofErr w:type="gramEnd"/>
      </w:ins>
    </w:p>
    <w:p w14:paraId="6BCEE3D5" w14:textId="77777777" w:rsidR="005C5116" w:rsidRDefault="005C5116" w:rsidP="005C5116">
      <w:pPr>
        <w:pStyle w:val="Code0"/>
        <w:rPr>
          <w:ins w:id="587" w:author="Unknown"/>
        </w:rPr>
      </w:pPr>
      <w:ins w:id="588" w:author="Unknown">
        <w:r>
          <w:t xml:space="preserve">          description "The list may include metrics or set of metrics defined</w:t>
        </w:r>
      </w:ins>
    </w:p>
    <w:p w14:paraId="7B075A09" w14:textId="77777777" w:rsidR="005C5116" w:rsidRDefault="005C5116" w:rsidP="005C5116">
      <w:pPr>
        <w:pStyle w:val="Code0"/>
        <w:rPr>
          <w:ins w:id="589" w:author="Unknown"/>
        </w:rPr>
      </w:pPr>
      <w:ins w:id="590" w:author="Unknown">
        <w:r>
          <w:t xml:space="preserve">            in TS 28.552, TS </w:t>
        </w:r>
        <w:proofErr w:type="gramStart"/>
        <w:r>
          <w:t>28.554</w:t>
        </w:r>
        <w:proofErr w:type="gramEnd"/>
        <w:r>
          <w:t xml:space="preserve"> and TS 32.422.</w:t>
        </w:r>
      </w:ins>
    </w:p>
    <w:p w14:paraId="64160E9E" w14:textId="77777777" w:rsidR="005C5116" w:rsidRDefault="005C5116" w:rsidP="005C5116">
      <w:pPr>
        <w:pStyle w:val="Code0"/>
        <w:rPr>
          <w:ins w:id="591" w:author="Unknown"/>
        </w:rPr>
      </w:pPr>
    </w:p>
    <w:p w14:paraId="3D3BAD46" w14:textId="77777777" w:rsidR="005C5116" w:rsidRDefault="005C5116" w:rsidP="005C5116">
      <w:pPr>
        <w:pStyle w:val="Code0"/>
        <w:rPr>
          <w:ins w:id="592" w:author="Unknown"/>
        </w:rPr>
      </w:pPr>
      <w:ins w:id="593" w:author="Unknown">
        <w:r>
          <w:t xml:space="preserve">            The metrics are identified with their names/identifiers.</w:t>
        </w:r>
      </w:ins>
    </w:p>
    <w:p w14:paraId="35732328" w14:textId="77777777" w:rsidR="005C5116" w:rsidRDefault="005C5116" w:rsidP="005C5116">
      <w:pPr>
        <w:pStyle w:val="Code0"/>
        <w:rPr>
          <w:ins w:id="594" w:author="Unknown"/>
        </w:rPr>
      </w:pPr>
      <w:ins w:id="595" w:author="Unknown">
        <w:r>
          <w:t xml:space="preserve">            For performance measurements defined in TS 28.552 the name is</w:t>
        </w:r>
      </w:ins>
    </w:p>
    <w:p w14:paraId="1D188F5F" w14:textId="77777777" w:rsidR="005C5116" w:rsidRDefault="005C5116" w:rsidP="005C5116">
      <w:pPr>
        <w:pStyle w:val="Code0"/>
        <w:rPr>
          <w:ins w:id="596" w:author="Unknown"/>
        </w:rPr>
      </w:pPr>
      <w:ins w:id="597" w:author="Unknown">
        <w:r>
          <w:t xml:space="preserve">            constructed as follows:</w:t>
        </w:r>
      </w:ins>
    </w:p>
    <w:p w14:paraId="5241012F" w14:textId="77777777" w:rsidR="005C5116" w:rsidRDefault="005C5116" w:rsidP="005C5116">
      <w:pPr>
        <w:pStyle w:val="Code0"/>
        <w:rPr>
          <w:ins w:id="598" w:author="Unknown"/>
        </w:rPr>
      </w:pPr>
      <w:ins w:id="599" w:author="Unknown">
        <w:r>
          <w:t xml:space="preserve">              - '</w:t>
        </w:r>
        <w:proofErr w:type="spellStart"/>
        <w:proofErr w:type="gramStart"/>
        <w:r>
          <w:t>family.measurementName.subcounter</w:t>
        </w:r>
        <w:proofErr w:type="spellEnd"/>
        <w:proofErr w:type="gramEnd"/>
        <w:r>
          <w:t>' for measurement types with</w:t>
        </w:r>
      </w:ins>
    </w:p>
    <w:p w14:paraId="22D74177" w14:textId="77777777" w:rsidR="005C5116" w:rsidRDefault="005C5116" w:rsidP="005C5116">
      <w:pPr>
        <w:pStyle w:val="Code0"/>
        <w:rPr>
          <w:ins w:id="600" w:author="Unknown"/>
        </w:rPr>
      </w:pPr>
      <w:ins w:id="601" w:author="Unknown">
        <w:r>
          <w:t xml:space="preserve">                subcounters</w:t>
        </w:r>
      </w:ins>
    </w:p>
    <w:p w14:paraId="36F74075" w14:textId="77777777" w:rsidR="005C5116" w:rsidRDefault="005C5116" w:rsidP="005C5116">
      <w:pPr>
        <w:pStyle w:val="Code0"/>
        <w:rPr>
          <w:ins w:id="602" w:author="Unknown"/>
        </w:rPr>
      </w:pPr>
      <w:ins w:id="603" w:author="Unknown">
        <w:r>
          <w:t xml:space="preserve">              - '</w:t>
        </w:r>
        <w:proofErr w:type="spellStart"/>
        <w:proofErr w:type="gramStart"/>
        <w:r>
          <w:t>family.measurementName</w:t>
        </w:r>
        <w:proofErr w:type="spellEnd"/>
        <w:proofErr w:type="gramEnd"/>
        <w:r>
          <w:t>' for measurement types without</w:t>
        </w:r>
      </w:ins>
    </w:p>
    <w:p w14:paraId="46709442" w14:textId="77777777" w:rsidR="005C5116" w:rsidRDefault="005C5116" w:rsidP="005C5116">
      <w:pPr>
        <w:pStyle w:val="Code0"/>
        <w:rPr>
          <w:ins w:id="604" w:author="Unknown"/>
        </w:rPr>
      </w:pPr>
      <w:ins w:id="605" w:author="Unknown">
        <w:r>
          <w:t xml:space="preserve">                subcounters</w:t>
        </w:r>
      </w:ins>
    </w:p>
    <w:p w14:paraId="67F473F4" w14:textId="77777777" w:rsidR="005C5116" w:rsidRDefault="005C5116" w:rsidP="005C5116">
      <w:pPr>
        <w:pStyle w:val="Code0"/>
        <w:rPr>
          <w:ins w:id="606" w:author="Unknown"/>
        </w:rPr>
      </w:pPr>
      <w:ins w:id="607" w:author="Unknown">
        <w:r>
          <w:t xml:space="preserve">              - 'family' for measurement families</w:t>
        </w:r>
      </w:ins>
    </w:p>
    <w:p w14:paraId="28113886" w14:textId="77777777" w:rsidR="005C5116" w:rsidRDefault="005C5116" w:rsidP="005C5116">
      <w:pPr>
        <w:pStyle w:val="Code0"/>
        <w:rPr>
          <w:ins w:id="608" w:author="Unknown"/>
        </w:rPr>
      </w:pPr>
    </w:p>
    <w:p w14:paraId="37B24133" w14:textId="77777777" w:rsidR="005C5116" w:rsidRDefault="005C5116" w:rsidP="005C5116">
      <w:pPr>
        <w:pStyle w:val="Code0"/>
        <w:rPr>
          <w:ins w:id="609" w:author="Unknown"/>
        </w:rPr>
      </w:pPr>
      <w:ins w:id="610" w:author="Unknown">
        <w:r>
          <w:t xml:space="preserve">            For KPIs defined in TS 28.554 the name is defined according to the</w:t>
        </w:r>
      </w:ins>
    </w:p>
    <w:p w14:paraId="4C7C172C" w14:textId="77777777" w:rsidR="005C5116" w:rsidRDefault="005C5116" w:rsidP="005C5116">
      <w:pPr>
        <w:pStyle w:val="Code0"/>
        <w:rPr>
          <w:ins w:id="611" w:author="Unknown"/>
        </w:rPr>
      </w:pPr>
      <w:ins w:id="612" w:author="Unknown">
        <w:r>
          <w:t xml:space="preserve">            KPI definitions template as the component designated with a).</w:t>
        </w:r>
      </w:ins>
    </w:p>
    <w:p w14:paraId="4F91BE10" w14:textId="77777777" w:rsidR="005C5116" w:rsidRDefault="005C5116" w:rsidP="005C5116">
      <w:pPr>
        <w:pStyle w:val="Code0"/>
        <w:rPr>
          <w:ins w:id="613" w:author="Unknown"/>
        </w:rPr>
      </w:pPr>
    </w:p>
    <w:p w14:paraId="253545CE" w14:textId="77777777" w:rsidR="005C5116" w:rsidRDefault="005C5116" w:rsidP="005C5116">
      <w:pPr>
        <w:pStyle w:val="Code0"/>
        <w:rPr>
          <w:ins w:id="614" w:author="Unknown"/>
        </w:rPr>
      </w:pPr>
      <w:ins w:id="615" w:author="Unknown">
        <w:r>
          <w:t xml:space="preserve">            For trace metrics (including trace messages, MDT measurements</w:t>
        </w:r>
      </w:ins>
    </w:p>
    <w:p w14:paraId="07C3A916" w14:textId="77777777" w:rsidR="005C5116" w:rsidRDefault="005C5116" w:rsidP="005C5116">
      <w:pPr>
        <w:pStyle w:val="Code0"/>
        <w:rPr>
          <w:ins w:id="616" w:author="Unknown"/>
        </w:rPr>
      </w:pPr>
      <w:ins w:id="617" w:author="Unknown">
        <w:r>
          <w:t xml:space="preserve">            (Immediate MDT, Logged MDT, Logged MBSFN MDT), RLF and RCEF</w:t>
        </w:r>
      </w:ins>
    </w:p>
    <w:p w14:paraId="783A5BC6" w14:textId="77777777" w:rsidR="005C5116" w:rsidRDefault="005C5116" w:rsidP="005C5116">
      <w:pPr>
        <w:pStyle w:val="Code0"/>
        <w:rPr>
          <w:ins w:id="618" w:author="Unknown"/>
        </w:rPr>
      </w:pPr>
      <w:ins w:id="619" w:author="Unknown">
        <w:r>
          <w:t xml:space="preserve">            reports) defined in TS 32.422, the name (metric identifier) is</w:t>
        </w:r>
      </w:ins>
    </w:p>
    <w:p w14:paraId="71DFB044" w14:textId="77777777" w:rsidR="005C5116" w:rsidRDefault="005C5116" w:rsidP="005C5116">
      <w:pPr>
        <w:pStyle w:val="Code0"/>
        <w:rPr>
          <w:ins w:id="620" w:author="Unknown"/>
        </w:rPr>
      </w:pPr>
      <w:ins w:id="621" w:author="Unknown">
        <w:r>
          <w:t xml:space="preserve">            defined in clause 10 of TS 32.422.</w:t>
        </w:r>
        <w:proofErr w:type="gramStart"/>
        <w:r>
          <w:t>";</w:t>
        </w:r>
        <w:proofErr w:type="gramEnd"/>
      </w:ins>
    </w:p>
    <w:p w14:paraId="2D7A0BED" w14:textId="77777777" w:rsidR="005C5116" w:rsidRDefault="005C5116" w:rsidP="005C5116">
      <w:pPr>
        <w:pStyle w:val="Code0"/>
        <w:rPr>
          <w:ins w:id="622" w:author="Unknown"/>
        </w:rPr>
      </w:pPr>
      <w:ins w:id="623" w:author="Unknown">
        <w:r>
          <w:t xml:space="preserve">          }</w:t>
        </w:r>
      </w:ins>
    </w:p>
    <w:p w14:paraId="3E285A3D" w14:textId="77777777" w:rsidR="005C5116" w:rsidRDefault="005C5116" w:rsidP="005C5116">
      <w:pPr>
        <w:pStyle w:val="Code0"/>
        <w:rPr>
          <w:ins w:id="624" w:author="Unknown"/>
        </w:rPr>
      </w:pPr>
      <w:ins w:id="625" w:author="Unknown">
        <w:r>
          <w:t xml:space="preserve">      }</w:t>
        </w:r>
      </w:ins>
    </w:p>
    <w:p w14:paraId="2D1AB984" w14:textId="77777777" w:rsidR="005C5116" w:rsidRDefault="005C5116" w:rsidP="005C5116">
      <w:pPr>
        <w:pStyle w:val="Code0"/>
        <w:rPr>
          <w:ins w:id="626" w:author="Unknown"/>
        </w:rPr>
      </w:pPr>
      <w:ins w:id="627" w:author="Unknown">
        <w:r>
          <w:t xml:space="preserve">      mandatory </w:t>
        </w:r>
        <w:proofErr w:type="gramStart"/>
        <w:r>
          <w:t>true;</w:t>
        </w:r>
        <w:proofErr w:type="gramEnd"/>
      </w:ins>
    </w:p>
    <w:p w14:paraId="754BD13F" w14:textId="77777777" w:rsidR="005C5116" w:rsidRDefault="005C5116" w:rsidP="005C5116">
      <w:pPr>
        <w:pStyle w:val="Code0"/>
        <w:rPr>
          <w:ins w:id="628" w:author="Unknown"/>
        </w:rPr>
      </w:pPr>
      <w:ins w:id="629" w:author="Unknown">
        <w:r>
          <w:t xml:space="preserve">    }</w:t>
        </w:r>
      </w:ins>
    </w:p>
    <w:p w14:paraId="78A744FC" w14:textId="77777777" w:rsidR="005C5116" w:rsidRDefault="005C5116" w:rsidP="005C5116">
      <w:pPr>
        <w:pStyle w:val="Code0"/>
        <w:rPr>
          <w:ins w:id="630" w:author="Unknown"/>
        </w:rPr>
      </w:pPr>
    </w:p>
    <w:p w14:paraId="440E755A" w14:textId="77777777" w:rsidR="005C5116" w:rsidRDefault="005C5116" w:rsidP="005C5116">
      <w:pPr>
        <w:pStyle w:val="Code0"/>
        <w:rPr>
          <w:ins w:id="631" w:author="Unknown"/>
        </w:rPr>
      </w:pPr>
      <w:ins w:id="632" w:author="Unknown">
        <w:r>
          <w:t xml:space="preserve">    list </w:t>
        </w:r>
        <w:proofErr w:type="spellStart"/>
        <w:r>
          <w:t>targetNodeFilter</w:t>
        </w:r>
        <w:proofErr w:type="spellEnd"/>
        <w:r>
          <w:t xml:space="preserve"> {</w:t>
        </w:r>
      </w:ins>
    </w:p>
    <w:p w14:paraId="79B8D6A2" w14:textId="77777777" w:rsidR="005C5116" w:rsidRDefault="005C5116" w:rsidP="005C5116">
      <w:pPr>
        <w:pStyle w:val="Code0"/>
        <w:rPr>
          <w:ins w:id="633" w:author="Unknown"/>
        </w:rPr>
      </w:pPr>
      <w:ins w:id="634" w:author="Unknown">
        <w:r>
          <w:t xml:space="preserve">      key </w:t>
        </w:r>
        <w:proofErr w:type="spellStart"/>
        <w:proofErr w:type="gramStart"/>
        <w:r>
          <w:t>idx</w:t>
        </w:r>
        <w:proofErr w:type="spellEnd"/>
        <w:r>
          <w:t>;</w:t>
        </w:r>
        <w:proofErr w:type="gramEnd"/>
      </w:ins>
    </w:p>
    <w:p w14:paraId="430EF5FE" w14:textId="77777777" w:rsidR="005C5116" w:rsidRDefault="005C5116" w:rsidP="005C5116">
      <w:pPr>
        <w:pStyle w:val="Code0"/>
        <w:rPr>
          <w:ins w:id="635" w:author="Unknown"/>
        </w:rPr>
      </w:pPr>
      <w:ins w:id="636" w:author="Unknown">
        <w:r>
          <w:t xml:space="preserve">      leaf </w:t>
        </w:r>
        <w:proofErr w:type="spellStart"/>
        <w:r>
          <w:t>idx</w:t>
        </w:r>
        <w:proofErr w:type="spellEnd"/>
        <w:r>
          <w:t xml:space="preserve"> {</w:t>
        </w:r>
      </w:ins>
    </w:p>
    <w:p w14:paraId="2FFFF5E7" w14:textId="77777777" w:rsidR="005C5116" w:rsidRDefault="005C5116" w:rsidP="005C5116">
      <w:pPr>
        <w:pStyle w:val="Code0"/>
        <w:rPr>
          <w:ins w:id="637" w:author="Unknown"/>
        </w:rPr>
      </w:pPr>
      <w:ins w:id="638" w:author="Unknown">
        <w:r>
          <w:t xml:space="preserve">        type </w:t>
        </w:r>
        <w:proofErr w:type="gramStart"/>
        <w:r>
          <w:t>string;</w:t>
        </w:r>
        <w:proofErr w:type="gramEnd"/>
      </w:ins>
    </w:p>
    <w:p w14:paraId="09897696" w14:textId="77777777" w:rsidR="005C5116" w:rsidRDefault="005C5116" w:rsidP="005C5116">
      <w:pPr>
        <w:pStyle w:val="Code0"/>
        <w:rPr>
          <w:ins w:id="639" w:author="Unknown"/>
        </w:rPr>
      </w:pPr>
      <w:ins w:id="640" w:author="Unknown">
        <w:r>
          <w:t xml:space="preserve">      }</w:t>
        </w:r>
      </w:ins>
    </w:p>
    <w:p w14:paraId="79971FE5" w14:textId="77777777" w:rsidR="005C5116" w:rsidRDefault="005C5116" w:rsidP="005C5116">
      <w:pPr>
        <w:pStyle w:val="Code0"/>
        <w:rPr>
          <w:ins w:id="641" w:author="Unknown"/>
        </w:rPr>
      </w:pPr>
      <w:ins w:id="642" w:author="Unknown">
        <w:r>
          <w:t xml:space="preserve">      min-elements </w:t>
        </w:r>
        <w:proofErr w:type="gramStart"/>
        <w:r>
          <w:t>1;</w:t>
        </w:r>
        <w:proofErr w:type="gramEnd"/>
      </w:ins>
    </w:p>
    <w:p w14:paraId="35AF985E" w14:textId="77777777" w:rsidR="005C5116" w:rsidRDefault="005C5116" w:rsidP="005C5116">
      <w:pPr>
        <w:pStyle w:val="Code0"/>
        <w:rPr>
          <w:ins w:id="643" w:author="Unknown"/>
        </w:rPr>
      </w:pPr>
      <w:ins w:id="644" w:author="Unknown">
        <w:r>
          <w:t xml:space="preserve">      description "Set of information to target the Object Instance to collect</w:t>
        </w:r>
      </w:ins>
    </w:p>
    <w:p w14:paraId="2C751183" w14:textId="77777777" w:rsidR="005C5116" w:rsidRDefault="005C5116" w:rsidP="005C5116">
      <w:pPr>
        <w:pStyle w:val="Code0"/>
        <w:rPr>
          <w:ins w:id="645" w:author="Unknown"/>
        </w:rPr>
      </w:pPr>
      <w:ins w:id="646" w:author="Unknown">
        <w:r>
          <w:t xml:space="preserve">        the measurements from.</w:t>
        </w:r>
        <w:proofErr w:type="gramStart"/>
        <w:r>
          <w:t>";</w:t>
        </w:r>
        <w:proofErr w:type="gramEnd"/>
      </w:ins>
    </w:p>
    <w:p w14:paraId="222D8D62" w14:textId="77777777" w:rsidR="005C5116" w:rsidRDefault="005C5116" w:rsidP="005C5116">
      <w:pPr>
        <w:pStyle w:val="Code0"/>
        <w:rPr>
          <w:ins w:id="647" w:author="Unknown"/>
        </w:rPr>
      </w:pPr>
      <w:ins w:id="648" w:author="Unknown">
        <w:r>
          <w:t xml:space="preserve">      uses </w:t>
        </w:r>
        <w:proofErr w:type="spellStart"/>
        <w:proofErr w:type="gramStart"/>
        <w:r>
          <w:t>NodeFilterGrp</w:t>
        </w:r>
        <w:proofErr w:type="spellEnd"/>
        <w:r>
          <w:t>;</w:t>
        </w:r>
        <w:proofErr w:type="gramEnd"/>
      </w:ins>
    </w:p>
    <w:p w14:paraId="4895A452" w14:textId="77777777" w:rsidR="005C5116" w:rsidRDefault="005C5116" w:rsidP="005C5116">
      <w:pPr>
        <w:pStyle w:val="Code0"/>
        <w:rPr>
          <w:ins w:id="649" w:author="Unknown"/>
        </w:rPr>
      </w:pPr>
      <w:ins w:id="650" w:author="Unknown">
        <w:r>
          <w:t xml:space="preserve">    }</w:t>
        </w:r>
      </w:ins>
    </w:p>
    <w:p w14:paraId="2FCDAEB7" w14:textId="77777777" w:rsidR="005C5116" w:rsidRDefault="005C5116" w:rsidP="005C5116">
      <w:pPr>
        <w:pStyle w:val="Code0"/>
        <w:rPr>
          <w:ins w:id="651" w:author="Unknown"/>
        </w:rPr>
      </w:pPr>
    </w:p>
    <w:p w14:paraId="00B45C8E" w14:textId="77777777" w:rsidR="005C5116" w:rsidRDefault="005C5116" w:rsidP="005C5116">
      <w:pPr>
        <w:pStyle w:val="Code0"/>
        <w:rPr>
          <w:ins w:id="652" w:author="Unknown"/>
        </w:rPr>
      </w:pPr>
      <w:ins w:id="653" w:author="Unknown">
        <w:r>
          <w:t xml:space="preserve">    list </w:t>
        </w:r>
        <w:proofErr w:type="spellStart"/>
        <w:r>
          <w:t>collectionTimeWindow</w:t>
        </w:r>
        <w:proofErr w:type="spellEnd"/>
        <w:r>
          <w:t xml:space="preserve"> {</w:t>
        </w:r>
      </w:ins>
    </w:p>
    <w:p w14:paraId="224F5E4C" w14:textId="77777777" w:rsidR="005C5116" w:rsidRDefault="005C5116" w:rsidP="005C5116">
      <w:pPr>
        <w:pStyle w:val="Code0"/>
        <w:rPr>
          <w:ins w:id="654" w:author="Unknown"/>
        </w:rPr>
      </w:pPr>
      <w:ins w:id="655" w:author="Unknown">
        <w:r>
          <w:t xml:space="preserve">        key "</w:t>
        </w:r>
        <w:proofErr w:type="spellStart"/>
        <w:r>
          <w:t>startTime</w:t>
        </w:r>
        <w:proofErr w:type="spellEnd"/>
        <w:r>
          <w:t xml:space="preserve"> </w:t>
        </w:r>
        <w:proofErr w:type="spellStart"/>
        <w:r>
          <w:t>endTime</w:t>
        </w:r>
        <w:proofErr w:type="spellEnd"/>
        <w:proofErr w:type="gramStart"/>
        <w:r>
          <w:t>";</w:t>
        </w:r>
        <w:proofErr w:type="gramEnd"/>
      </w:ins>
    </w:p>
    <w:p w14:paraId="59E1519E" w14:textId="77777777" w:rsidR="005C5116" w:rsidRDefault="005C5116" w:rsidP="005C5116">
      <w:pPr>
        <w:pStyle w:val="Code0"/>
        <w:rPr>
          <w:ins w:id="656" w:author="Unknown"/>
        </w:rPr>
      </w:pPr>
      <w:ins w:id="657" w:author="Unknown">
        <w:r>
          <w:t xml:space="preserve">        </w:t>
        </w:r>
        <w:proofErr w:type="gramStart"/>
        <w:r>
          <w:t>max-elements</w:t>
        </w:r>
        <w:proofErr w:type="gramEnd"/>
        <w:r>
          <w:t xml:space="preserve"> 1;</w:t>
        </w:r>
      </w:ins>
    </w:p>
    <w:p w14:paraId="3404EEBB" w14:textId="77777777" w:rsidR="005C5116" w:rsidRDefault="005C5116" w:rsidP="005C5116">
      <w:pPr>
        <w:pStyle w:val="Code0"/>
        <w:rPr>
          <w:ins w:id="658" w:author="Unknown"/>
        </w:rPr>
      </w:pPr>
      <w:ins w:id="659" w:author="Unknown">
        <w:r>
          <w:t xml:space="preserve">        description "Collection time window for which the management data</w:t>
        </w:r>
      </w:ins>
    </w:p>
    <w:p w14:paraId="3C47534D" w14:textId="77777777" w:rsidR="005C5116" w:rsidRDefault="005C5116" w:rsidP="005C5116">
      <w:pPr>
        <w:pStyle w:val="Code0"/>
        <w:rPr>
          <w:ins w:id="660" w:author="Unknown"/>
        </w:rPr>
      </w:pPr>
      <w:ins w:id="661" w:author="Unknown">
        <w:r>
          <w:t xml:space="preserve">          should be reported.</w:t>
        </w:r>
        <w:proofErr w:type="gramStart"/>
        <w:r>
          <w:t>";</w:t>
        </w:r>
        <w:proofErr w:type="gramEnd"/>
      </w:ins>
    </w:p>
    <w:p w14:paraId="175382DF" w14:textId="77777777" w:rsidR="005C5116" w:rsidRDefault="005C5116" w:rsidP="005C5116">
      <w:pPr>
        <w:pStyle w:val="Code0"/>
        <w:rPr>
          <w:ins w:id="662" w:author="Unknown"/>
        </w:rPr>
      </w:pPr>
      <w:ins w:id="663" w:author="Unknown">
        <w:r>
          <w:t xml:space="preserve">        uses </w:t>
        </w:r>
        <w:proofErr w:type="spellStart"/>
        <w:proofErr w:type="gramStart"/>
        <w:r>
          <w:t>TimeWindowGrp</w:t>
        </w:r>
        <w:proofErr w:type="spellEnd"/>
        <w:r>
          <w:t>;</w:t>
        </w:r>
        <w:proofErr w:type="gramEnd"/>
      </w:ins>
    </w:p>
    <w:p w14:paraId="79D06CF1" w14:textId="77777777" w:rsidR="005C5116" w:rsidRDefault="005C5116" w:rsidP="005C5116">
      <w:pPr>
        <w:pStyle w:val="Code0"/>
        <w:rPr>
          <w:ins w:id="664" w:author="Unknown"/>
        </w:rPr>
      </w:pPr>
      <w:ins w:id="665" w:author="Unknown">
        <w:r>
          <w:t xml:space="preserve">   }</w:t>
        </w:r>
      </w:ins>
    </w:p>
    <w:p w14:paraId="4BF041C7" w14:textId="77777777" w:rsidR="005C5116" w:rsidRDefault="005C5116" w:rsidP="005C5116">
      <w:pPr>
        <w:pStyle w:val="Code0"/>
        <w:rPr>
          <w:ins w:id="666" w:author="Unknown"/>
        </w:rPr>
      </w:pPr>
    </w:p>
    <w:p w14:paraId="5B183C3E" w14:textId="77777777" w:rsidR="005C5116" w:rsidRDefault="005C5116" w:rsidP="005C5116">
      <w:pPr>
        <w:pStyle w:val="Code0"/>
        <w:rPr>
          <w:ins w:id="667" w:author="Unknown"/>
        </w:rPr>
      </w:pPr>
      <w:ins w:id="668" w:author="Unknown">
        <w:r>
          <w:t xml:space="preserve">    list </w:t>
        </w:r>
        <w:proofErr w:type="spellStart"/>
        <w:r>
          <w:t>reportingCtrl</w:t>
        </w:r>
        <w:proofErr w:type="spellEnd"/>
        <w:r>
          <w:t xml:space="preserve"> {</w:t>
        </w:r>
      </w:ins>
    </w:p>
    <w:p w14:paraId="4BCC0544" w14:textId="77777777" w:rsidR="005C5116" w:rsidRDefault="005C5116" w:rsidP="005C5116">
      <w:pPr>
        <w:pStyle w:val="Code0"/>
        <w:rPr>
          <w:ins w:id="669" w:author="Unknown"/>
        </w:rPr>
      </w:pPr>
      <w:ins w:id="670" w:author="Unknown">
        <w:r>
          <w:t xml:space="preserve">      key </w:t>
        </w:r>
        <w:proofErr w:type="spellStart"/>
        <w:proofErr w:type="gramStart"/>
        <w:r>
          <w:t>idx</w:t>
        </w:r>
        <w:proofErr w:type="spellEnd"/>
        <w:r>
          <w:t>;</w:t>
        </w:r>
        <w:proofErr w:type="gramEnd"/>
      </w:ins>
    </w:p>
    <w:p w14:paraId="6CF2ED5F" w14:textId="77777777" w:rsidR="005C5116" w:rsidRDefault="005C5116" w:rsidP="005C5116">
      <w:pPr>
        <w:pStyle w:val="Code0"/>
        <w:rPr>
          <w:ins w:id="671" w:author="Unknown"/>
        </w:rPr>
      </w:pPr>
      <w:ins w:id="672" w:author="Unknown">
        <w:r>
          <w:t xml:space="preserve">      leaf </w:t>
        </w:r>
        <w:proofErr w:type="spellStart"/>
        <w:r>
          <w:t>idx</w:t>
        </w:r>
        <w:proofErr w:type="spellEnd"/>
        <w:r>
          <w:t xml:space="preserve"> {</w:t>
        </w:r>
      </w:ins>
    </w:p>
    <w:p w14:paraId="3E895664" w14:textId="77777777" w:rsidR="005C5116" w:rsidRDefault="005C5116" w:rsidP="005C5116">
      <w:pPr>
        <w:pStyle w:val="Code0"/>
        <w:rPr>
          <w:ins w:id="673" w:author="Unknown"/>
        </w:rPr>
      </w:pPr>
      <w:ins w:id="674" w:author="Unknown">
        <w:r>
          <w:t xml:space="preserve">        type </w:t>
        </w:r>
        <w:proofErr w:type="gramStart"/>
        <w:r>
          <w:t>string;</w:t>
        </w:r>
        <w:proofErr w:type="gramEnd"/>
      </w:ins>
    </w:p>
    <w:p w14:paraId="35C3FDFD" w14:textId="77777777" w:rsidR="005C5116" w:rsidRDefault="005C5116" w:rsidP="005C5116">
      <w:pPr>
        <w:pStyle w:val="Code0"/>
        <w:rPr>
          <w:ins w:id="675" w:author="Unknown"/>
        </w:rPr>
      </w:pPr>
      <w:ins w:id="676" w:author="Unknown">
        <w:r>
          <w:t xml:space="preserve">      }</w:t>
        </w:r>
      </w:ins>
    </w:p>
    <w:p w14:paraId="3AF3AD93" w14:textId="77777777" w:rsidR="005C5116" w:rsidRDefault="005C5116" w:rsidP="005C5116">
      <w:pPr>
        <w:pStyle w:val="Code0"/>
        <w:rPr>
          <w:ins w:id="677" w:author="Unknown"/>
        </w:rPr>
      </w:pPr>
      <w:ins w:id="678" w:author="Unknown">
        <w:r>
          <w:t xml:space="preserve">       min-elements </w:t>
        </w:r>
        <w:proofErr w:type="gramStart"/>
        <w:r>
          <w:t>1;</w:t>
        </w:r>
        <w:proofErr w:type="gramEnd"/>
      </w:ins>
    </w:p>
    <w:p w14:paraId="3156B200" w14:textId="77777777" w:rsidR="005C5116" w:rsidRDefault="005C5116" w:rsidP="005C5116">
      <w:pPr>
        <w:pStyle w:val="Code0"/>
        <w:rPr>
          <w:ins w:id="679" w:author="Unknown"/>
        </w:rPr>
      </w:pPr>
      <w:ins w:id="680" w:author="Unknown">
        <w:r>
          <w:t xml:space="preserve">       </w:t>
        </w:r>
        <w:proofErr w:type="gramStart"/>
        <w:r>
          <w:t>max-elements</w:t>
        </w:r>
        <w:proofErr w:type="gramEnd"/>
        <w:r>
          <w:t xml:space="preserve"> 1;</w:t>
        </w:r>
      </w:ins>
    </w:p>
    <w:p w14:paraId="65F77C6B" w14:textId="77777777" w:rsidR="005C5116" w:rsidRDefault="005C5116" w:rsidP="005C5116">
      <w:pPr>
        <w:pStyle w:val="Code0"/>
        <w:rPr>
          <w:ins w:id="681" w:author="Unknown"/>
        </w:rPr>
      </w:pPr>
      <w:ins w:id="682" w:author="Unknown">
        <w:r>
          <w:t xml:space="preserve">       uses types3</w:t>
        </w:r>
        <w:proofErr w:type="gramStart"/>
        <w:r>
          <w:t>gpp:ReportingCtrl</w:t>
        </w:r>
        <w:proofErr w:type="gramEnd"/>
        <w:r>
          <w:t>;</w:t>
        </w:r>
      </w:ins>
    </w:p>
    <w:p w14:paraId="626D0D94" w14:textId="77777777" w:rsidR="005C5116" w:rsidRDefault="005C5116" w:rsidP="005C5116">
      <w:pPr>
        <w:pStyle w:val="Code0"/>
        <w:rPr>
          <w:ins w:id="683" w:author="Unknown"/>
        </w:rPr>
      </w:pPr>
      <w:ins w:id="684" w:author="Unknown">
        <w:r>
          <w:t xml:space="preserve">       description "Selecting the reporting method and defining associated</w:t>
        </w:r>
      </w:ins>
    </w:p>
    <w:p w14:paraId="0CAED883" w14:textId="77777777" w:rsidR="005C5116" w:rsidRDefault="005C5116" w:rsidP="005C5116">
      <w:pPr>
        <w:pStyle w:val="Code0"/>
        <w:rPr>
          <w:ins w:id="685" w:author="Unknown"/>
        </w:rPr>
      </w:pPr>
      <w:ins w:id="686" w:author="Unknown">
        <w:r>
          <w:t xml:space="preserve">         control parameters.</w:t>
        </w:r>
        <w:proofErr w:type="gramStart"/>
        <w:r>
          <w:t>";</w:t>
        </w:r>
        <w:proofErr w:type="gramEnd"/>
      </w:ins>
    </w:p>
    <w:p w14:paraId="2AB4C2BA" w14:textId="77777777" w:rsidR="005C5116" w:rsidRDefault="005C5116" w:rsidP="005C5116">
      <w:pPr>
        <w:pStyle w:val="Code0"/>
        <w:rPr>
          <w:ins w:id="687" w:author="Unknown"/>
        </w:rPr>
      </w:pPr>
      <w:ins w:id="688" w:author="Unknown">
        <w:r>
          <w:t xml:space="preserve">    }</w:t>
        </w:r>
      </w:ins>
    </w:p>
    <w:p w14:paraId="739F28B1" w14:textId="77777777" w:rsidR="005C5116" w:rsidRDefault="005C5116" w:rsidP="005C5116">
      <w:pPr>
        <w:pStyle w:val="Code0"/>
        <w:rPr>
          <w:ins w:id="689" w:author="Unknown"/>
        </w:rPr>
      </w:pPr>
    </w:p>
    <w:p w14:paraId="3BE90750" w14:textId="77777777" w:rsidR="005C5116" w:rsidRDefault="005C5116" w:rsidP="005C5116">
      <w:pPr>
        <w:pStyle w:val="Code0"/>
        <w:rPr>
          <w:ins w:id="690" w:author="Unknown"/>
        </w:rPr>
      </w:pPr>
      <w:ins w:id="691" w:author="Unknown">
        <w:r>
          <w:t xml:space="preserve">    leaf </w:t>
        </w:r>
        <w:proofErr w:type="spellStart"/>
        <w:r>
          <w:t>dataScope</w:t>
        </w:r>
        <w:proofErr w:type="spellEnd"/>
        <w:r>
          <w:t xml:space="preserve"> {</w:t>
        </w:r>
      </w:ins>
    </w:p>
    <w:p w14:paraId="75CA4906" w14:textId="77777777" w:rsidR="005C5116" w:rsidRDefault="005C5116" w:rsidP="005C5116">
      <w:pPr>
        <w:pStyle w:val="Code0"/>
        <w:rPr>
          <w:ins w:id="692" w:author="Unknown"/>
        </w:rPr>
      </w:pPr>
      <w:ins w:id="693" w:author="Unknown">
        <w:r>
          <w:t xml:space="preserve">        type enumeration {</w:t>
        </w:r>
      </w:ins>
    </w:p>
    <w:p w14:paraId="6C605786" w14:textId="77777777" w:rsidR="005C5116" w:rsidRDefault="005C5116" w:rsidP="005C5116">
      <w:pPr>
        <w:pStyle w:val="Code0"/>
        <w:rPr>
          <w:ins w:id="694" w:author="Unknown"/>
        </w:rPr>
      </w:pPr>
      <w:ins w:id="695" w:author="Unknown">
        <w:r>
          <w:t xml:space="preserve">  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SNSSAI;</w:t>
        </w:r>
        <w:proofErr w:type="gramEnd"/>
      </w:ins>
    </w:p>
    <w:p w14:paraId="470AA2B2" w14:textId="77777777" w:rsidR="005C5116" w:rsidRDefault="005C5116" w:rsidP="005C5116">
      <w:pPr>
        <w:pStyle w:val="Code0"/>
        <w:rPr>
          <w:ins w:id="696" w:author="Unknown"/>
        </w:rPr>
      </w:pPr>
      <w:ins w:id="697" w:author="Unknown">
        <w:r>
          <w:t xml:space="preserve">  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5QI;</w:t>
        </w:r>
        <w:proofErr w:type="gramEnd"/>
      </w:ins>
    </w:p>
    <w:p w14:paraId="7E10599B" w14:textId="77777777" w:rsidR="005C5116" w:rsidRDefault="005C5116" w:rsidP="005C5116">
      <w:pPr>
        <w:pStyle w:val="Code0"/>
        <w:rPr>
          <w:ins w:id="698" w:author="Unknown"/>
        </w:rPr>
      </w:pPr>
      <w:ins w:id="699" w:author="Unknown">
        <w:r>
          <w:lastRenderedPageBreak/>
          <w:t xml:space="preserve">        }</w:t>
        </w:r>
      </w:ins>
    </w:p>
    <w:p w14:paraId="544A926F" w14:textId="77777777" w:rsidR="005C5116" w:rsidRDefault="005C5116" w:rsidP="005C5116">
      <w:pPr>
        <w:pStyle w:val="Code0"/>
        <w:rPr>
          <w:ins w:id="700" w:author="Unknown"/>
        </w:rPr>
      </w:pPr>
      <w:ins w:id="701" w:author="Unknown">
        <w:r>
          <w:t xml:space="preserve">        // mandatory false; [Implicit]</w:t>
        </w:r>
      </w:ins>
    </w:p>
    <w:p w14:paraId="4BE0815E" w14:textId="77777777" w:rsidR="005C5116" w:rsidRDefault="005C5116" w:rsidP="005C5116">
      <w:pPr>
        <w:pStyle w:val="Code0"/>
        <w:rPr>
          <w:ins w:id="702" w:author="Unknown"/>
        </w:rPr>
      </w:pPr>
      <w:ins w:id="703" w:author="Unknown">
        <w:r>
          <w:t xml:space="preserve">        description "It specifies whether the required data is reported per</w:t>
        </w:r>
      </w:ins>
    </w:p>
    <w:p w14:paraId="7ECFD334" w14:textId="77777777" w:rsidR="005C5116" w:rsidRDefault="005C5116" w:rsidP="005C5116">
      <w:pPr>
        <w:pStyle w:val="Code0"/>
        <w:rPr>
          <w:ins w:id="704" w:author="Unknown"/>
        </w:rPr>
      </w:pPr>
      <w:ins w:id="705" w:author="Unknown">
        <w:r>
          <w:t xml:space="preserve">          S-NSSAI or per 5QI.</w:t>
        </w:r>
        <w:proofErr w:type="gramStart"/>
        <w:r>
          <w:t>";</w:t>
        </w:r>
        <w:proofErr w:type="gramEnd"/>
      </w:ins>
    </w:p>
    <w:p w14:paraId="05E66CDA" w14:textId="77777777" w:rsidR="005C5116" w:rsidRDefault="005C5116" w:rsidP="005C5116">
      <w:pPr>
        <w:pStyle w:val="Code0"/>
        <w:rPr>
          <w:ins w:id="706" w:author="Unknown"/>
        </w:rPr>
      </w:pPr>
      <w:ins w:id="707" w:author="Unknown">
        <w:r>
          <w:t xml:space="preserve">    }</w:t>
        </w:r>
      </w:ins>
    </w:p>
    <w:p w14:paraId="73EA9D84" w14:textId="77777777" w:rsidR="005C5116" w:rsidRDefault="005C5116" w:rsidP="005C5116">
      <w:pPr>
        <w:pStyle w:val="Code0"/>
        <w:rPr>
          <w:ins w:id="708" w:author="Unknown"/>
        </w:rPr>
      </w:pPr>
      <w:ins w:id="709" w:author="Unknown">
        <w:r>
          <w:t xml:space="preserve">  }</w:t>
        </w:r>
      </w:ins>
    </w:p>
    <w:p w14:paraId="0AA9C53F" w14:textId="77777777" w:rsidR="005C5116" w:rsidRDefault="005C5116" w:rsidP="005C5116">
      <w:pPr>
        <w:pStyle w:val="Code0"/>
        <w:rPr>
          <w:ins w:id="710" w:author="Unknown"/>
        </w:rPr>
      </w:pPr>
    </w:p>
    <w:p w14:paraId="2E00B1C4" w14:textId="77777777" w:rsidR="005C5116" w:rsidRDefault="005C5116" w:rsidP="005C5116">
      <w:pPr>
        <w:pStyle w:val="Code0"/>
        <w:rPr>
          <w:ins w:id="711" w:author="Unknown"/>
        </w:rPr>
      </w:pPr>
      <w:ins w:id="712" w:author="Unknown">
        <w:r>
          <w:t xml:space="preserve">  augment /subnet3</w:t>
        </w:r>
        <w:proofErr w:type="gramStart"/>
        <w:r>
          <w:t>gpp:SubNetwork</w:t>
        </w:r>
        <w:proofErr w:type="gramEnd"/>
        <w:r>
          <w:t xml:space="preserve"> {</w:t>
        </w:r>
      </w:ins>
    </w:p>
    <w:p w14:paraId="6BB088AA" w14:textId="77777777" w:rsidR="005C5116" w:rsidRDefault="005C5116" w:rsidP="005C5116">
      <w:pPr>
        <w:pStyle w:val="Code0"/>
        <w:rPr>
          <w:ins w:id="713" w:author="Unknown"/>
        </w:rPr>
      </w:pPr>
    </w:p>
    <w:p w14:paraId="6E77C124" w14:textId="77777777" w:rsidR="005C5116" w:rsidRDefault="005C5116" w:rsidP="005C5116">
      <w:pPr>
        <w:pStyle w:val="Code0"/>
        <w:rPr>
          <w:ins w:id="714" w:author="Unknown"/>
        </w:rPr>
      </w:pPr>
      <w:ins w:id="715" w:author="Unknown">
        <w:r>
          <w:t xml:space="preserve">    list ManagementDataCollection {</w:t>
        </w:r>
      </w:ins>
    </w:p>
    <w:p w14:paraId="033964C3" w14:textId="77777777" w:rsidR="005C5116" w:rsidRDefault="005C5116" w:rsidP="005C5116">
      <w:pPr>
        <w:pStyle w:val="Code0"/>
        <w:rPr>
          <w:ins w:id="716" w:author="Unknown"/>
        </w:rPr>
      </w:pPr>
      <w:ins w:id="717" w:author="Unknown">
        <w:r>
          <w:t xml:space="preserve">      key </w:t>
        </w:r>
        <w:proofErr w:type="gramStart"/>
        <w:r>
          <w:t>id;</w:t>
        </w:r>
        <w:proofErr w:type="gramEnd"/>
      </w:ins>
    </w:p>
    <w:p w14:paraId="4BDB48DB" w14:textId="77777777" w:rsidR="005C5116" w:rsidRDefault="005C5116" w:rsidP="005C5116">
      <w:pPr>
        <w:pStyle w:val="Code0"/>
        <w:rPr>
          <w:ins w:id="718" w:author="Unknown"/>
        </w:rPr>
      </w:pPr>
      <w:ins w:id="719" w:author="Unknown">
        <w:r>
          <w:t xml:space="preserve">      uses top3</w:t>
        </w:r>
        <w:proofErr w:type="gramStart"/>
        <w:r>
          <w:t>gpp:Top</w:t>
        </w:r>
        <w:proofErr w:type="gramEnd"/>
        <w:r>
          <w:t>_Grp ;</w:t>
        </w:r>
      </w:ins>
    </w:p>
    <w:p w14:paraId="3686E65C" w14:textId="77777777" w:rsidR="005C5116" w:rsidRDefault="005C5116" w:rsidP="005C5116">
      <w:pPr>
        <w:pStyle w:val="Code0"/>
        <w:rPr>
          <w:ins w:id="720" w:author="Unknown"/>
        </w:rPr>
      </w:pPr>
      <w:ins w:id="721" w:author="Unknown">
        <w:r>
          <w:t xml:space="preserve">      container attributes {</w:t>
        </w:r>
      </w:ins>
    </w:p>
    <w:p w14:paraId="70401802" w14:textId="77777777" w:rsidR="005C5116" w:rsidRDefault="005C5116" w:rsidP="005C5116">
      <w:pPr>
        <w:pStyle w:val="Code0"/>
        <w:rPr>
          <w:ins w:id="722" w:author="Unknown"/>
        </w:rPr>
      </w:pPr>
      <w:ins w:id="723" w:author="Unknown">
        <w:r>
          <w:t xml:space="preserve">          uses </w:t>
        </w:r>
        <w:proofErr w:type="spellStart"/>
        <w:proofErr w:type="gramStart"/>
        <w:r>
          <w:t>ManagementDataCollectionGrp</w:t>
        </w:r>
        <w:proofErr w:type="spellEnd"/>
        <w:r>
          <w:t>;</w:t>
        </w:r>
        <w:proofErr w:type="gramEnd"/>
      </w:ins>
    </w:p>
    <w:p w14:paraId="65E5F498" w14:textId="77777777" w:rsidR="005C5116" w:rsidRDefault="005C5116" w:rsidP="005C5116">
      <w:pPr>
        <w:pStyle w:val="Code0"/>
        <w:rPr>
          <w:ins w:id="724" w:author="Unknown"/>
        </w:rPr>
      </w:pPr>
      <w:ins w:id="725" w:author="Unknown">
        <w:r>
          <w:t xml:space="preserve">      }</w:t>
        </w:r>
      </w:ins>
    </w:p>
    <w:p w14:paraId="41E54C67" w14:textId="77777777" w:rsidR="005C5116" w:rsidRDefault="005C5116" w:rsidP="005C5116">
      <w:pPr>
        <w:pStyle w:val="Code0"/>
        <w:rPr>
          <w:ins w:id="726" w:author="Unknown"/>
        </w:rPr>
      </w:pPr>
      <w:ins w:id="727" w:author="Unknown">
        <w:r>
          <w:t xml:space="preserve">      description "This IOC represents a management data collection request</w:t>
        </w:r>
      </w:ins>
    </w:p>
    <w:p w14:paraId="14B0D573" w14:textId="77777777" w:rsidR="005C5116" w:rsidRDefault="005C5116" w:rsidP="005C5116">
      <w:pPr>
        <w:pStyle w:val="Code0"/>
        <w:rPr>
          <w:ins w:id="728" w:author="Unknown"/>
        </w:rPr>
      </w:pPr>
      <w:ins w:id="729" w:author="Unknown">
        <w:r>
          <w:t xml:space="preserve">        job. The requested data could be of kind Trace, MDT (Minimization</w:t>
        </w:r>
      </w:ins>
    </w:p>
    <w:p w14:paraId="5EF961EF" w14:textId="77777777" w:rsidR="005C5116" w:rsidRDefault="005C5116" w:rsidP="005C5116">
      <w:pPr>
        <w:pStyle w:val="Code0"/>
        <w:rPr>
          <w:ins w:id="730" w:author="Unknown"/>
        </w:rPr>
      </w:pPr>
      <w:ins w:id="731" w:author="Unknown">
        <w:r>
          <w:t xml:space="preserve">        of Drive Test), RLF (Radio Link Failure) report, RCEF (RRC Connection</w:t>
        </w:r>
      </w:ins>
    </w:p>
    <w:p w14:paraId="202F00C4" w14:textId="77777777" w:rsidR="005C5116" w:rsidRDefault="005C5116" w:rsidP="005C5116">
      <w:pPr>
        <w:pStyle w:val="Code0"/>
        <w:rPr>
          <w:ins w:id="732" w:author="Unknown"/>
        </w:rPr>
      </w:pPr>
      <w:ins w:id="733" w:author="Unknown">
        <w:r>
          <w:t xml:space="preserve">        Establishment Failure) report, PM (performance measurements), KPI</w:t>
        </w:r>
      </w:ins>
    </w:p>
    <w:p w14:paraId="463D2B1B" w14:textId="77777777" w:rsidR="005C5116" w:rsidRDefault="005C5116" w:rsidP="005C5116">
      <w:pPr>
        <w:pStyle w:val="Code0"/>
        <w:rPr>
          <w:ins w:id="734" w:author="Unknown"/>
        </w:rPr>
      </w:pPr>
      <w:ins w:id="735" w:author="Unknown">
        <w:r>
          <w:t xml:space="preserve">        (end-to-end key performance indicators) or a combination of these.</w:t>
        </w:r>
      </w:ins>
    </w:p>
    <w:p w14:paraId="33AB84B9" w14:textId="77777777" w:rsidR="005C5116" w:rsidRDefault="005C5116" w:rsidP="005C5116">
      <w:pPr>
        <w:pStyle w:val="Code0"/>
        <w:rPr>
          <w:ins w:id="736" w:author="Unknown"/>
        </w:rPr>
      </w:pPr>
    </w:p>
    <w:p w14:paraId="560F85D9" w14:textId="77777777" w:rsidR="005C5116" w:rsidRDefault="005C5116" w:rsidP="005C5116">
      <w:pPr>
        <w:pStyle w:val="Code0"/>
        <w:rPr>
          <w:ins w:id="737" w:author="Unknown"/>
        </w:rPr>
      </w:pPr>
      <w:ins w:id="738" w:author="Unknown">
        <w:r>
          <w:t xml:space="preserve">        The attribute 'managementData' defines the management data which shall</w:t>
        </w:r>
      </w:ins>
    </w:p>
    <w:p w14:paraId="2C8EAB1A" w14:textId="77777777" w:rsidR="005C5116" w:rsidRDefault="005C5116" w:rsidP="005C5116">
      <w:pPr>
        <w:pStyle w:val="Code0"/>
        <w:rPr>
          <w:ins w:id="739" w:author="Unknown"/>
        </w:rPr>
      </w:pPr>
      <w:ins w:id="740" w:author="Unknown">
        <w:r>
          <w:t xml:space="preserve">        be reported. This may either include a list of data categories or a</w:t>
        </w:r>
      </w:ins>
    </w:p>
    <w:p w14:paraId="7846D30B" w14:textId="77777777" w:rsidR="005C5116" w:rsidRDefault="005C5116" w:rsidP="005C5116">
      <w:pPr>
        <w:pStyle w:val="Code0"/>
        <w:rPr>
          <w:ins w:id="741" w:author="Unknown"/>
        </w:rPr>
      </w:pPr>
      <w:ins w:id="742" w:author="Unknown">
        <w:r>
          <w:t xml:space="preserve">        list of management data identified with their name. For further details</w:t>
        </w:r>
      </w:ins>
    </w:p>
    <w:p w14:paraId="501B3B97" w14:textId="77777777" w:rsidR="005C5116" w:rsidRDefault="005C5116" w:rsidP="005C5116">
      <w:pPr>
        <w:pStyle w:val="Code0"/>
        <w:rPr>
          <w:ins w:id="743" w:author="Unknown"/>
        </w:rPr>
      </w:pPr>
      <w:ins w:id="744" w:author="Unknown">
        <w:r>
          <w:t xml:space="preserve">        see TS 28.622 clause 4.3.50. The '</w:t>
        </w:r>
        <w:proofErr w:type="spellStart"/>
        <w:r>
          <w:t>targetNodeFilter</w:t>
        </w:r>
        <w:proofErr w:type="spellEnd"/>
        <w:r>
          <w:t>' attribute can be</w:t>
        </w:r>
      </w:ins>
    </w:p>
    <w:p w14:paraId="3FC9ED97" w14:textId="77777777" w:rsidR="005C5116" w:rsidRDefault="005C5116" w:rsidP="005C5116">
      <w:pPr>
        <w:pStyle w:val="Code0"/>
        <w:rPr>
          <w:ins w:id="745" w:author="Unknown"/>
        </w:rPr>
      </w:pPr>
      <w:ins w:id="746" w:author="Unknown">
        <w:r>
          <w:t xml:space="preserve">        used to target object instance(s) producing the required management</w:t>
        </w:r>
      </w:ins>
    </w:p>
    <w:p w14:paraId="40AC9C9C" w14:textId="77777777" w:rsidR="005C5116" w:rsidRDefault="005C5116" w:rsidP="005C5116">
      <w:pPr>
        <w:pStyle w:val="Code0"/>
        <w:rPr>
          <w:ins w:id="747" w:author="Unknown"/>
        </w:rPr>
      </w:pPr>
      <w:ins w:id="748" w:author="Unknown">
        <w:r>
          <w:t xml:space="preserve">        data. It is assumed that the consumer may not have detailed knowledge</w:t>
        </w:r>
      </w:ins>
    </w:p>
    <w:p w14:paraId="3900F5F2" w14:textId="77777777" w:rsidR="005C5116" w:rsidRDefault="005C5116" w:rsidP="005C5116">
      <w:pPr>
        <w:pStyle w:val="Code0"/>
        <w:rPr>
          <w:ins w:id="749" w:author="Unknown"/>
        </w:rPr>
      </w:pPr>
      <w:ins w:id="750" w:author="Unknown">
        <w:r>
          <w:t xml:space="preserve">        of the network and hence may not identify the exact object instance</w:t>
        </w:r>
      </w:ins>
    </w:p>
    <w:p w14:paraId="74E8269E" w14:textId="77777777" w:rsidR="005C5116" w:rsidRDefault="005C5116" w:rsidP="005C5116">
      <w:pPr>
        <w:pStyle w:val="Code0"/>
        <w:rPr>
          <w:ins w:id="751" w:author="Unknown"/>
        </w:rPr>
      </w:pPr>
      <w:ins w:id="752" w:author="Unknown">
        <w:r>
          <w:t xml:space="preserve">        producing the required management data. In this case consumer can</w:t>
        </w:r>
      </w:ins>
    </w:p>
    <w:p w14:paraId="091E7636" w14:textId="77777777" w:rsidR="005C5116" w:rsidRDefault="005C5116" w:rsidP="005C5116">
      <w:pPr>
        <w:pStyle w:val="Code0"/>
        <w:rPr>
          <w:ins w:id="753" w:author="Unknown"/>
        </w:rPr>
      </w:pPr>
      <w:ins w:id="754" w:author="Unknown">
        <w:r>
          <w:t xml:space="preserve">        request management data, specified by 3GPP, produced by certain network</w:t>
        </w:r>
      </w:ins>
    </w:p>
    <w:p w14:paraId="70A99E00" w14:textId="77777777" w:rsidR="005C5116" w:rsidRDefault="005C5116" w:rsidP="005C5116">
      <w:pPr>
        <w:pStyle w:val="Code0"/>
        <w:rPr>
          <w:ins w:id="755" w:author="Unknown"/>
        </w:rPr>
      </w:pPr>
      <w:ins w:id="756" w:author="Unknown">
        <w:r>
          <w:t xml:space="preserve">        function(s) based on a particular location, the domain (CN or RAN) of</w:t>
        </w:r>
      </w:ins>
    </w:p>
    <w:p w14:paraId="361F6288" w14:textId="77777777" w:rsidR="005C5116" w:rsidRDefault="005C5116" w:rsidP="005C5116">
      <w:pPr>
        <w:pStyle w:val="Code0"/>
        <w:rPr>
          <w:ins w:id="757" w:author="Unknown"/>
        </w:rPr>
      </w:pPr>
      <w:ins w:id="758" w:author="Unknown">
        <w:r>
          <w:t xml:space="preserve">        the network function, and the handled traffic (CP or UP) of the network</w:t>
        </w:r>
      </w:ins>
    </w:p>
    <w:p w14:paraId="6D13D10C" w14:textId="77777777" w:rsidR="005C5116" w:rsidRDefault="005C5116" w:rsidP="005C5116">
      <w:pPr>
        <w:pStyle w:val="Code0"/>
        <w:rPr>
          <w:ins w:id="759" w:author="Unknown"/>
        </w:rPr>
      </w:pPr>
      <w:ins w:id="760" w:author="Unknown">
        <w:r>
          <w:t xml:space="preserve">        function.</w:t>
        </w:r>
      </w:ins>
    </w:p>
    <w:p w14:paraId="2C47AACD" w14:textId="77777777" w:rsidR="005C5116" w:rsidRDefault="005C5116" w:rsidP="005C5116">
      <w:pPr>
        <w:pStyle w:val="Code0"/>
        <w:rPr>
          <w:ins w:id="761" w:author="Unknown"/>
        </w:rPr>
      </w:pPr>
    </w:p>
    <w:p w14:paraId="5470549C" w14:textId="77777777" w:rsidR="005C5116" w:rsidRDefault="005C5116" w:rsidP="005C5116">
      <w:pPr>
        <w:pStyle w:val="Code0"/>
        <w:rPr>
          <w:ins w:id="762" w:author="Unknown"/>
        </w:rPr>
      </w:pPr>
      <w:ins w:id="763" w:author="Unknown">
        <w:r>
          <w:t xml:space="preserve">        To activate the production of the requested data, a MnS consumer </w:t>
        </w:r>
        <w:proofErr w:type="gramStart"/>
        <w:r>
          <w:t>has to</w:t>
        </w:r>
        <w:proofErr w:type="gramEnd"/>
      </w:ins>
    </w:p>
    <w:p w14:paraId="746AD237" w14:textId="77777777" w:rsidR="005C5116" w:rsidRDefault="005C5116" w:rsidP="005C5116">
      <w:pPr>
        <w:pStyle w:val="Code0"/>
        <w:rPr>
          <w:ins w:id="764" w:author="Unknown"/>
        </w:rPr>
      </w:pPr>
      <w:ins w:id="765" w:author="Unknown">
        <w:r>
          <w:t xml:space="preserve">        create a 'ManagementDataCollection' object instance on the MnS producer.</w:t>
        </w:r>
      </w:ins>
    </w:p>
    <w:p w14:paraId="410F7740" w14:textId="77777777" w:rsidR="005C5116" w:rsidRDefault="005C5116" w:rsidP="005C5116">
      <w:pPr>
        <w:pStyle w:val="Code0"/>
        <w:rPr>
          <w:ins w:id="766" w:author="Unknown"/>
        </w:rPr>
      </w:pPr>
    </w:p>
    <w:p w14:paraId="095EA20D" w14:textId="77777777" w:rsidR="005C5116" w:rsidRDefault="005C5116" w:rsidP="005C5116">
      <w:pPr>
        <w:pStyle w:val="Code0"/>
        <w:rPr>
          <w:ins w:id="767" w:author="Unknown"/>
        </w:rPr>
      </w:pPr>
      <w:ins w:id="768" w:author="Unknown">
        <w:r>
          <w:t xml:space="preserve">        The MnS producer will derive multiple jobs ('</w:t>
        </w:r>
        <w:proofErr w:type="spellStart"/>
        <w:r>
          <w:t>PerfMetricJob</w:t>
        </w:r>
        <w:proofErr w:type="spellEnd"/>
        <w:r>
          <w:t>',</w:t>
        </w:r>
      </w:ins>
    </w:p>
    <w:p w14:paraId="0E7B915C" w14:textId="77777777" w:rsidR="005C5116" w:rsidRDefault="005C5116" w:rsidP="005C5116">
      <w:pPr>
        <w:pStyle w:val="Code0"/>
        <w:rPr>
          <w:ins w:id="769" w:author="Unknown"/>
        </w:rPr>
      </w:pPr>
      <w:ins w:id="770" w:author="Unknown">
        <w:r>
          <w:t xml:space="preserve">        '</w:t>
        </w:r>
        <w:proofErr w:type="spellStart"/>
        <w:r>
          <w:t>TraceJob</w:t>
        </w:r>
        <w:proofErr w:type="spellEnd"/>
        <w:r>
          <w:t>') from a single 'ManagementDataCollection' job for collecting</w:t>
        </w:r>
      </w:ins>
    </w:p>
    <w:p w14:paraId="35843896" w14:textId="77777777" w:rsidR="005C5116" w:rsidRDefault="005C5116" w:rsidP="005C5116">
      <w:pPr>
        <w:pStyle w:val="Code0"/>
        <w:rPr>
          <w:ins w:id="771" w:author="Unknown"/>
        </w:rPr>
      </w:pPr>
      <w:ins w:id="772" w:author="Unknown">
        <w:r>
          <w:t xml:space="preserve">        the required management data. Once it receives the measurement from</w:t>
        </w:r>
      </w:ins>
    </w:p>
    <w:p w14:paraId="2C7B94E1" w14:textId="77777777" w:rsidR="005C5116" w:rsidRDefault="005C5116" w:rsidP="005C5116">
      <w:pPr>
        <w:pStyle w:val="Code0"/>
        <w:rPr>
          <w:ins w:id="773" w:author="Unknown"/>
        </w:rPr>
      </w:pPr>
      <w:ins w:id="774" w:author="Unknown">
        <w:r>
          <w:t xml:space="preserve">        multiple sources, it consolidates the data into a set of management data</w:t>
        </w:r>
      </w:ins>
    </w:p>
    <w:p w14:paraId="1C0B5308" w14:textId="77777777" w:rsidR="005C5116" w:rsidRDefault="005C5116" w:rsidP="005C5116">
      <w:pPr>
        <w:pStyle w:val="Code0"/>
        <w:rPr>
          <w:ins w:id="775" w:author="Unknown"/>
        </w:rPr>
      </w:pPr>
      <w:ins w:id="776" w:author="Unknown">
        <w:r>
          <w:t xml:space="preserve">        for reporting.</w:t>
        </w:r>
      </w:ins>
    </w:p>
    <w:p w14:paraId="797D24D5" w14:textId="77777777" w:rsidR="005C5116" w:rsidRDefault="005C5116" w:rsidP="005C5116">
      <w:pPr>
        <w:pStyle w:val="Code0"/>
        <w:rPr>
          <w:ins w:id="777" w:author="Unknown"/>
        </w:rPr>
      </w:pPr>
    </w:p>
    <w:p w14:paraId="50FAF1CB" w14:textId="77777777" w:rsidR="005C5116" w:rsidRDefault="005C5116" w:rsidP="005C5116">
      <w:pPr>
        <w:pStyle w:val="Code0"/>
        <w:rPr>
          <w:ins w:id="778" w:author="Unknown"/>
        </w:rPr>
      </w:pPr>
      <w:ins w:id="779" w:author="Unknown">
        <w:r>
          <w:t xml:space="preserve">        The attribute '</w:t>
        </w:r>
        <w:proofErr w:type="spellStart"/>
        <w:r>
          <w:t>collectionTimeWindow</w:t>
        </w:r>
        <w:proofErr w:type="spellEnd"/>
        <w:r>
          <w:t>' specifies the time window for which</w:t>
        </w:r>
      </w:ins>
    </w:p>
    <w:p w14:paraId="461AE0AC" w14:textId="77777777" w:rsidR="005C5116" w:rsidRDefault="005C5116" w:rsidP="005C5116">
      <w:pPr>
        <w:pStyle w:val="Code0"/>
        <w:rPr>
          <w:ins w:id="780" w:author="Unknown"/>
        </w:rPr>
      </w:pPr>
      <w:ins w:id="781" w:author="Unknown">
        <w:r>
          <w:t xml:space="preserve">        the management data should be reported.</w:t>
        </w:r>
      </w:ins>
    </w:p>
    <w:p w14:paraId="1029FDDB" w14:textId="77777777" w:rsidR="005C5116" w:rsidRDefault="005C5116" w:rsidP="005C5116">
      <w:pPr>
        <w:pStyle w:val="Code0"/>
        <w:rPr>
          <w:ins w:id="782" w:author="Unknown"/>
        </w:rPr>
      </w:pPr>
    </w:p>
    <w:p w14:paraId="35FC6618" w14:textId="77777777" w:rsidR="005C5116" w:rsidRDefault="005C5116" w:rsidP="005C5116">
      <w:pPr>
        <w:pStyle w:val="Code0"/>
        <w:rPr>
          <w:ins w:id="783" w:author="Unknown"/>
        </w:rPr>
      </w:pPr>
      <w:ins w:id="784" w:author="Unknown">
        <w:r>
          <w:t xml:space="preserve">        The attribute '</w:t>
        </w:r>
        <w:proofErr w:type="spellStart"/>
        <w:r>
          <w:t>reportingCtrl</w:t>
        </w:r>
        <w:proofErr w:type="spellEnd"/>
        <w:r>
          <w:t>' specifies the method and associated</w:t>
        </w:r>
      </w:ins>
    </w:p>
    <w:p w14:paraId="2EE56EA7" w14:textId="77777777" w:rsidR="005C5116" w:rsidRDefault="005C5116" w:rsidP="005C5116">
      <w:pPr>
        <w:pStyle w:val="Code0"/>
        <w:rPr>
          <w:ins w:id="785" w:author="Unknown"/>
        </w:rPr>
      </w:pPr>
      <w:ins w:id="786" w:author="Unknown">
        <w:r>
          <w:t xml:space="preserve">        control parameters for reporting the produced management data to MnS</w:t>
        </w:r>
      </w:ins>
    </w:p>
    <w:p w14:paraId="32D2BE88" w14:textId="77777777" w:rsidR="005C5116" w:rsidRDefault="005C5116" w:rsidP="005C5116">
      <w:pPr>
        <w:pStyle w:val="Code0"/>
        <w:rPr>
          <w:ins w:id="787" w:author="Unknown"/>
        </w:rPr>
      </w:pPr>
      <w:ins w:id="788" w:author="Unknown">
        <w:r>
          <w:t xml:space="preserve">        consumers. Three methods are available: file-based reporting with</w:t>
        </w:r>
      </w:ins>
    </w:p>
    <w:p w14:paraId="59E43448" w14:textId="77777777" w:rsidR="005C5116" w:rsidRDefault="005C5116" w:rsidP="005C5116">
      <w:pPr>
        <w:pStyle w:val="Code0"/>
        <w:rPr>
          <w:ins w:id="789" w:author="Unknown"/>
        </w:rPr>
      </w:pPr>
      <w:ins w:id="790" w:author="Unknown">
        <w:r>
          <w:t xml:space="preserve">        selection of the file location by the MnS producer, file-based</w:t>
        </w:r>
      </w:ins>
    </w:p>
    <w:p w14:paraId="22B695EF" w14:textId="77777777" w:rsidR="005C5116" w:rsidRDefault="005C5116" w:rsidP="005C5116">
      <w:pPr>
        <w:pStyle w:val="Code0"/>
        <w:rPr>
          <w:ins w:id="791" w:author="Unknown"/>
        </w:rPr>
      </w:pPr>
      <w:ins w:id="792" w:author="Unknown">
        <w:r>
          <w:t xml:space="preserve">        reporting with selection of the file location by the MnS consumer and</w:t>
        </w:r>
      </w:ins>
    </w:p>
    <w:p w14:paraId="51A2BB41" w14:textId="77777777" w:rsidR="005C5116" w:rsidRDefault="005C5116" w:rsidP="005C5116">
      <w:pPr>
        <w:pStyle w:val="Code0"/>
        <w:rPr>
          <w:ins w:id="793" w:author="Unknown"/>
        </w:rPr>
      </w:pPr>
      <w:ins w:id="794" w:author="Unknown">
        <w:r>
          <w:t xml:space="preserve">        stream-based reporting.</w:t>
        </w:r>
      </w:ins>
    </w:p>
    <w:p w14:paraId="6AF686C0" w14:textId="77777777" w:rsidR="005C5116" w:rsidRDefault="005C5116" w:rsidP="005C5116">
      <w:pPr>
        <w:pStyle w:val="Code0"/>
        <w:rPr>
          <w:ins w:id="795" w:author="Unknown"/>
        </w:rPr>
      </w:pPr>
    </w:p>
    <w:p w14:paraId="0E9C614C" w14:textId="77777777" w:rsidR="005C5116" w:rsidRDefault="005C5116" w:rsidP="005C5116">
      <w:pPr>
        <w:pStyle w:val="Code0"/>
        <w:rPr>
          <w:ins w:id="796" w:author="Unknown"/>
        </w:rPr>
      </w:pPr>
      <w:ins w:id="797" w:author="Unknown">
        <w:r>
          <w:t xml:space="preserve">        The attribute '</w:t>
        </w:r>
        <w:proofErr w:type="spellStart"/>
        <w:r>
          <w:t>dataScope</w:t>
        </w:r>
        <w:proofErr w:type="spellEnd"/>
        <w:r>
          <w:t>' configures, whether the management data</w:t>
        </w:r>
      </w:ins>
    </w:p>
    <w:p w14:paraId="204D69AB" w14:textId="77777777" w:rsidR="005C5116" w:rsidRDefault="005C5116" w:rsidP="005C5116">
      <w:pPr>
        <w:pStyle w:val="Code0"/>
        <w:rPr>
          <w:ins w:id="798" w:author="Unknown"/>
        </w:rPr>
      </w:pPr>
      <w:ins w:id="799" w:author="Unknown">
        <w:r>
          <w:t xml:space="preserve">        should be reported per S-NSSAI or per 5QI, if applicable.</w:t>
        </w:r>
        <w:proofErr w:type="gramStart"/>
        <w:r>
          <w:t>";</w:t>
        </w:r>
        <w:proofErr w:type="gramEnd"/>
      </w:ins>
    </w:p>
    <w:p w14:paraId="54DB7C6B" w14:textId="77777777" w:rsidR="005C5116" w:rsidRDefault="005C5116" w:rsidP="005C5116">
      <w:pPr>
        <w:pStyle w:val="Code0"/>
        <w:rPr>
          <w:ins w:id="800" w:author="Unknown"/>
        </w:rPr>
      </w:pPr>
      <w:ins w:id="801" w:author="Unknown">
        <w:r>
          <w:t xml:space="preserve">    }</w:t>
        </w:r>
      </w:ins>
    </w:p>
    <w:p w14:paraId="0340F0AA" w14:textId="77777777" w:rsidR="005C5116" w:rsidRDefault="005C5116" w:rsidP="005C5116">
      <w:pPr>
        <w:pStyle w:val="Code0"/>
        <w:rPr>
          <w:ins w:id="802" w:author="Unknown"/>
        </w:rPr>
      </w:pPr>
      <w:ins w:id="803" w:author="Unknown">
        <w:r>
          <w:t xml:space="preserve">  }</w:t>
        </w:r>
      </w:ins>
    </w:p>
    <w:p w14:paraId="6D5D4A6D" w14:textId="77777777" w:rsidR="005C5116" w:rsidRDefault="005C5116" w:rsidP="005C5116">
      <w:pPr>
        <w:pStyle w:val="Code0"/>
        <w:rPr>
          <w:ins w:id="804" w:author="Unknown"/>
        </w:rPr>
      </w:pPr>
    </w:p>
    <w:p w14:paraId="2EFD18EF" w14:textId="77777777" w:rsidR="005C5116" w:rsidRDefault="005C5116" w:rsidP="005C5116">
      <w:pPr>
        <w:pStyle w:val="Code0"/>
        <w:rPr>
          <w:ins w:id="805" w:author="Unknown"/>
        </w:rPr>
      </w:pPr>
      <w:ins w:id="806" w:author="Unknown">
        <w:r>
          <w:t>}</w:t>
        </w:r>
      </w:ins>
    </w:p>
    <w:p w14:paraId="3EC223E2" w14:textId="4EC1AEC2" w:rsidR="00C159B8" w:rsidRPr="00595800" w:rsidRDefault="00C159B8" w:rsidP="00C159B8">
      <w:pPr>
        <w:pStyle w:val="PL"/>
        <w:rPr>
          <w:ins w:id="807" w:author="Ericsson User" w:date="2022-10-21T15:38:00Z"/>
        </w:rPr>
      </w:pPr>
      <w:ins w:id="808" w:author="Ericsson User" w:date="2022-10-21T15:38:00Z">
        <w:r w:rsidRPr="00595800">
          <w:t>&lt;CODE ENDS&gt;</w:t>
        </w:r>
      </w:ins>
    </w:p>
    <w:p w14:paraId="71C369A2" w14:textId="77777777" w:rsidR="00A947AF" w:rsidRDefault="00A947AF" w:rsidP="00A947AF"/>
    <w:p w14:paraId="70B87258" w14:textId="77777777" w:rsidR="00A947AF" w:rsidRPr="003E7E85" w:rsidRDefault="00A947AF" w:rsidP="00A94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r>
        <w:rPr>
          <w:rFonts w:ascii="Arial" w:hAnsi="Arial" w:cs="Arial"/>
          <w:b/>
          <w:iCs/>
          <w:lang w:val="en-US"/>
        </w:rPr>
        <w:t>s</w:t>
      </w:r>
    </w:p>
    <w:p w14:paraId="6F079BF7" w14:textId="77777777" w:rsidR="00A947AF" w:rsidRPr="00EC2901" w:rsidRDefault="00A947AF" w:rsidP="00A947AF">
      <w:pPr>
        <w:rPr>
          <w:lang w:val="en-US"/>
        </w:rPr>
      </w:pPr>
    </w:p>
    <w:p w14:paraId="11F758A1" w14:textId="77777777" w:rsidR="00A947AF" w:rsidRPr="0065058E" w:rsidRDefault="00A947AF" w:rsidP="00A947AF">
      <w:pPr>
        <w:rPr>
          <w:lang w:val="en-US"/>
        </w:rPr>
      </w:pPr>
    </w:p>
    <w:p w14:paraId="261B0F05" w14:textId="77777777" w:rsidR="00A947AF" w:rsidRPr="00A947AF" w:rsidRDefault="00A947AF">
      <w:pPr>
        <w:rPr>
          <w:noProof/>
          <w:lang w:val="en-US"/>
        </w:rPr>
      </w:pPr>
    </w:p>
    <w:sectPr w:rsidR="00A947AF" w:rsidRPr="00A947A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Normalaftertitl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1"/>
  </w:num>
  <w:num w:numId="8">
    <w:abstractNumId w:val="19"/>
  </w:num>
  <w:num w:numId="9">
    <w:abstractNumId w:val="23"/>
  </w:num>
  <w:num w:numId="10">
    <w:abstractNumId w:val="28"/>
  </w:num>
  <w:num w:numId="11">
    <w:abstractNumId w:val="24"/>
  </w:num>
  <w:num w:numId="12">
    <w:abstractNumId w:val="18"/>
  </w:num>
  <w:num w:numId="13">
    <w:abstractNumId w:val="14"/>
  </w:num>
  <w:num w:numId="14">
    <w:abstractNumId w:val="27"/>
  </w:num>
  <w:num w:numId="15">
    <w:abstractNumId w:val="12"/>
  </w:num>
  <w:num w:numId="16">
    <w:abstractNumId w:val="17"/>
  </w:num>
  <w:num w:numId="17">
    <w:abstractNumId w:val="20"/>
  </w:num>
  <w:num w:numId="18">
    <w:abstractNumId w:val="1"/>
    <w:lvlOverride w:ilvl="0">
      <w:startOverride w:val="1"/>
    </w:lvlOverride>
  </w:num>
  <w:num w:numId="19">
    <w:abstractNumId w:val="10"/>
    <w:lvlOverride w:ilvl="0">
      <w:startOverride w:val="4"/>
    </w:lvlOverride>
  </w:num>
  <w:num w:numId="20">
    <w:abstractNumId w:val="11"/>
    <w:lvlOverride w:ilvl="0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</w:num>
  <w:num w:numId="24">
    <w:abstractNumId w:val="19"/>
    <w:lvlOverride w:ilvl="0">
      <w:startOverride w:val="1"/>
    </w:lvlOverride>
  </w:num>
  <w:num w:numId="25">
    <w:abstractNumId w:val="12"/>
  </w:num>
  <w:num w:numId="26">
    <w:abstractNumId w:val="14"/>
  </w:num>
  <w:num w:numId="27">
    <w:abstractNumId w:val="27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1"/>
  </w:num>
  <w:num w:numId="32">
    <w:abstractNumId w:val="13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9"/>
  </w:num>
  <w:num w:numId="36">
    <w:abstractNumId w:val="25"/>
  </w:num>
  <w:num w:numId="37">
    <w:abstractNumId w:val="26"/>
  </w:num>
  <w:num w:numId="38">
    <w:abstractNumId w:val="16"/>
  </w:num>
  <w:num w:numId="39">
    <w:abstractNumId w:val="8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0">
    <w:abstractNumId w:val="8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1">
    <w:abstractNumId w:val="7"/>
  </w:num>
  <w:num w:numId="42">
    <w:abstractNumId w:val="6"/>
    <w:lvlOverride w:ilvl="0">
      <w:startOverride w:val="1"/>
    </w:lvlOverride>
  </w:num>
  <w:num w:numId="43">
    <w:abstractNumId w:val="5"/>
  </w:num>
  <w:num w:numId="44">
    <w:abstractNumId w:val="4"/>
  </w:num>
  <w:num w:numId="45">
    <w:abstractNumId w:val="3"/>
    <w:lvlOverride w:ilvl="0">
      <w:startOverride w:val="1"/>
    </w:lvlOverride>
  </w:num>
  <w:num w:numId="46">
    <w:abstractNumId w:val="2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1B70"/>
    <w:rsid w:val="000A6394"/>
    <w:rsid w:val="000B7FED"/>
    <w:rsid w:val="000C038A"/>
    <w:rsid w:val="000C6598"/>
    <w:rsid w:val="000D44B3"/>
    <w:rsid w:val="000E014D"/>
    <w:rsid w:val="000E2A0B"/>
    <w:rsid w:val="00145D43"/>
    <w:rsid w:val="0015631C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6885"/>
    <w:rsid w:val="00275D12"/>
    <w:rsid w:val="00284FEB"/>
    <w:rsid w:val="002860C4"/>
    <w:rsid w:val="002A28A0"/>
    <w:rsid w:val="002B5741"/>
    <w:rsid w:val="002C4FF7"/>
    <w:rsid w:val="002E472E"/>
    <w:rsid w:val="002F5BEA"/>
    <w:rsid w:val="00304ABB"/>
    <w:rsid w:val="00305409"/>
    <w:rsid w:val="00324F0B"/>
    <w:rsid w:val="00334B47"/>
    <w:rsid w:val="0034108E"/>
    <w:rsid w:val="003609EF"/>
    <w:rsid w:val="0036231A"/>
    <w:rsid w:val="003638BF"/>
    <w:rsid w:val="00374DD4"/>
    <w:rsid w:val="003A4398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C5116"/>
    <w:rsid w:val="005D14A8"/>
    <w:rsid w:val="005D6EAF"/>
    <w:rsid w:val="005E2C44"/>
    <w:rsid w:val="00621188"/>
    <w:rsid w:val="00622265"/>
    <w:rsid w:val="006257ED"/>
    <w:rsid w:val="0065536E"/>
    <w:rsid w:val="00665C47"/>
    <w:rsid w:val="0068622F"/>
    <w:rsid w:val="00695808"/>
    <w:rsid w:val="006B46FB"/>
    <w:rsid w:val="006D6D06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24E5"/>
    <w:rsid w:val="00A209D1"/>
    <w:rsid w:val="00A246B6"/>
    <w:rsid w:val="00A47E70"/>
    <w:rsid w:val="00A50CF0"/>
    <w:rsid w:val="00A7671C"/>
    <w:rsid w:val="00A947AF"/>
    <w:rsid w:val="00A96DD5"/>
    <w:rsid w:val="00AA2CBC"/>
    <w:rsid w:val="00AC5820"/>
    <w:rsid w:val="00AD1CD8"/>
    <w:rsid w:val="00AE5DD8"/>
    <w:rsid w:val="00B13F88"/>
    <w:rsid w:val="00B258BB"/>
    <w:rsid w:val="00B67B97"/>
    <w:rsid w:val="00B7305C"/>
    <w:rsid w:val="00B80D3F"/>
    <w:rsid w:val="00B968C8"/>
    <w:rsid w:val="00BA3EC5"/>
    <w:rsid w:val="00BA51D9"/>
    <w:rsid w:val="00BB5DFC"/>
    <w:rsid w:val="00BD279D"/>
    <w:rsid w:val="00BD6BB8"/>
    <w:rsid w:val="00BF27A2"/>
    <w:rsid w:val="00C12D8A"/>
    <w:rsid w:val="00C159B8"/>
    <w:rsid w:val="00C66BA2"/>
    <w:rsid w:val="00C95985"/>
    <w:rsid w:val="00CC5026"/>
    <w:rsid w:val="00CC68D0"/>
    <w:rsid w:val="00CF581D"/>
    <w:rsid w:val="00CF5C18"/>
    <w:rsid w:val="00D03F9A"/>
    <w:rsid w:val="00D06D51"/>
    <w:rsid w:val="00D24991"/>
    <w:rsid w:val="00D50255"/>
    <w:rsid w:val="00D53691"/>
    <w:rsid w:val="00D6576E"/>
    <w:rsid w:val="00D66520"/>
    <w:rsid w:val="00D7482E"/>
    <w:rsid w:val="00DE34CF"/>
    <w:rsid w:val="00E054E2"/>
    <w:rsid w:val="00E13F3D"/>
    <w:rsid w:val="00E34898"/>
    <w:rsid w:val="00E45EE5"/>
    <w:rsid w:val="00E515A4"/>
    <w:rsid w:val="00EB09B7"/>
    <w:rsid w:val="00EB0A3D"/>
    <w:rsid w:val="00EE7D7C"/>
    <w:rsid w:val="00EF0804"/>
    <w:rsid w:val="00F25D98"/>
    <w:rsid w:val="00F300FB"/>
    <w:rsid w:val="00F51A0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3638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3638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3638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3638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3638B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3638B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3638B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3638B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3638B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638BF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638BF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rsid w:val="003638BF"/>
    <w:pPr>
      <w:ind w:left="851"/>
    </w:pPr>
  </w:style>
  <w:style w:type="paragraph" w:customStyle="1" w:styleId="INDENT2">
    <w:name w:val="INDENT2"/>
    <w:basedOn w:val="Normal"/>
    <w:rsid w:val="003638BF"/>
    <w:pPr>
      <w:ind w:left="1135" w:hanging="284"/>
    </w:pPr>
  </w:style>
  <w:style w:type="paragraph" w:customStyle="1" w:styleId="INDENT3">
    <w:name w:val="INDENT3"/>
    <w:basedOn w:val="Normal"/>
    <w:rsid w:val="003638BF"/>
    <w:pPr>
      <w:ind w:left="1701" w:hanging="567"/>
    </w:pPr>
  </w:style>
  <w:style w:type="paragraph" w:customStyle="1" w:styleId="FigureTitle">
    <w:name w:val="Figure_Title"/>
    <w:basedOn w:val="Normal"/>
    <w:next w:val="Normal"/>
    <w:rsid w:val="003638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638BF"/>
    <w:pPr>
      <w:keepNext/>
      <w:keepLines/>
    </w:pPr>
    <w:rPr>
      <w:b/>
    </w:rPr>
  </w:style>
  <w:style w:type="paragraph" w:customStyle="1" w:styleId="enumlev2">
    <w:name w:val="enumlev2"/>
    <w:basedOn w:val="Normal"/>
    <w:rsid w:val="003638B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3638BF"/>
    <w:pPr>
      <w:keepNext/>
      <w:keepLines/>
      <w:spacing w:before="240"/>
      <w:ind w:left="1418"/>
    </w:pPr>
    <w:rPr>
      <w:rFonts w:ascii="Arial" w:hAnsi="Arial"/>
      <w:b/>
      <w:sz w:val="36"/>
    </w:rPr>
  </w:style>
  <w:style w:type="character" w:customStyle="1" w:styleId="DocumentMapChar">
    <w:name w:val="Document Map Char"/>
    <w:basedOn w:val="DefaultParagraphFont"/>
    <w:link w:val="DocumentMap"/>
    <w:rsid w:val="003638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638BF"/>
  </w:style>
  <w:style w:type="paragraph" w:customStyle="1" w:styleId="Guidance">
    <w:name w:val="Guidance"/>
    <w:basedOn w:val="Normal"/>
    <w:rsid w:val="003638BF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3638BF"/>
    <w:rPr>
      <w:rFonts w:ascii="Times New Roman" w:hAnsi="Times New Roman"/>
      <w:lang w:val="en-GB" w:eastAsia="en-US"/>
    </w:rPr>
  </w:style>
  <w:style w:type="paragraph" w:customStyle="1" w:styleId="Frontcover">
    <w:name w:val="Front_cover"/>
    <w:rsid w:val="003638BF"/>
    <w:rPr>
      <w:rFonts w:ascii="Arial" w:hAnsi="Arial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638BF"/>
    <w:rPr>
      <w:rFonts w:ascii="Tahoma" w:hAnsi="Tahoma" w:cs="Tahoma"/>
      <w:sz w:val="16"/>
      <w:szCs w:val="16"/>
      <w:lang w:val="en-GB" w:eastAsia="en-US"/>
    </w:rPr>
  </w:style>
  <w:style w:type="paragraph" w:customStyle="1" w:styleId="Lista2">
    <w:name w:val="Lista 2"/>
    <w:basedOn w:val="Normal"/>
    <w:rsid w:val="003638BF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3638BF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3638BF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3638BF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638BF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638BF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638BF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638BF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3638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3638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638B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638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3638BF"/>
    <w:pPr>
      <w:spacing w:before="0"/>
      <w:jc w:val="left"/>
    </w:pPr>
  </w:style>
  <w:style w:type="paragraph" w:customStyle="1" w:styleId="GDMO">
    <w:name w:val="GDMO"/>
    <w:basedOn w:val="ASN1Cont"/>
    <w:rsid w:val="003638B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3638BF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638BF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638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3638BF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3638BF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3638BF"/>
  </w:style>
  <w:style w:type="paragraph" w:customStyle="1" w:styleId="Caption1">
    <w:name w:val="Caption1"/>
    <w:basedOn w:val="Normal"/>
    <w:next w:val="Normal"/>
    <w:rsid w:val="003638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3638B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3638BF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638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3638B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3638BF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3638BF"/>
    <w:rPr>
      <w:i/>
    </w:rPr>
  </w:style>
  <w:style w:type="character" w:styleId="Strong">
    <w:name w:val="Strong"/>
    <w:qFormat/>
    <w:rsid w:val="003638BF"/>
    <w:rPr>
      <w:b/>
    </w:rPr>
  </w:style>
  <w:style w:type="paragraph" w:customStyle="1" w:styleId="DefinitionTerm">
    <w:name w:val="Definition Term"/>
    <w:basedOn w:val="Normal"/>
    <w:next w:val="DefinitionList"/>
    <w:rsid w:val="003638BF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638BF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3638BF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3638BF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3638BF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3638BF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3638B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3638BF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638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3638BF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638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3638BF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3638B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638B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3638B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3638BF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638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3638BF"/>
  </w:style>
  <w:style w:type="paragraph" w:customStyle="1" w:styleId="I1">
    <w:name w:val="I1"/>
    <w:basedOn w:val="List"/>
    <w:rsid w:val="003638B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3638B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3638B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3638BF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3638BF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3638BF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3638BF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3638BF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3638BF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3638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638BF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3638BF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638B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3638BF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3638BF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3638BF"/>
  </w:style>
  <w:style w:type="character" w:customStyle="1" w:styleId="EXChar">
    <w:name w:val="EX Char"/>
    <w:link w:val="EX"/>
    <w:rsid w:val="003638B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638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638BF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3638BF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3638B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rsid w:val="003638B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3638BF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3638B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63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638BF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3638B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638BF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3638B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3638BF"/>
    <w:rPr>
      <w:lang w:eastAsia="en-US"/>
    </w:rPr>
  </w:style>
  <w:style w:type="paragraph" w:customStyle="1" w:styleId="B10">
    <w:name w:val="B1+"/>
    <w:basedOn w:val="Normal"/>
    <w:link w:val="B1Car"/>
    <w:rsid w:val="003638BF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3638BF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3638BF"/>
  </w:style>
  <w:style w:type="character" w:customStyle="1" w:styleId="spellingerror">
    <w:name w:val="spellingerror"/>
    <w:rsid w:val="003638BF"/>
  </w:style>
  <w:style w:type="character" w:customStyle="1" w:styleId="eop">
    <w:name w:val="eop"/>
    <w:rsid w:val="003638BF"/>
  </w:style>
  <w:style w:type="character" w:customStyle="1" w:styleId="NOChar">
    <w:name w:val="NO Char"/>
    <w:qFormat/>
    <w:locked/>
    <w:rsid w:val="003638BF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3638BF"/>
    <w:rPr>
      <w:rFonts w:ascii="Arial" w:hAnsi="Arial"/>
      <w:b/>
      <w:lang w:val="en-GB" w:eastAsia="en-US"/>
    </w:rPr>
  </w:style>
  <w:style w:type="character" w:customStyle="1" w:styleId="desc">
    <w:name w:val="desc"/>
    <w:rsid w:val="003638BF"/>
  </w:style>
  <w:style w:type="character" w:customStyle="1" w:styleId="EXCar">
    <w:name w:val="EX Car"/>
    <w:rsid w:val="003638BF"/>
    <w:rPr>
      <w:lang w:val="en-GB" w:eastAsia="en-US"/>
    </w:rPr>
  </w:style>
  <w:style w:type="character" w:customStyle="1" w:styleId="TAHChar">
    <w:name w:val="TAH Char"/>
    <w:rsid w:val="003638BF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3638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3638BF"/>
  </w:style>
  <w:style w:type="character" w:customStyle="1" w:styleId="hljs-name">
    <w:name w:val="hljs-name"/>
    <w:rsid w:val="003638BF"/>
  </w:style>
  <w:style w:type="character" w:customStyle="1" w:styleId="hljs-attr">
    <w:name w:val="hljs-attr"/>
    <w:rsid w:val="003638BF"/>
  </w:style>
  <w:style w:type="character" w:customStyle="1" w:styleId="hljs-string">
    <w:name w:val="hljs-string"/>
    <w:rsid w:val="003638BF"/>
  </w:style>
  <w:style w:type="character" w:customStyle="1" w:styleId="TALChar1">
    <w:name w:val="TAL Char1"/>
    <w:rsid w:val="003638BF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3638BF"/>
  </w:style>
  <w:style w:type="numbering" w:customStyle="1" w:styleId="NoList11">
    <w:name w:val="No List11"/>
    <w:next w:val="NoList"/>
    <w:uiPriority w:val="99"/>
    <w:semiHidden/>
    <w:rsid w:val="003638BF"/>
  </w:style>
  <w:style w:type="character" w:styleId="UnresolvedMention">
    <w:name w:val="Unresolved Mention"/>
    <w:uiPriority w:val="99"/>
    <w:semiHidden/>
    <w:unhideWhenUsed/>
    <w:rsid w:val="003638BF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3638B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638BF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638BF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3638BF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3638BF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3638BF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3638BF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3638BF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3638B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3638BF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3638BF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3638B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3638BF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table" w:styleId="TableGrid">
    <w:name w:val="Table Grid"/>
    <w:basedOn w:val="TableNormal"/>
    <w:uiPriority w:val="59"/>
    <w:rsid w:val="003638BF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638BF"/>
    <w:rPr>
      <w:color w:val="605E5C"/>
      <w:shd w:val="clear" w:color="auto" w:fill="E1DFDD"/>
    </w:rPr>
  </w:style>
  <w:style w:type="paragraph" w:customStyle="1" w:styleId="1">
    <w:name w:val="题注1"/>
    <w:basedOn w:val="Normal"/>
    <w:next w:val="Normal"/>
    <w:rsid w:val="003638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aption2">
    <w:name w:val="Caption2"/>
    <w:basedOn w:val="Normal"/>
    <w:next w:val="Normal"/>
    <w:rsid w:val="003638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ode0">
    <w:name w:val="Code"/>
    <w:uiPriority w:val="1"/>
    <w:qFormat/>
    <w:rsid w:val="00304ABB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EB0A3D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EB0A3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B0A3D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EB0A3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B0A3D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B0A3D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semiHidden/>
    <w:unhideWhenUsed/>
    <w:rsid w:val="00EB0A3D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EB0A3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EB0A3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EB0A3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B0A3D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B0A3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B0A3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B0A3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B0A3D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B0A3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B0A3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B0A3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B0A3D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B0A3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B0A3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B0A3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B0A3D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B0A3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B0A3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B0A3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B0A3D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B0A3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B0A3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B0A3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B0A3D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B0A3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B0A3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B0A3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B0A3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EB0A3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44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23</Pages>
  <Words>7243</Words>
  <Characters>54970</Characters>
  <Application>Microsoft Office Word</Application>
  <DocSecurity>0</DocSecurity>
  <Lines>458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2022-11-04T09:29:00Z</dcterms:created>
  <dcterms:modified xsi:type="dcterms:W3CDTF">2022-11-04T13:05:00Z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